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07E07F" w14:textId="752C7BBE" w:rsidR="006360DC" w:rsidRPr="00B87D35" w:rsidRDefault="00C50DF8" w:rsidP="00170158">
      <w:pPr>
        <w:spacing w:after="0"/>
        <w:ind w:firstLine="227"/>
        <w:jc w:val="center"/>
        <w:rPr>
          <w:rFonts w:ascii="LiberationSerif" w:eastAsia="Times New Roman" w:hAnsi="LiberationSerif" w:cs="Times New Roman"/>
          <w:color w:val="000000"/>
          <w:sz w:val="20"/>
          <w:szCs w:val="20"/>
          <w:lang w:eastAsia="ru-RU"/>
        </w:rPr>
      </w:pPr>
      <w:r>
        <w:rPr>
          <w:rFonts w:ascii="Times New Roman" w:eastAsia="Times New Roman" w:hAnsi="Times New Roman" w:cs="Times New Roman"/>
          <w:b/>
          <w:color w:val="000000"/>
          <w:sz w:val="24"/>
        </w:rPr>
        <w:t xml:space="preserve"> </w:t>
      </w:r>
      <w:r w:rsidR="00D404F0">
        <w:rPr>
          <w:rFonts w:ascii="Times New Roman" w:eastAsia="Times New Roman" w:hAnsi="Times New Roman" w:cs="Times New Roman"/>
          <w:b/>
          <w:color w:val="000000"/>
          <w:sz w:val="24"/>
        </w:rPr>
        <w:t>М</w:t>
      </w:r>
      <w:r w:rsidR="006360DC" w:rsidRPr="00B87D35">
        <w:rPr>
          <w:rFonts w:ascii="LiberationSerif" w:eastAsia="Times New Roman" w:hAnsi="LiberationSerif" w:cs="Times New Roman"/>
          <w:b/>
          <w:bCs/>
          <w:color w:val="000000"/>
          <w:sz w:val="20"/>
          <w:szCs w:val="20"/>
          <w:lang w:eastAsia="ru-RU"/>
        </w:rPr>
        <w:t>ИНИСТЕРСТВО ПРОСВЕЩЕНИЯ РОССИЙСКОЙ ФЕДЕРАЦИИ</w:t>
      </w:r>
    </w:p>
    <w:p w14:paraId="013C1759" w14:textId="2AABD6A5" w:rsidR="006360DC" w:rsidRDefault="00284B0D" w:rsidP="00170158">
      <w:pPr>
        <w:spacing w:after="0"/>
        <w:ind w:firstLine="227"/>
        <w:jc w:val="center"/>
        <w:rPr>
          <w:rFonts w:ascii="LiberationSerif" w:eastAsia="Times New Roman" w:hAnsi="LiberationSerif" w:cs="Times New Roman"/>
          <w:color w:val="000000"/>
          <w:sz w:val="20"/>
          <w:szCs w:val="20"/>
          <w:lang w:eastAsia="ru-RU"/>
        </w:rPr>
      </w:pPr>
      <w:r>
        <w:rPr>
          <w:rFonts w:ascii="LiberationSerif" w:eastAsia="Times New Roman" w:hAnsi="LiberationSerif" w:cs="Times New Roman"/>
          <w:color w:val="000000"/>
          <w:sz w:val="20"/>
          <w:szCs w:val="20"/>
          <w:lang w:eastAsia="ru-RU"/>
        </w:rPr>
        <w:t xml:space="preserve">Министерство общего </w:t>
      </w:r>
      <w:r w:rsidR="00170158">
        <w:rPr>
          <w:rFonts w:ascii="LiberationSerif" w:eastAsia="Times New Roman" w:hAnsi="LiberationSerif" w:cs="Times New Roman"/>
          <w:color w:val="000000"/>
          <w:sz w:val="20"/>
          <w:szCs w:val="20"/>
          <w:lang w:eastAsia="ru-RU"/>
        </w:rPr>
        <w:t xml:space="preserve">и </w:t>
      </w:r>
      <w:r>
        <w:rPr>
          <w:rFonts w:ascii="LiberationSerif" w:eastAsia="Times New Roman" w:hAnsi="LiberationSerif" w:cs="Times New Roman"/>
          <w:color w:val="000000"/>
          <w:sz w:val="20"/>
          <w:szCs w:val="20"/>
          <w:lang w:eastAsia="ru-RU"/>
        </w:rPr>
        <w:t xml:space="preserve"> профессионального </w:t>
      </w:r>
      <w:r w:rsidR="00170158">
        <w:rPr>
          <w:rFonts w:ascii="LiberationSerif" w:eastAsia="Times New Roman" w:hAnsi="LiberationSerif" w:cs="Times New Roman"/>
          <w:color w:val="000000"/>
          <w:sz w:val="20"/>
          <w:szCs w:val="20"/>
          <w:lang w:eastAsia="ru-RU"/>
        </w:rPr>
        <w:t>образования  Ростовской области</w:t>
      </w:r>
    </w:p>
    <w:p w14:paraId="43A2D8A5" w14:textId="1D563190" w:rsidR="00170158" w:rsidRDefault="00170158" w:rsidP="00170158">
      <w:pPr>
        <w:spacing w:after="0"/>
        <w:ind w:firstLine="227"/>
        <w:jc w:val="center"/>
        <w:rPr>
          <w:rFonts w:ascii="LiberationSerif" w:eastAsia="Times New Roman" w:hAnsi="LiberationSerif" w:cs="Times New Roman"/>
          <w:color w:val="000000"/>
          <w:sz w:val="20"/>
          <w:szCs w:val="20"/>
          <w:lang w:eastAsia="ru-RU"/>
        </w:rPr>
      </w:pPr>
      <w:r>
        <w:rPr>
          <w:rFonts w:ascii="LiberationSerif" w:eastAsia="Times New Roman" w:hAnsi="LiberationSerif" w:cs="Times New Roman"/>
          <w:color w:val="000000"/>
          <w:sz w:val="20"/>
          <w:szCs w:val="20"/>
          <w:lang w:eastAsia="ru-RU"/>
        </w:rPr>
        <w:t xml:space="preserve">Отдел образования </w:t>
      </w:r>
      <w:proofErr w:type="spellStart"/>
      <w:r>
        <w:rPr>
          <w:rFonts w:ascii="LiberationSerif" w:eastAsia="Times New Roman" w:hAnsi="LiberationSerif" w:cs="Times New Roman"/>
          <w:color w:val="000000"/>
          <w:sz w:val="20"/>
          <w:szCs w:val="20"/>
          <w:lang w:eastAsia="ru-RU"/>
        </w:rPr>
        <w:t>Мартыновского</w:t>
      </w:r>
      <w:proofErr w:type="spellEnd"/>
      <w:r>
        <w:rPr>
          <w:rFonts w:ascii="LiberationSerif" w:eastAsia="Times New Roman" w:hAnsi="LiberationSerif" w:cs="Times New Roman"/>
          <w:color w:val="000000"/>
          <w:sz w:val="20"/>
          <w:szCs w:val="20"/>
          <w:lang w:eastAsia="ru-RU"/>
        </w:rPr>
        <w:t xml:space="preserve"> района</w:t>
      </w:r>
      <w:r w:rsidR="00284B0D">
        <w:rPr>
          <w:rFonts w:ascii="LiberationSerif" w:eastAsia="Times New Roman" w:hAnsi="LiberationSerif" w:cs="Times New Roman"/>
          <w:color w:val="000000"/>
          <w:sz w:val="20"/>
          <w:szCs w:val="20"/>
          <w:lang w:eastAsia="ru-RU"/>
        </w:rPr>
        <w:t xml:space="preserve"> Ростовской области</w:t>
      </w:r>
    </w:p>
    <w:p w14:paraId="67615B9D" w14:textId="77777777" w:rsidR="00170158" w:rsidRPr="00B87D35" w:rsidRDefault="00170158" w:rsidP="00170158">
      <w:pPr>
        <w:spacing w:after="0"/>
        <w:ind w:firstLine="227"/>
        <w:jc w:val="center"/>
        <w:rPr>
          <w:rFonts w:ascii="LiberationSerif" w:eastAsia="Times New Roman" w:hAnsi="LiberationSerif" w:cs="Times New Roman"/>
          <w:color w:val="000000"/>
          <w:sz w:val="20"/>
          <w:szCs w:val="20"/>
          <w:lang w:eastAsia="ru-RU"/>
        </w:rPr>
      </w:pPr>
    </w:p>
    <w:p w14:paraId="4BDE9060" w14:textId="0314DF44" w:rsidR="006360DC" w:rsidRPr="00B87D35" w:rsidRDefault="00284B0D" w:rsidP="00170158">
      <w:pPr>
        <w:spacing w:after="0"/>
        <w:ind w:firstLine="227"/>
        <w:jc w:val="center"/>
        <w:rPr>
          <w:rFonts w:ascii="LiberationSerif" w:eastAsia="Times New Roman" w:hAnsi="LiberationSerif" w:cs="Times New Roman"/>
          <w:color w:val="000000"/>
          <w:sz w:val="20"/>
          <w:szCs w:val="20"/>
          <w:lang w:eastAsia="ru-RU"/>
        </w:rPr>
      </w:pPr>
      <w:r>
        <w:rPr>
          <w:rFonts w:ascii="LiberationSerif" w:eastAsia="Times New Roman" w:hAnsi="LiberationSerif" w:cs="Times New Roman"/>
          <w:color w:val="000000"/>
          <w:sz w:val="20"/>
          <w:szCs w:val="20"/>
          <w:bdr w:val="dashed" w:sz="6" w:space="0" w:color="FF0000" w:frame="1"/>
          <w:shd w:val="clear" w:color="auto" w:fill="F7FDF7"/>
          <w:lang w:eastAsia="ru-RU"/>
        </w:rPr>
        <w:t>МБОУ-СОШ</w:t>
      </w:r>
      <w:r w:rsidR="00170158">
        <w:rPr>
          <w:rFonts w:ascii="LiberationSerif" w:eastAsia="Times New Roman" w:hAnsi="LiberationSerif" w:cs="Times New Roman"/>
          <w:color w:val="000000"/>
          <w:sz w:val="20"/>
          <w:szCs w:val="20"/>
          <w:bdr w:val="dashed" w:sz="6" w:space="0" w:color="FF0000" w:frame="1"/>
          <w:shd w:val="clear" w:color="auto" w:fill="F7FDF7"/>
          <w:lang w:eastAsia="ru-RU"/>
        </w:rPr>
        <w:t xml:space="preserve"> №7</w:t>
      </w:r>
      <w:r>
        <w:rPr>
          <w:rFonts w:ascii="LiberationSerif" w:eastAsia="Times New Roman" w:hAnsi="LiberationSerif" w:cs="Times New Roman"/>
          <w:color w:val="000000"/>
          <w:sz w:val="20"/>
          <w:szCs w:val="20"/>
          <w:bdr w:val="dashed" w:sz="6" w:space="0" w:color="FF0000" w:frame="1"/>
          <w:shd w:val="clear" w:color="auto" w:fill="F7FDF7"/>
          <w:lang w:eastAsia="ru-RU"/>
        </w:rPr>
        <w:t xml:space="preserve"> </w:t>
      </w:r>
      <w:proofErr w:type="spellStart"/>
      <w:r>
        <w:rPr>
          <w:rFonts w:ascii="LiberationSerif" w:eastAsia="Times New Roman" w:hAnsi="LiberationSerif" w:cs="Times New Roman"/>
          <w:color w:val="000000"/>
          <w:sz w:val="20"/>
          <w:szCs w:val="20"/>
          <w:bdr w:val="dashed" w:sz="6" w:space="0" w:color="FF0000" w:frame="1"/>
          <w:shd w:val="clear" w:color="auto" w:fill="F7FDF7"/>
          <w:lang w:eastAsia="ru-RU"/>
        </w:rPr>
        <w:t>х</w:t>
      </w:r>
      <w:proofErr w:type="gramStart"/>
      <w:r>
        <w:rPr>
          <w:rFonts w:ascii="LiberationSerif" w:eastAsia="Times New Roman" w:hAnsi="LiberationSerif" w:cs="Times New Roman"/>
          <w:color w:val="000000"/>
          <w:sz w:val="20"/>
          <w:szCs w:val="20"/>
          <w:bdr w:val="dashed" w:sz="6" w:space="0" w:color="FF0000" w:frame="1"/>
          <w:shd w:val="clear" w:color="auto" w:fill="F7FDF7"/>
          <w:lang w:eastAsia="ru-RU"/>
        </w:rPr>
        <w:t>.Н</w:t>
      </w:r>
      <w:proofErr w:type="gramEnd"/>
      <w:r>
        <w:rPr>
          <w:rFonts w:ascii="LiberationSerif" w:eastAsia="Times New Roman" w:hAnsi="LiberationSerif" w:cs="Times New Roman"/>
          <w:color w:val="000000"/>
          <w:sz w:val="20"/>
          <w:szCs w:val="20"/>
          <w:bdr w:val="dashed" w:sz="6" w:space="0" w:color="FF0000" w:frame="1"/>
          <w:shd w:val="clear" w:color="auto" w:fill="F7FDF7"/>
          <w:lang w:eastAsia="ru-RU"/>
        </w:rPr>
        <w:t>овоселовка</w:t>
      </w:r>
      <w:proofErr w:type="spellEnd"/>
    </w:p>
    <w:tbl>
      <w:tblPr>
        <w:tblW w:w="10442" w:type="dxa"/>
        <w:tblCellMar>
          <w:top w:w="12" w:type="dxa"/>
          <w:left w:w="12" w:type="dxa"/>
          <w:bottom w:w="12" w:type="dxa"/>
          <w:right w:w="12" w:type="dxa"/>
        </w:tblCellMar>
        <w:tblLook w:val="04A0" w:firstRow="1" w:lastRow="0" w:firstColumn="1" w:lastColumn="0" w:noHBand="0" w:noVBand="1"/>
      </w:tblPr>
      <w:tblGrid>
        <w:gridCol w:w="3481"/>
        <w:gridCol w:w="3480"/>
        <w:gridCol w:w="3481"/>
      </w:tblGrid>
      <w:tr w:rsidR="00C50DF8" w:rsidRPr="00B04F2F" w14:paraId="20CBE8B9" w14:textId="77777777" w:rsidTr="00833C98">
        <w:tc>
          <w:tcPr>
            <w:tcW w:w="3481" w:type="dxa"/>
            <w:tcBorders>
              <w:top w:val="nil"/>
              <w:left w:val="nil"/>
              <w:bottom w:val="nil"/>
              <w:right w:val="nil"/>
            </w:tcBorders>
            <w:tcMar>
              <w:top w:w="90" w:type="dxa"/>
              <w:left w:w="90" w:type="dxa"/>
              <w:bottom w:w="90" w:type="dxa"/>
              <w:right w:w="90" w:type="dxa"/>
            </w:tcMar>
            <w:hideMark/>
          </w:tcPr>
          <w:p w14:paraId="7B0B3D13" w14:textId="77777777" w:rsidR="00C50DF8" w:rsidRDefault="00C50DF8" w:rsidP="00AE770E">
            <w:pPr>
              <w:spacing w:after="0" w:line="240" w:lineRule="auto"/>
              <w:rPr>
                <w:rFonts w:ascii="Times New Roman" w:eastAsia="Times New Roman" w:hAnsi="Times New Roman" w:cs="Times New Roman"/>
                <w:sz w:val="24"/>
                <w:szCs w:val="24"/>
                <w:lang w:eastAsia="ru-RU"/>
              </w:rPr>
            </w:pPr>
          </w:p>
          <w:p w14:paraId="75016AED" w14:textId="77777777" w:rsidR="00514563" w:rsidRDefault="00514563" w:rsidP="00AE770E">
            <w:pPr>
              <w:spacing w:after="0" w:line="240" w:lineRule="auto"/>
              <w:rPr>
                <w:rFonts w:ascii="Times New Roman" w:eastAsia="Times New Roman" w:hAnsi="Times New Roman" w:cs="Times New Roman"/>
                <w:sz w:val="24"/>
                <w:szCs w:val="24"/>
                <w:lang w:eastAsia="ru-RU"/>
              </w:rPr>
            </w:pPr>
          </w:p>
          <w:p w14:paraId="526FF045" w14:textId="77777777" w:rsidR="00514563" w:rsidRDefault="00514563" w:rsidP="00AE770E">
            <w:pPr>
              <w:spacing w:after="0" w:line="240" w:lineRule="auto"/>
              <w:rPr>
                <w:rFonts w:ascii="Times New Roman" w:eastAsia="Times New Roman" w:hAnsi="Times New Roman" w:cs="Times New Roman"/>
                <w:sz w:val="24"/>
                <w:szCs w:val="24"/>
                <w:lang w:eastAsia="ru-RU"/>
              </w:rPr>
            </w:pPr>
          </w:p>
          <w:p w14:paraId="31722424" w14:textId="5C0A69D9" w:rsidR="00514563" w:rsidRPr="00514563" w:rsidRDefault="00514563" w:rsidP="00514563">
            <w:pPr>
              <w:spacing w:after="0" w:line="240" w:lineRule="auto"/>
              <w:rPr>
                <w:rFonts w:ascii="Times New Roman" w:eastAsia="Times New Roman" w:hAnsi="Times New Roman" w:cs="Times New Roman"/>
                <w:sz w:val="24"/>
                <w:szCs w:val="24"/>
                <w:lang w:eastAsia="ru-RU"/>
              </w:rPr>
            </w:pPr>
            <w:r w:rsidRPr="00514563">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514563">
              <w:rPr>
                <w:rFonts w:ascii="Times New Roman" w:eastAsia="Times New Roman" w:hAnsi="Times New Roman" w:cs="Times New Roman"/>
                <w:sz w:val="24"/>
                <w:szCs w:val="24"/>
                <w:lang w:eastAsia="ru-RU"/>
              </w:rPr>
              <w:t>Согласовано</w:t>
            </w:r>
          </w:p>
          <w:p w14:paraId="02E1461C" w14:textId="63FF13DF" w:rsidR="00514563" w:rsidRPr="00514563" w:rsidRDefault="00514563" w:rsidP="00514563">
            <w:pPr>
              <w:spacing w:after="0" w:line="240" w:lineRule="auto"/>
              <w:rPr>
                <w:rFonts w:ascii="Times New Roman" w:eastAsia="Times New Roman" w:hAnsi="Times New Roman" w:cs="Times New Roman"/>
                <w:sz w:val="24"/>
                <w:szCs w:val="24"/>
                <w:lang w:eastAsia="ru-RU"/>
              </w:rPr>
            </w:pPr>
            <w:r w:rsidRPr="00514563">
              <w:rPr>
                <w:rFonts w:ascii="Times New Roman" w:eastAsia="Times New Roman" w:hAnsi="Times New Roman" w:cs="Times New Roman"/>
                <w:sz w:val="24"/>
                <w:szCs w:val="24"/>
                <w:lang w:eastAsia="ru-RU"/>
              </w:rPr>
              <w:t xml:space="preserve">                                     Заместитель   по УВР</w:t>
            </w:r>
          </w:p>
          <w:p w14:paraId="174B4929" w14:textId="77777777" w:rsidR="00514563" w:rsidRPr="00514563" w:rsidRDefault="00514563" w:rsidP="00514563">
            <w:pPr>
              <w:spacing w:after="0" w:line="240" w:lineRule="auto"/>
              <w:rPr>
                <w:rFonts w:ascii="Times New Roman" w:eastAsia="Times New Roman" w:hAnsi="Times New Roman" w:cs="Times New Roman"/>
                <w:sz w:val="24"/>
                <w:szCs w:val="24"/>
                <w:lang w:eastAsia="ru-RU"/>
              </w:rPr>
            </w:pPr>
            <w:r w:rsidRPr="00514563">
              <w:rPr>
                <w:rFonts w:ascii="Times New Roman" w:eastAsia="Times New Roman" w:hAnsi="Times New Roman" w:cs="Times New Roman"/>
                <w:sz w:val="24"/>
                <w:szCs w:val="24"/>
                <w:lang w:eastAsia="ru-RU"/>
              </w:rPr>
              <w:t xml:space="preserve">                                                                                           ___________ </w:t>
            </w:r>
            <w:proofErr w:type="spellStart"/>
            <w:r w:rsidRPr="00514563">
              <w:rPr>
                <w:rFonts w:ascii="Times New Roman" w:eastAsia="Times New Roman" w:hAnsi="Times New Roman" w:cs="Times New Roman"/>
                <w:sz w:val="24"/>
                <w:szCs w:val="24"/>
                <w:lang w:eastAsia="ru-RU"/>
              </w:rPr>
              <w:t>Боровец</w:t>
            </w:r>
            <w:proofErr w:type="spellEnd"/>
            <w:r w:rsidRPr="00514563">
              <w:rPr>
                <w:rFonts w:ascii="Times New Roman" w:eastAsia="Times New Roman" w:hAnsi="Times New Roman" w:cs="Times New Roman"/>
                <w:sz w:val="24"/>
                <w:szCs w:val="24"/>
                <w:lang w:eastAsia="ru-RU"/>
              </w:rPr>
              <w:t xml:space="preserve"> О.Е.</w:t>
            </w:r>
          </w:p>
          <w:p w14:paraId="3E426B16" w14:textId="1922769B" w:rsidR="00514563" w:rsidRPr="00514563" w:rsidRDefault="00284B0D" w:rsidP="0051456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«___» августа 2023</w:t>
            </w:r>
            <w:r w:rsidR="00514563" w:rsidRPr="00514563">
              <w:rPr>
                <w:rFonts w:ascii="Times New Roman" w:eastAsia="Times New Roman" w:hAnsi="Times New Roman" w:cs="Times New Roman"/>
                <w:sz w:val="24"/>
                <w:szCs w:val="24"/>
                <w:lang w:eastAsia="ru-RU"/>
              </w:rPr>
              <w:t xml:space="preserve"> г.                                       </w:t>
            </w:r>
            <w:r w:rsidR="00514563">
              <w:rPr>
                <w:rFonts w:ascii="Times New Roman" w:eastAsia="Times New Roman" w:hAnsi="Times New Roman" w:cs="Times New Roman"/>
                <w:sz w:val="24"/>
                <w:szCs w:val="24"/>
                <w:lang w:eastAsia="ru-RU"/>
              </w:rPr>
              <w:t xml:space="preserve">     </w:t>
            </w:r>
          </w:p>
          <w:p w14:paraId="1512F686" w14:textId="49379950" w:rsidR="00514563" w:rsidRPr="00514563" w:rsidRDefault="00514563" w:rsidP="00514563">
            <w:pPr>
              <w:spacing w:after="0" w:line="240" w:lineRule="auto"/>
              <w:rPr>
                <w:rFonts w:ascii="Times New Roman" w:eastAsia="Times New Roman" w:hAnsi="Times New Roman" w:cs="Times New Roman"/>
                <w:sz w:val="24"/>
                <w:szCs w:val="24"/>
                <w:lang w:eastAsia="ru-RU"/>
              </w:rPr>
            </w:pPr>
          </w:p>
          <w:p w14:paraId="32EAAE51" w14:textId="7B44902B" w:rsidR="00C50DF8" w:rsidRPr="00B04F2F" w:rsidRDefault="00C50DF8" w:rsidP="00AE770E">
            <w:pPr>
              <w:spacing w:after="0" w:line="240" w:lineRule="auto"/>
              <w:rPr>
                <w:rFonts w:ascii="Times New Roman" w:eastAsia="Times New Roman" w:hAnsi="Times New Roman" w:cs="Times New Roman"/>
                <w:sz w:val="24"/>
                <w:szCs w:val="24"/>
                <w:lang w:eastAsia="ru-RU"/>
              </w:rPr>
            </w:pPr>
          </w:p>
        </w:tc>
        <w:tc>
          <w:tcPr>
            <w:tcW w:w="3480" w:type="dxa"/>
            <w:tcBorders>
              <w:top w:val="nil"/>
              <w:left w:val="nil"/>
              <w:bottom w:val="nil"/>
              <w:right w:val="nil"/>
            </w:tcBorders>
            <w:tcMar>
              <w:top w:w="90" w:type="dxa"/>
              <w:left w:w="90" w:type="dxa"/>
              <w:bottom w:w="90" w:type="dxa"/>
              <w:right w:w="90" w:type="dxa"/>
            </w:tcMar>
            <w:hideMark/>
          </w:tcPr>
          <w:p w14:paraId="702E3642" w14:textId="77777777" w:rsidR="00C50DF8" w:rsidRDefault="00C50DF8" w:rsidP="00AE770E">
            <w:pPr>
              <w:spacing w:after="0" w:line="240" w:lineRule="auto"/>
              <w:rPr>
                <w:rFonts w:ascii="Times New Roman" w:eastAsia="Times New Roman" w:hAnsi="Times New Roman" w:cs="Times New Roman"/>
                <w:sz w:val="24"/>
                <w:szCs w:val="24"/>
                <w:lang w:eastAsia="ru-RU"/>
              </w:rPr>
            </w:pPr>
          </w:p>
          <w:p w14:paraId="37E48434" w14:textId="77777777" w:rsidR="00C50DF8" w:rsidRDefault="00C50DF8" w:rsidP="00AE770E">
            <w:pPr>
              <w:spacing w:after="0" w:line="240" w:lineRule="auto"/>
              <w:rPr>
                <w:rFonts w:ascii="Times New Roman" w:eastAsia="Times New Roman" w:hAnsi="Times New Roman" w:cs="Times New Roman"/>
                <w:sz w:val="24"/>
                <w:szCs w:val="24"/>
                <w:lang w:eastAsia="ru-RU"/>
              </w:rPr>
            </w:pPr>
          </w:p>
          <w:p w14:paraId="54B08D0A" w14:textId="0471AAA0" w:rsidR="00C50DF8" w:rsidRPr="00B04F2F" w:rsidRDefault="00C50DF8" w:rsidP="00AE770E">
            <w:pPr>
              <w:spacing w:after="0" w:line="240" w:lineRule="auto"/>
              <w:rPr>
                <w:rFonts w:ascii="Times New Roman" w:eastAsia="Times New Roman" w:hAnsi="Times New Roman" w:cs="Times New Roman"/>
                <w:sz w:val="24"/>
                <w:szCs w:val="24"/>
                <w:lang w:eastAsia="ru-RU"/>
              </w:rPr>
            </w:pPr>
          </w:p>
        </w:tc>
        <w:tc>
          <w:tcPr>
            <w:tcW w:w="3481" w:type="dxa"/>
            <w:tcBorders>
              <w:top w:val="nil"/>
              <w:left w:val="nil"/>
              <w:bottom w:val="nil"/>
              <w:right w:val="nil"/>
            </w:tcBorders>
            <w:tcMar>
              <w:top w:w="90" w:type="dxa"/>
              <w:left w:w="90" w:type="dxa"/>
              <w:bottom w:w="90" w:type="dxa"/>
              <w:right w:w="90" w:type="dxa"/>
            </w:tcMar>
            <w:hideMark/>
          </w:tcPr>
          <w:p w14:paraId="141FA3C9" w14:textId="77777777" w:rsidR="00C50DF8" w:rsidRDefault="00C50DF8" w:rsidP="00AE770E">
            <w:pPr>
              <w:spacing w:after="0" w:line="240" w:lineRule="auto"/>
              <w:rPr>
                <w:rFonts w:ascii="Times New Roman" w:eastAsia="Times New Roman" w:hAnsi="Times New Roman" w:cs="Times New Roman"/>
                <w:sz w:val="24"/>
                <w:szCs w:val="24"/>
                <w:bdr w:val="dashed" w:sz="6" w:space="0" w:color="FF0000" w:frame="1"/>
                <w:shd w:val="clear" w:color="auto" w:fill="F7FDF7"/>
                <w:lang w:eastAsia="ru-RU"/>
              </w:rPr>
            </w:pPr>
          </w:p>
          <w:p w14:paraId="1CDAFFC2" w14:textId="77777777" w:rsidR="00C50DF8" w:rsidRDefault="00C50DF8" w:rsidP="00AE770E">
            <w:pPr>
              <w:spacing w:after="0" w:line="240" w:lineRule="auto"/>
              <w:rPr>
                <w:rFonts w:ascii="Times New Roman" w:eastAsia="Times New Roman" w:hAnsi="Times New Roman" w:cs="Times New Roman"/>
                <w:sz w:val="24"/>
                <w:szCs w:val="24"/>
                <w:bdr w:val="dashed" w:sz="6" w:space="0" w:color="FF0000" w:frame="1"/>
                <w:shd w:val="clear" w:color="auto" w:fill="F7FDF7"/>
                <w:lang w:eastAsia="ru-RU"/>
              </w:rPr>
            </w:pPr>
          </w:p>
          <w:p w14:paraId="18926FA0" w14:textId="77777777" w:rsidR="00C50DF8" w:rsidRDefault="00C50DF8" w:rsidP="00AE770E">
            <w:pPr>
              <w:spacing w:after="0" w:line="240" w:lineRule="auto"/>
              <w:rPr>
                <w:rFonts w:ascii="Times New Roman" w:eastAsia="Times New Roman" w:hAnsi="Times New Roman" w:cs="Times New Roman"/>
                <w:sz w:val="24"/>
                <w:szCs w:val="24"/>
                <w:bdr w:val="dashed" w:sz="6" w:space="0" w:color="FF0000" w:frame="1"/>
                <w:shd w:val="clear" w:color="auto" w:fill="F7FDF7"/>
                <w:lang w:eastAsia="ru-RU"/>
              </w:rPr>
            </w:pPr>
          </w:p>
          <w:p w14:paraId="44D0FECD" w14:textId="506DF5AF" w:rsidR="00C50DF8" w:rsidRPr="00B04F2F" w:rsidRDefault="00C50DF8" w:rsidP="00170158">
            <w:pPr>
              <w:spacing w:after="0" w:line="240" w:lineRule="auto"/>
              <w:rPr>
                <w:rFonts w:ascii="Times New Roman" w:eastAsia="Times New Roman" w:hAnsi="Times New Roman" w:cs="Times New Roman"/>
                <w:sz w:val="24"/>
                <w:szCs w:val="24"/>
                <w:lang w:eastAsia="ru-RU"/>
              </w:rPr>
            </w:pPr>
            <w:r w:rsidRPr="00B04F2F">
              <w:rPr>
                <w:rFonts w:ascii="Times New Roman" w:eastAsia="Times New Roman" w:hAnsi="Times New Roman" w:cs="Times New Roman"/>
                <w:sz w:val="24"/>
                <w:szCs w:val="24"/>
                <w:bdr w:val="dashed" w:sz="6" w:space="0" w:color="FF0000" w:frame="1"/>
                <w:shd w:val="clear" w:color="auto" w:fill="F7FDF7"/>
                <w:lang w:eastAsia="ru-RU"/>
              </w:rPr>
              <w:t>УТВЕРЖДАЮ</w:t>
            </w:r>
            <w:r w:rsidRPr="00B04F2F">
              <w:rPr>
                <w:rFonts w:ascii="Times New Roman" w:eastAsia="Times New Roman" w:hAnsi="Times New Roman" w:cs="Times New Roman"/>
                <w:sz w:val="24"/>
                <w:szCs w:val="24"/>
                <w:lang w:eastAsia="ru-RU"/>
              </w:rPr>
              <w:br/>
            </w:r>
            <w:r w:rsidRPr="00B04F2F">
              <w:rPr>
                <w:rFonts w:ascii="Times New Roman" w:eastAsia="Times New Roman" w:hAnsi="Times New Roman" w:cs="Times New Roman"/>
                <w:sz w:val="24"/>
                <w:szCs w:val="24"/>
                <w:bdr w:val="dashed" w:sz="6" w:space="0" w:color="FF0000" w:frame="1"/>
                <w:shd w:val="clear" w:color="auto" w:fill="F7FDF7"/>
                <w:lang w:eastAsia="ru-RU"/>
              </w:rPr>
              <w:t xml:space="preserve">Директор </w:t>
            </w:r>
            <w:r w:rsidR="00170158">
              <w:rPr>
                <w:rFonts w:ascii="Times New Roman" w:eastAsia="Times New Roman" w:hAnsi="Times New Roman" w:cs="Times New Roman"/>
                <w:sz w:val="24"/>
                <w:szCs w:val="24"/>
                <w:bdr w:val="dashed" w:sz="6" w:space="0" w:color="FF0000" w:frame="1"/>
                <w:shd w:val="clear" w:color="auto" w:fill="F7FDF7"/>
                <w:lang w:eastAsia="ru-RU"/>
              </w:rPr>
              <w:t>школы</w:t>
            </w:r>
            <w:r>
              <w:rPr>
                <w:rFonts w:ascii="Times New Roman" w:eastAsia="Times New Roman" w:hAnsi="Times New Roman" w:cs="Times New Roman"/>
                <w:sz w:val="24"/>
                <w:szCs w:val="24"/>
                <w:lang w:eastAsia="ru-RU"/>
              </w:rPr>
              <w:br/>
              <w:t>_________</w:t>
            </w:r>
            <w:proofErr w:type="spellStart"/>
            <w:r w:rsidR="00170158">
              <w:rPr>
                <w:rFonts w:ascii="Times New Roman" w:eastAsia="Times New Roman" w:hAnsi="Times New Roman" w:cs="Times New Roman"/>
                <w:sz w:val="24"/>
                <w:szCs w:val="24"/>
                <w:lang w:eastAsia="ru-RU"/>
              </w:rPr>
              <w:t>Е.Н.Черкасская</w:t>
            </w:r>
            <w:proofErr w:type="spellEnd"/>
            <w:r w:rsidRPr="00B04F2F">
              <w:rPr>
                <w:rFonts w:ascii="Times New Roman" w:eastAsia="Times New Roman" w:hAnsi="Times New Roman" w:cs="Times New Roman"/>
                <w:sz w:val="24"/>
                <w:szCs w:val="24"/>
                <w:lang w:eastAsia="ru-RU"/>
              </w:rPr>
              <w:br/>
            </w:r>
            <w:r w:rsidRPr="00B04F2F">
              <w:rPr>
                <w:rFonts w:ascii="Times New Roman" w:eastAsia="Times New Roman" w:hAnsi="Times New Roman" w:cs="Times New Roman"/>
                <w:sz w:val="24"/>
                <w:szCs w:val="24"/>
                <w:lang w:eastAsia="ru-RU"/>
              </w:rPr>
              <w:br/>
              <w:t>Приказ №</w:t>
            </w:r>
            <w:r w:rsidR="009515A8">
              <w:rPr>
                <w:rFonts w:ascii="Times New Roman" w:eastAsia="Times New Roman" w:hAnsi="Times New Roman" w:cs="Times New Roman"/>
                <w:sz w:val="24"/>
                <w:szCs w:val="24"/>
                <w:lang w:eastAsia="ru-RU"/>
              </w:rPr>
              <w:t>131</w:t>
            </w:r>
            <w:r w:rsidRPr="00B04F2F">
              <w:rPr>
                <w:rFonts w:ascii="Times New Roman" w:eastAsia="Times New Roman" w:hAnsi="Times New Roman" w:cs="Times New Roman"/>
                <w:sz w:val="24"/>
                <w:szCs w:val="24"/>
                <w:lang w:eastAsia="ru-RU"/>
              </w:rPr>
              <w:br/>
            </w:r>
            <w:r w:rsidRPr="00B04F2F">
              <w:rPr>
                <w:rFonts w:ascii="Times New Roman" w:eastAsia="Times New Roman" w:hAnsi="Times New Roman" w:cs="Times New Roman"/>
                <w:sz w:val="24"/>
                <w:szCs w:val="24"/>
                <w:lang w:eastAsia="ru-RU"/>
              </w:rPr>
              <w:br/>
              <w:t>от "</w:t>
            </w:r>
            <w:r w:rsidR="009515A8">
              <w:rPr>
                <w:rFonts w:ascii="Times New Roman" w:eastAsia="Times New Roman" w:hAnsi="Times New Roman" w:cs="Times New Roman"/>
                <w:sz w:val="24"/>
                <w:szCs w:val="24"/>
                <w:lang w:eastAsia="ru-RU"/>
              </w:rPr>
              <w:t>29</w:t>
            </w:r>
            <w:bookmarkStart w:id="0" w:name="_GoBack"/>
            <w:bookmarkEnd w:id="0"/>
            <w:r w:rsidRPr="00B04F2F">
              <w:rPr>
                <w:rFonts w:ascii="Times New Roman" w:eastAsia="Times New Roman" w:hAnsi="Times New Roman" w:cs="Times New Roman"/>
                <w:sz w:val="24"/>
                <w:szCs w:val="24"/>
                <w:lang w:eastAsia="ru-RU"/>
              </w:rPr>
              <w:t>" </w:t>
            </w:r>
            <w:r w:rsidR="00284B0D">
              <w:rPr>
                <w:rFonts w:ascii="Times New Roman" w:eastAsia="Times New Roman" w:hAnsi="Times New Roman" w:cs="Times New Roman"/>
                <w:sz w:val="24"/>
                <w:szCs w:val="24"/>
                <w:bdr w:val="dashed" w:sz="6" w:space="0" w:color="FF0000" w:frame="1"/>
                <w:shd w:val="clear" w:color="auto" w:fill="F7FDF7"/>
                <w:lang w:eastAsia="ru-RU"/>
              </w:rPr>
              <w:t>августа 2023</w:t>
            </w:r>
            <w:r w:rsidRPr="00B04F2F">
              <w:rPr>
                <w:rFonts w:ascii="Times New Roman" w:eastAsia="Times New Roman" w:hAnsi="Times New Roman" w:cs="Times New Roman"/>
                <w:sz w:val="24"/>
                <w:szCs w:val="24"/>
                <w:lang w:eastAsia="ru-RU"/>
              </w:rPr>
              <w:t>  г.</w:t>
            </w:r>
          </w:p>
        </w:tc>
      </w:tr>
    </w:tbl>
    <w:p w14:paraId="4FD3780F" w14:textId="77777777" w:rsidR="00833C98" w:rsidRPr="00833C98" w:rsidRDefault="00833C98" w:rsidP="00833C98">
      <w:pPr>
        <w:shd w:val="clear" w:color="auto" w:fill="F7FDF7"/>
        <w:spacing w:line="240" w:lineRule="auto"/>
        <w:rPr>
          <w:rFonts w:ascii="LiberationSerif" w:eastAsia="Times New Roman" w:hAnsi="LiberationSerif" w:cs="Times New Roman"/>
          <w:color w:val="000000"/>
          <w:sz w:val="24"/>
          <w:szCs w:val="24"/>
          <w:lang w:eastAsia="ru-RU"/>
        </w:rPr>
      </w:pPr>
      <w:r w:rsidRPr="00833C98">
        <w:rPr>
          <w:rFonts w:ascii="LiberationSerif" w:eastAsia="Times New Roman" w:hAnsi="LiberationSerif" w:cs="Times New Roman"/>
          <w:color w:val="000000"/>
          <w:sz w:val="24"/>
          <w:szCs w:val="24"/>
          <w:lang w:eastAsia="ru-RU"/>
        </w:rPr>
        <w:t xml:space="preserve">Согласовано                                                        </w:t>
      </w:r>
    </w:p>
    <w:p w14:paraId="7EB1A765" w14:textId="77777777" w:rsidR="00833C98" w:rsidRPr="00833C98" w:rsidRDefault="00833C98" w:rsidP="00833C98">
      <w:pPr>
        <w:shd w:val="clear" w:color="auto" w:fill="F7FDF7"/>
        <w:spacing w:line="240" w:lineRule="auto"/>
        <w:rPr>
          <w:rFonts w:ascii="LiberationSerif" w:eastAsia="Times New Roman" w:hAnsi="LiberationSerif" w:cs="Times New Roman"/>
          <w:color w:val="000000"/>
          <w:sz w:val="24"/>
          <w:szCs w:val="24"/>
          <w:lang w:eastAsia="ru-RU"/>
        </w:rPr>
      </w:pPr>
      <w:r w:rsidRPr="00833C98">
        <w:rPr>
          <w:rFonts w:ascii="LiberationSerif" w:eastAsia="Times New Roman" w:hAnsi="LiberationSerif" w:cs="Times New Roman"/>
          <w:color w:val="000000"/>
          <w:sz w:val="24"/>
          <w:szCs w:val="24"/>
          <w:lang w:eastAsia="ru-RU"/>
        </w:rPr>
        <w:t xml:space="preserve">Протокол заседания МО                                                                                                                                </w:t>
      </w:r>
    </w:p>
    <w:p w14:paraId="006FC6A1" w14:textId="6C0E1A74" w:rsidR="00833C98" w:rsidRPr="00833C98" w:rsidRDefault="00284B0D" w:rsidP="00833C98">
      <w:pPr>
        <w:shd w:val="clear" w:color="auto" w:fill="F7FDF7"/>
        <w:spacing w:line="240" w:lineRule="auto"/>
        <w:rPr>
          <w:rFonts w:ascii="LiberationSerif" w:eastAsia="Times New Roman" w:hAnsi="LiberationSerif" w:cs="Times New Roman"/>
          <w:color w:val="000000"/>
          <w:sz w:val="24"/>
          <w:szCs w:val="24"/>
          <w:lang w:eastAsia="ru-RU"/>
        </w:rPr>
      </w:pPr>
      <w:r>
        <w:rPr>
          <w:rFonts w:ascii="LiberationSerif" w:eastAsia="Times New Roman" w:hAnsi="LiberationSerif" w:cs="Times New Roman"/>
          <w:color w:val="000000"/>
          <w:sz w:val="24"/>
          <w:szCs w:val="24"/>
          <w:lang w:eastAsia="ru-RU"/>
        </w:rPr>
        <w:t>от «___» августа 2023</w:t>
      </w:r>
      <w:r w:rsidR="00833C98" w:rsidRPr="00833C98">
        <w:rPr>
          <w:rFonts w:ascii="LiberationSerif" w:eastAsia="Times New Roman" w:hAnsi="LiberationSerif" w:cs="Times New Roman"/>
          <w:color w:val="000000"/>
          <w:sz w:val="24"/>
          <w:szCs w:val="24"/>
          <w:lang w:eastAsia="ru-RU"/>
        </w:rPr>
        <w:t xml:space="preserve"> г.                                            </w:t>
      </w:r>
    </w:p>
    <w:p w14:paraId="5B23C88E" w14:textId="77777777" w:rsidR="00833C98" w:rsidRPr="00833C98" w:rsidRDefault="00833C98" w:rsidP="00833C98">
      <w:pPr>
        <w:shd w:val="clear" w:color="auto" w:fill="F7FDF7"/>
        <w:spacing w:line="240" w:lineRule="auto"/>
        <w:rPr>
          <w:rFonts w:ascii="LiberationSerif" w:eastAsia="Times New Roman" w:hAnsi="LiberationSerif" w:cs="Times New Roman"/>
          <w:color w:val="000000"/>
          <w:sz w:val="24"/>
          <w:szCs w:val="24"/>
          <w:lang w:eastAsia="ru-RU"/>
        </w:rPr>
      </w:pPr>
      <w:r w:rsidRPr="00833C98">
        <w:rPr>
          <w:rFonts w:ascii="LiberationSerif" w:eastAsia="Times New Roman" w:hAnsi="LiberationSerif" w:cs="Times New Roman"/>
          <w:color w:val="000000"/>
          <w:sz w:val="24"/>
          <w:szCs w:val="24"/>
          <w:lang w:eastAsia="ru-RU"/>
        </w:rPr>
        <w:t>Руководитель МО</w:t>
      </w:r>
    </w:p>
    <w:p w14:paraId="49ABCA69" w14:textId="77777777" w:rsidR="00C50DF8" w:rsidRDefault="00C50DF8" w:rsidP="00C50DF8">
      <w:pPr>
        <w:spacing w:before="240" w:after="120" w:line="240" w:lineRule="atLeast"/>
        <w:jc w:val="center"/>
        <w:outlineLvl w:val="1"/>
        <w:rPr>
          <w:rFonts w:ascii="LiberationSerif" w:eastAsia="Times New Roman" w:hAnsi="LiberationSerif" w:cs="Times New Roman"/>
          <w:b/>
          <w:bCs/>
          <w:caps/>
          <w:color w:val="000000"/>
          <w:lang w:eastAsia="ru-RU"/>
        </w:rPr>
      </w:pPr>
    </w:p>
    <w:p w14:paraId="5E8109BD" w14:textId="77777777" w:rsidR="00C50DF8" w:rsidRDefault="00C50DF8" w:rsidP="00C50DF8">
      <w:pPr>
        <w:spacing w:before="240" w:after="120" w:line="240" w:lineRule="atLeast"/>
        <w:jc w:val="center"/>
        <w:outlineLvl w:val="1"/>
        <w:rPr>
          <w:rFonts w:ascii="LiberationSerif" w:eastAsia="Times New Roman" w:hAnsi="LiberationSerif" w:cs="Times New Roman"/>
          <w:b/>
          <w:bCs/>
          <w:caps/>
          <w:color w:val="000000"/>
          <w:lang w:eastAsia="ru-RU"/>
        </w:rPr>
      </w:pPr>
    </w:p>
    <w:p w14:paraId="175F9192" w14:textId="77777777" w:rsidR="00C50DF8" w:rsidRDefault="00C50DF8" w:rsidP="00C50DF8">
      <w:pPr>
        <w:spacing w:before="240" w:after="120" w:line="240" w:lineRule="atLeast"/>
        <w:jc w:val="center"/>
        <w:outlineLvl w:val="1"/>
        <w:rPr>
          <w:rFonts w:ascii="LiberationSerif" w:eastAsia="Times New Roman" w:hAnsi="LiberationSerif" w:cs="Times New Roman"/>
          <w:b/>
          <w:bCs/>
          <w:caps/>
          <w:color w:val="000000"/>
          <w:lang w:eastAsia="ru-RU"/>
        </w:rPr>
      </w:pPr>
    </w:p>
    <w:p w14:paraId="486055D2" w14:textId="77777777" w:rsidR="00C50DF8" w:rsidRPr="00B04F2F" w:rsidRDefault="00C50DF8" w:rsidP="00C50DF8">
      <w:pPr>
        <w:spacing w:before="240" w:after="120" w:line="240" w:lineRule="atLeast"/>
        <w:jc w:val="center"/>
        <w:outlineLvl w:val="1"/>
        <w:rPr>
          <w:rFonts w:ascii="Times New Roman" w:eastAsia="Times New Roman" w:hAnsi="Times New Roman" w:cs="Times New Roman"/>
          <w:b/>
          <w:bCs/>
          <w:caps/>
          <w:color w:val="000000"/>
          <w:sz w:val="24"/>
          <w:szCs w:val="24"/>
          <w:lang w:eastAsia="ru-RU"/>
        </w:rPr>
      </w:pPr>
      <w:r w:rsidRPr="00B04F2F">
        <w:rPr>
          <w:rFonts w:ascii="Times New Roman" w:eastAsia="Times New Roman" w:hAnsi="Times New Roman" w:cs="Times New Roman"/>
          <w:b/>
          <w:bCs/>
          <w:caps/>
          <w:color w:val="000000"/>
          <w:sz w:val="24"/>
          <w:szCs w:val="24"/>
          <w:lang w:eastAsia="ru-RU"/>
        </w:rPr>
        <w:t>РАБОЧАЯ ПРОГРАММА</w:t>
      </w:r>
      <w:r w:rsidRPr="00B04F2F">
        <w:rPr>
          <w:rFonts w:ascii="Times New Roman" w:eastAsia="Times New Roman" w:hAnsi="Times New Roman" w:cs="Times New Roman"/>
          <w:b/>
          <w:bCs/>
          <w:caps/>
          <w:color w:val="000000"/>
          <w:sz w:val="24"/>
          <w:szCs w:val="24"/>
          <w:lang w:eastAsia="ru-RU"/>
        </w:rPr>
        <w:br/>
        <w:t>(ID 642847)</w:t>
      </w:r>
    </w:p>
    <w:p w14:paraId="32C93394" w14:textId="77777777" w:rsidR="00C50DF8" w:rsidRDefault="00C50DF8" w:rsidP="00C50DF8">
      <w:pPr>
        <w:spacing w:after="0" w:line="240" w:lineRule="auto"/>
        <w:ind w:firstLine="227"/>
        <w:jc w:val="center"/>
        <w:rPr>
          <w:rFonts w:ascii="Times New Roman" w:eastAsia="Times New Roman" w:hAnsi="Times New Roman" w:cs="Times New Roman"/>
          <w:color w:val="000000"/>
          <w:sz w:val="24"/>
          <w:szCs w:val="24"/>
          <w:lang w:eastAsia="ru-RU"/>
        </w:rPr>
      </w:pPr>
    </w:p>
    <w:p w14:paraId="6BCC89E2" w14:textId="77777777" w:rsidR="00C50DF8" w:rsidRDefault="00C50DF8" w:rsidP="00C50DF8">
      <w:pPr>
        <w:spacing w:after="0" w:line="240" w:lineRule="auto"/>
        <w:ind w:firstLine="227"/>
        <w:jc w:val="center"/>
        <w:rPr>
          <w:rFonts w:ascii="Times New Roman" w:eastAsia="Times New Roman" w:hAnsi="Times New Roman" w:cs="Times New Roman"/>
          <w:color w:val="000000"/>
          <w:sz w:val="24"/>
          <w:szCs w:val="24"/>
          <w:lang w:eastAsia="ru-RU"/>
        </w:rPr>
      </w:pPr>
    </w:p>
    <w:p w14:paraId="20D28A21" w14:textId="77777777" w:rsidR="00C50DF8" w:rsidRPr="00B04F2F" w:rsidRDefault="00C50DF8" w:rsidP="00C50DF8">
      <w:pPr>
        <w:spacing w:after="0" w:line="240" w:lineRule="auto"/>
        <w:ind w:firstLine="227"/>
        <w:jc w:val="center"/>
        <w:rPr>
          <w:rFonts w:ascii="Times New Roman" w:eastAsia="Times New Roman" w:hAnsi="Times New Roman" w:cs="Times New Roman"/>
          <w:color w:val="000000"/>
          <w:sz w:val="24"/>
          <w:szCs w:val="24"/>
          <w:lang w:eastAsia="ru-RU"/>
        </w:rPr>
      </w:pPr>
      <w:r w:rsidRPr="00B04F2F">
        <w:rPr>
          <w:rFonts w:ascii="Times New Roman" w:eastAsia="Times New Roman" w:hAnsi="Times New Roman" w:cs="Times New Roman"/>
          <w:color w:val="000000"/>
          <w:sz w:val="24"/>
          <w:szCs w:val="24"/>
          <w:lang w:eastAsia="ru-RU"/>
        </w:rPr>
        <w:t>учебного предмета</w:t>
      </w:r>
    </w:p>
    <w:p w14:paraId="4809E489" w14:textId="77777777" w:rsidR="00C50DF8" w:rsidRPr="00B04F2F" w:rsidRDefault="00C50DF8" w:rsidP="00C50DF8">
      <w:pPr>
        <w:spacing w:after="0" w:line="240" w:lineRule="auto"/>
        <w:ind w:firstLine="227"/>
        <w:jc w:val="center"/>
        <w:rPr>
          <w:rFonts w:ascii="Times New Roman" w:eastAsia="Times New Roman" w:hAnsi="Times New Roman" w:cs="Times New Roman"/>
          <w:color w:val="000000"/>
          <w:sz w:val="24"/>
          <w:szCs w:val="24"/>
          <w:lang w:eastAsia="ru-RU"/>
        </w:rPr>
      </w:pPr>
      <w:r w:rsidRPr="00B04F2F">
        <w:rPr>
          <w:rFonts w:ascii="Times New Roman" w:eastAsia="Times New Roman" w:hAnsi="Times New Roman" w:cs="Times New Roman"/>
          <w:color w:val="000000"/>
          <w:sz w:val="24"/>
          <w:szCs w:val="24"/>
          <w:lang w:eastAsia="ru-RU"/>
        </w:rPr>
        <w:t>«Основы безопасности жизнедеятельности»</w:t>
      </w:r>
    </w:p>
    <w:p w14:paraId="3E913FB9" w14:textId="21092E3D" w:rsidR="00C50DF8" w:rsidRPr="00B04F2F" w:rsidRDefault="00584B0C" w:rsidP="00C50DF8">
      <w:pPr>
        <w:spacing w:after="0" w:line="240" w:lineRule="auto"/>
        <w:ind w:firstLine="227"/>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для 7</w:t>
      </w:r>
      <w:r w:rsidR="00C50DF8" w:rsidRPr="00B04F2F">
        <w:rPr>
          <w:rFonts w:ascii="Times New Roman" w:eastAsia="Times New Roman" w:hAnsi="Times New Roman" w:cs="Times New Roman"/>
          <w:color w:val="000000"/>
          <w:sz w:val="24"/>
          <w:szCs w:val="24"/>
          <w:lang w:eastAsia="ru-RU"/>
        </w:rPr>
        <w:t xml:space="preserve"> класса основного общего образования</w:t>
      </w:r>
    </w:p>
    <w:p w14:paraId="654681E2" w14:textId="3E454CE4" w:rsidR="00C50DF8" w:rsidRPr="00B04F2F" w:rsidRDefault="00C50DF8" w:rsidP="00C50DF8">
      <w:pPr>
        <w:spacing w:after="0" w:line="240" w:lineRule="auto"/>
        <w:ind w:firstLine="227"/>
        <w:jc w:val="center"/>
        <w:rPr>
          <w:rFonts w:ascii="Times New Roman" w:eastAsia="Times New Roman" w:hAnsi="Times New Roman" w:cs="Times New Roman"/>
          <w:color w:val="000000"/>
          <w:sz w:val="24"/>
          <w:szCs w:val="24"/>
          <w:lang w:eastAsia="ru-RU"/>
        </w:rPr>
      </w:pPr>
      <w:r w:rsidRPr="00B04F2F">
        <w:rPr>
          <w:rFonts w:ascii="Times New Roman" w:eastAsia="Times New Roman" w:hAnsi="Times New Roman" w:cs="Times New Roman"/>
          <w:color w:val="000000"/>
          <w:sz w:val="24"/>
          <w:szCs w:val="24"/>
          <w:lang w:eastAsia="ru-RU"/>
        </w:rPr>
        <w:t>на </w:t>
      </w:r>
      <w:r w:rsidR="00284B0D">
        <w:rPr>
          <w:rFonts w:ascii="Times New Roman" w:eastAsia="Times New Roman" w:hAnsi="Times New Roman" w:cs="Times New Roman"/>
          <w:color w:val="000000"/>
          <w:sz w:val="24"/>
          <w:szCs w:val="24"/>
          <w:bdr w:val="dashed" w:sz="6" w:space="0" w:color="FF0000" w:frame="1"/>
          <w:shd w:val="clear" w:color="auto" w:fill="F7FDF7"/>
          <w:lang w:eastAsia="ru-RU"/>
        </w:rPr>
        <w:t>2023-2024</w:t>
      </w:r>
      <w:r w:rsidRPr="00B04F2F">
        <w:rPr>
          <w:rFonts w:ascii="Times New Roman" w:eastAsia="Times New Roman" w:hAnsi="Times New Roman" w:cs="Times New Roman"/>
          <w:color w:val="000000"/>
          <w:sz w:val="24"/>
          <w:szCs w:val="24"/>
          <w:lang w:eastAsia="ru-RU"/>
        </w:rPr>
        <w:t> учебный год</w:t>
      </w:r>
    </w:p>
    <w:p w14:paraId="5CF1A799" w14:textId="77777777" w:rsidR="00C50DF8" w:rsidRPr="00B04F2F" w:rsidRDefault="00C50DF8" w:rsidP="00C50DF8">
      <w:pPr>
        <w:spacing w:after="0" w:line="240" w:lineRule="auto"/>
        <w:ind w:firstLine="227"/>
        <w:jc w:val="right"/>
        <w:rPr>
          <w:rFonts w:ascii="Times New Roman" w:eastAsia="Times New Roman" w:hAnsi="Times New Roman" w:cs="Times New Roman"/>
          <w:color w:val="000000"/>
          <w:sz w:val="24"/>
          <w:szCs w:val="24"/>
          <w:lang w:eastAsia="ru-RU"/>
        </w:rPr>
      </w:pPr>
    </w:p>
    <w:p w14:paraId="3DB77305" w14:textId="77777777" w:rsidR="00C50DF8" w:rsidRPr="00B04F2F" w:rsidRDefault="00C50DF8" w:rsidP="00C50DF8">
      <w:pPr>
        <w:spacing w:after="0" w:line="240" w:lineRule="auto"/>
        <w:ind w:firstLine="227"/>
        <w:jc w:val="right"/>
        <w:rPr>
          <w:rFonts w:ascii="Times New Roman" w:eastAsia="Times New Roman" w:hAnsi="Times New Roman" w:cs="Times New Roman"/>
          <w:color w:val="000000"/>
          <w:sz w:val="24"/>
          <w:szCs w:val="24"/>
          <w:lang w:eastAsia="ru-RU"/>
        </w:rPr>
      </w:pPr>
    </w:p>
    <w:p w14:paraId="41C469DF" w14:textId="77777777" w:rsidR="00C50DF8" w:rsidRPr="00B04F2F" w:rsidRDefault="00C50DF8" w:rsidP="00C50DF8">
      <w:pPr>
        <w:spacing w:after="0" w:line="240" w:lineRule="auto"/>
        <w:ind w:firstLine="227"/>
        <w:jc w:val="right"/>
        <w:rPr>
          <w:rFonts w:ascii="Times New Roman" w:eastAsia="Times New Roman" w:hAnsi="Times New Roman" w:cs="Times New Roman"/>
          <w:color w:val="000000"/>
          <w:sz w:val="24"/>
          <w:szCs w:val="24"/>
          <w:lang w:eastAsia="ru-RU"/>
        </w:rPr>
      </w:pPr>
    </w:p>
    <w:p w14:paraId="271E6ECC" w14:textId="77777777" w:rsidR="00C50DF8" w:rsidRPr="00B04F2F" w:rsidRDefault="00C50DF8" w:rsidP="00C50DF8">
      <w:pPr>
        <w:spacing w:after="0" w:line="240" w:lineRule="auto"/>
        <w:ind w:firstLine="227"/>
        <w:jc w:val="right"/>
        <w:rPr>
          <w:rFonts w:ascii="Times New Roman" w:eastAsia="Times New Roman" w:hAnsi="Times New Roman" w:cs="Times New Roman"/>
          <w:color w:val="000000"/>
          <w:sz w:val="24"/>
          <w:szCs w:val="24"/>
          <w:lang w:eastAsia="ru-RU"/>
        </w:rPr>
      </w:pPr>
    </w:p>
    <w:p w14:paraId="558D5955" w14:textId="77777777" w:rsidR="00C50DF8" w:rsidRPr="00B04F2F" w:rsidRDefault="00C50DF8" w:rsidP="00C50DF8">
      <w:pPr>
        <w:spacing w:after="0" w:line="240" w:lineRule="auto"/>
        <w:ind w:firstLine="227"/>
        <w:jc w:val="right"/>
        <w:rPr>
          <w:rFonts w:ascii="Times New Roman" w:eastAsia="Times New Roman" w:hAnsi="Times New Roman" w:cs="Times New Roman"/>
          <w:color w:val="000000"/>
          <w:sz w:val="24"/>
          <w:szCs w:val="24"/>
          <w:lang w:eastAsia="ru-RU"/>
        </w:rPr>
      </w:pPr>
    </w:p>
    <w:p w14:paraId="1FE0C65B" w14:textId="51DFEF86" w:rsidR="006360DC" w:rsidRDefault="006360DC" w:rsidP="006360DC">
      <w:pPr>
        <w:spacing w:after="0"/>
        <w:ind w:firstLine="227"/>
        <w:jc w:val="right"/>
        <w:rPr>
          <w:rFonts w:ascii="LiberationSerif" w:eastAsia="Times New Roman" w:hAnsi="LiberationSerif" w:cs="Times New Roman"/>
          <w:color w:val="000000"/>
          <w:sz w:val="20"/>
          <w:szCs w:val="20"/>
          <w:bdr w:val="dashed" w:sz="6" w:space="0" w:color="FF0000" w:frame="1"/>
          <w:shd w:val="clear" w:color="auto" w:fill="F7FDF7"/>
          <w:lang w:eastAsia="ru-RU"/>
        </w:rPr>
      </w:pPr>
      <w:r w:rsidRPr="00B87D35">
        <w:rPr>
          <w:rFonts w:ascii="LiberationSerif" w:eastAsia="Times New Roman" w:hAnsi="LiberationSerif" w:cs="Times New Roman"/>
          <w:color w:val="000000"/>
          <w:sz w:val="20"/>
          <w:szCs w:val="20"/>
          <w:lang w:eastAsia="ru-RU"/>
        </w:rPr>
        <w:t>Составитель: </w:t>
      </w:r>
      <w:r w:rsidR="00170158">
        <w:rPr>
          <w:rFonts w:ascii="LiberationSerif" w:eastAsia="Times New Roman" w:hAnsi="LiberationSerif" w:cs="Times New Roman"/>
          <w:color w:val="000000"/>
          <w:sz w:val="20"/>
          <w:szCs w:val="20"/>
          <w:bdr w:val="dashed" w:sz="6" w:space="0" w:color="FF0000" w:frame="1"/>
          <w:shd w:val="clear" w:color="auto" w:fill="F7FDF7"/>
          <w:lang w:eastAsia="ru-RU"/>
        </w:rPr>
        <w:t>Ситников Александр Борисович</w:t>
      </w:r>
    </w:p>
    <w:p w14:paraId="69789458" w14:textId="16F4D5AD" w:rsidR="00170158" w:rsidRDefault="00170158" w:rsidP="006360DC">
      <w:pPr>
        <w:spacing w:after="0"/>
        <w:ind w:firstLine="227"/>
        <w:jc w:val="right"/>
        <w:rPr>
          <w:rFonts w:ascii="LiberationSerif" w:eastAsia="Times New Roman" w:hAnsi="LiberationSerif" w:cs="Times New Roman"/>
          <w:color w:val="000000"/>
          <w:sz w:val="20"/>
          <w:szCs w:val="20"/>
          <w:bdr w:val="dashed" w:sz="6" w:space="0" w:color="FF0000" w:frame="1"/>
          <w:shd w:val="clear" w:color="auto" w:fill="F7FDF7"/>
          <w:lang w:eastAsia="ru-RU"/>
        </w:rPr>
      </w:pPr>
      <w:r>
        <w:rPr>
          <w:rFonts w:ascii="LiberationSerif" w:eastAsia="Times New Roman" w:hAnsi="LiberationSerif" w:cs="Times New Roman"/>
          <w:color w:val="000000"/>
          <w:sz w:val="20"/>
          <w:szCs w:val="20"/>
          <w:bdr w:val="dashed" w:sz="6" w:space="0" w:color="FF0000" w:frame="1"/>
          <w:shd w:val="clear" w:color="auto" w:fill="F7FDF7"/>
          <w:lang w:eastAsia="ru-RU"/>
        </w:rPr>
        <w:t>Преподаватель-организатор ОБЖ</w:t>
      </w:r>
    </w:p>
    <w:p w14:paraId="79BE9D74" w14:textId="77777777" w:rsidR="00833C98" w:rsidRDefault="00833C98" w:rsidP="006360DC">
      <w:pPr>
        <w:spacing w:after="0"/>
        <w:ind w:firstLine="227"/>
        <w:jc w:val="right"/>
        <w:rPr>
          <w:rFonts w:ascii="LiberationSerif" w:eastAsia="Times New Roman" w:hAnsi="LiberationSerif" w:cs="Times New Roman"/>
          <w:color w:val="000000"/>
          <w:sz w:val="20"/>
          <w:szCs w:val="20"/>
          <w:bdr w:val="dashed" w:sz="6" w:space="0" w:color="FF0000" w:frame="1"/>
          <w:shd w:val="clear" w:color="auto" w:fill="F7FDF7"/>
          <w:lang w:eastAsia="ru-RU"/>
        </w:rPr>
      </w:pPr>
    </w:p>
    <w:p w14:paraId="20AB68A6" w14:textId="77777777" w:rsidR="00833C98" w:rsidRDefault="00833C98" w:rsidP="006360DC">
      <w:pPr>
        <w:spacing w:after="0"/>
        <w:ind w:firstLine="227"/>
        <w:jc w:val="right"/>
        <w:rPr>
          <w:rFonts w:ascii="LiberationSerif" w:eastAsia="Times New Roman" w:hAnsi="LiberationSerif" w:cs="Times New Roman"/>
          <w:color w:val="000000"/>
          <w:sz w:val="20"/>
          <w:szCs w:val="20"/>
          <w:bdr w:val="dashed" w:sz="6" w:space="0" w:color="FF0000" w:frame="1"/>
          <w:shd w:val="clear" w:color="auto" w:fill="F7FDF7"/>
          <w:lang w:eastAsia="ru-RU"/>
        </w:rPr>
      </w:pPr>
    </w:p>
    <w:p w14:paraId="6ADA655E" w14:textId="77777777" w:rsidR="00833C98" w:rsidRDefault="00833C98" w:rsidP="006360DC">
      <w:pPr>
        <w:spacing w:after="0"/>
        <w:ind w:firstLine="227"/>
        <w:jc w:val="right"/>
        <w:rPr>
          <w:rFonts w:ascii="LiberationSerif" w:eastAsia="Times New Roman" w:hAnsi="LiberationSerif" w:cs="Times New Roman"/>
          <w:color w:val="000000"/>
          <w:sz w:val="20"/>
          <w:szCs w:val="20"/>
          <w:bdr w:val="dashed" w:sz="6" w:space="0" w:color="FF0000" w:frame="1"/>
          <w:shd w:val="clear" w:color="auto" w:fill="F7FDF7"/>
          <w:lang w:eastAsia="ru-RU"/>
        </w:rPr>
      </w:pPr>
    </w:p>
    <w:p w14:paraId="576FC8C6" w14:textId="77777777" w:rsidR="00833C98" w:rsidRDefault="00833C98" w:rsidP="006360DC">
      <w:pPr>
        <w:spacing w:after="0"/>
        <w:ind w:firstLine="227"/>
        <w:jc w:val="right"/>
        <w:rPr>
          <w:rFonts w:ascii="LiberationSerif" w:eastAsia="Times New Roman" w:hAnsi="LiberationSerif" w:cs="Times New Roman"/>
          <w:color w:val="000000"/>
          <w:sz w:val="20"/>
          <w:szCs w:val="20"/>
          <w:bdr w:val="dashed" w:sz="6" w:space="0" w:color="FF0000" w:frame="1"/>
          <w:shd w:val="clear" w:color="auto" w:fill="F7FDF7"/>
          <w:lang w:eastAsia="ru-RU"/>
        </w:rPr>
      </w:pPr>
    </w:p>
    <w:p w14:paraId="7676370F" w14:textId="77777777" w:rsidR="00833C98" w:rsidRDefault="00833C98" w:rsidP="006360DC">
      <w:pPr>
        <w:spacing w:after="0"/>
        <w:ind w:firstLine="227"/>
        <w:jc w:val="right"/>
        <w:rPr>
          <w:rFonts w:ascii="LiberationSerif" w:eastAsia="Times New Roman" w:hAnsi="LiberationSerif" w:cs="Times New Roman"/>
          <w:color w:val="000000"/>
          <w:sz w:val="20"/>
          <w:szCs w:val="20"/>
          <w:bdr w:val="dashed" w:sz="6" w:space="0" w:color="FF0000" w:frame="1"/>
          <w:shd w:val="clear" w:color="auto" w:fill="F7FDF7"/>
          <w:lang w:eastAsia="ru-RU"/>
        </w:rPr>
      </w:pPr>
    </w:p>
    <w:p w14:paraId="302B2034" w14:textId="77777777" w:rsidR="00833C98" w:rsidRDefault="00833C98" w:rsidP="006360DC">
      <w:pPr>
        <w:spacing w:after="0"/>
        <w:ind w:firstLine="227"/>
        <w:jc w:val="right"/>
        <w:rPr>
          <w:rFonts w:ascii="LiberationSerif" w:eastAsia="Times New Roman" w:hAnsi="LiberationSerif" w:cs="Times New Roman"/>
          <w:color w:val="000000"/>
          <w:sz w:val="20"/>
          <w:szCs w:val="20"/>
          <w:bdr w:val="dashed" w:sz="6" w:space="0" w:color="FF0000" w:frame="1"/>
          <w:shd w:val="clear" w:color="auto" w:fill="F7FDF7"/>
          <w:lang w:eastAsia="ru-RU"/>
        </w:rPr>
      </w:pPr>
    </w:p>
    <w:p w14:paraId="017F3825" w14:textId="77777777" w:rsidR="00833C98" w:rsidRDefault="00833C98" w:rsidP="006360DC">
      <w:pPr>
        <w:spacing w:after="0"/>
        <w:ind w:firstLine="227"/>
        <w:jc w:val="right"/>
        <w:rPr>
          <w:rFonts w:ascii="LiberationSerif" w:eastAsia="Times New Roman" w:hAnsi="LiberationSerif" w:cs="Times New Roman"/>
          <w:color w:val="000000"/>
          <w:sz w:val="20"/>
          <w:szCs w:val="20"/>
          <w:bdr w:val="dashed" w:sz="6" w:space="0" w:color="FF0000" w:frame="1"/>
          <w:shd w:val="clear" w:color="auto" w:fill="F7FDF7"/>
          <w:lang w:eastAsia="ru-RU"/>
        </w:rPr>
      </w:pPr>
    </w:p>
    <w:p w14:paraId="0899A156" w14:textId="77777777" w:rsidR="00833C98" w:rsidRDefault="00833C98" w:rsidP="006360DC">
      <w:pPr>
        <w:spacing w:after="0"/>
        <w:ind w:firstLine="227"/>
        <w:jc w:val="right"/>
        <w:rPr>
          <w:rFonts w:ascii="LiberationSerif" w:eastAsia="Times New Roman" w:hAnsi="LiberationSerif" w:cs="Times New Roman"/>
          <w:color w:val="000000"/>
          <w:sz w:val="20"/>
          <w:szCs w:val="20"/>
          <w:bdr w:val="dashed" w:sz="6" w:space="0" w:color="FF0000" w:frame="1"/>
          <w:shd w:val="clear" w:color="auto" w:fill="F7FDF7"/>
          <w:lang w:eastAsia="ru-RU"/>
        </w:rPr>
      </w:pPr>
    </w:p>
    <w:p w14:paraId="08CF1512" w14:textId="77777777" w:rsidR="00833C98" w:rsidRPr="00B87D35" w:rsidRDefault="00833C98" w:rsidP="006360DC">
      <w:pPr>
        <w:spacing w:after="0"/>
        <w:ind w:firstLine="227"/>
        <w:jc w:val="right"/>
        <w:rPr>
          <w:rFonts w:ascii="LiberationSerif" w:eastAsia="Times New Roman" w:hAnsi="LiberationSerif" w:cs="Times New Roman"/>
          <w:color w:val="000000"/>
          <w:sz w:val="20"/>
          <w:szCs w:val="20"/>
          <w:lang w:eastAsia="ru-RU"/>
        </w:rPr>
      </w:pPr>
    </w:p>
    <w:p w14:paraId="473E2DCE" w14:textId="77777777" w:rsidR="00833C98" w:rsidRDefault="00833C98" w:rsidP="00833C98">
      <w:pPr>
        <w:spacing w:after="0"/>
        <w:ind w:firstLine="227"/>
        <w:jc w:val="center"/>
        <w:rPr>
          <w:rFonts w:ascii="LiberationSerif" w:eastAsia="Times New Roman" w:hAnsi="LiberationSerif" w:cs="Times New Roman"/>
          <w:color w:val="000000"/>
          <w:sz w:val="20"/>
          <w:szCs w:val="20"/>
          <w:bdr w:val="dashed" w:sz="6" w:space="0" w:color="FF0000" w:frame="1"/>
          <w:shd w:val="clear" w:color="auto" w:fill="F7FDF7"/>
          <w:lang w:eastAsia="ru-RU"/>
        </w:rPr>
      </w:pPr>
    </w:p>
    <w:p w14:paraId="37701619" w14:textId="36C21885" w:rsidR="00833C98" w:rsidRPr="00B87D35" w:rsidRDefault="00833C98" w:rsidP="00833C98">
      <w:pPr>
        <w:spacing w:after="0"/>
        <w:ind w:firstLine="227"/>
        <w:jc w:val="center"/>
        <w:rPr>
          <w:rFonts w:ascii="LiberationSerif" w:eastAsia="Times New Roman" w:hAnsi="LiberationSerif" w:cs="Times New Roman"/>
          <w:color w:val="000000"/>
          <w:sz w:val="20"/>
          <w:szCs w:val="20"/>
          <w:lang w:eastAsia="ru-RU"/>
        </w:rPr>
      </w:pPr>
      <w:proofErr w:type="spellStart"/>
      <w:r>
        <w:rPr>
          <w:rFonts w:ascii="LiberationSerif" w:eastAsia="Times New Roman" w:hAnsi="LiberationSerif" w:cs="Times New Roman"/>
          <w:color w:val="000000"/>
          <w:sz w:val="20"/>
          <w:szCs w:val="20"/>
          <w:bdr w:val="dashed" w:sz="6" w:space="0" w:color="FF0000" w:frame="1"/>
          <w:shd w:val="clear" w:color="auto" w:fill="F7FDF7"/>
          <w:lang w:eastAsia="ru-RU"/>
        </w:rPr>
        <w:t>х</w:t>
      </w:r>
      <w:proofErr w:type="gramStart"/>
      <w:r>
        <w:rPr>
          <w:rFonts w:ascii="LiberationSerif" w:eastAsia="Times New Roman" w:hAnsi="LiberationSerif" w:cs="Times New Roman"/>
          <w:color w:val="000000"/>
          <w:sz w:val="20"/>
          <w:szCs w:val="20"/>
          <w:bdr w:val="dashed" w:sz="6" w:space="0" w:color="FF0000" w:frame="1"/>
          <w:shd w:val="clear" w:color="auto" w:fill="F7FDF7"/>
          <w:lang w:eastAsia="ru-RU"/>
        </w:rPr>
        <w:t>.Н</w:t>
      </w:r>
      <w:proofErr w:type="gramEnd"/>
      <w:r>
        <w:rPr>
          <w:rFonts w:ascii="LiberationSerif" w:eastAsia="Times New Roman" w:hAnsi="LiberationSerif" w:cs="Times New Roman"/>
          <w:color w:val="000000"/>
          <w:sz w:val="20"/>
          <w:szCs w:val="20"/>
          <w:bdr w:val="dashed" w:sz="6" w:space="0" w:color="FF0000" w:frame="1"/>
          <w:shd w:val="clear" w:color="auto" w:fill="F7FDF7"/>
          <w:lang w:eastAsia="ru-RU"/>
        </w:rPr>
        <w:t>овоселовка</w:t>
      </w:r>
      <w:proofErr w:type="spellEnd"/>
      <w:r>
        <w:rPr>
          <w:rFonts w:ascii="LiberationSerif" w:eastAsia="Times New Roman" w:hAnsi="LiberationSerif" w:cs="Times New Roman"/>
          <w:color w:val="000000"/>
          <w:sz w:val="20"/>
          <w:szCs w:val="20"/>
          <w:bdr w:val="dashed" w:sz="6" w:space="0" w:color="FF0000" w:frame="1"/>
          <w:shd w:val="clear" w:color="auto" w:fill="F7FDF7"/>
          <w:lang w:eastAsia="ru-RU"/>
        </w:rPr>
        <w:t xml:space="preserve"> </w:t>
      </w:r>
      <w:r w:rsidRPr="00B87D35">
        <w:rPr>
          <w:rFonts w:ascii="LiberationSerif" w:eastAsia="Times New Roman" w:hAnsi="LiberationSerif" w:cs="Times New Roman"/>
          <w:color w:val="000000"/>
          <w:sz w:val="20"/>
          <w:szCs w:val="20"/>
          <w:lang w:eastAsia="ru-RU"/>
        </w:rPr>
        <w:t> </w:t>
      </w:r>
      <w:r w:rsidRPr="00B87D35">
        <w:rPr>
          <w:rFonts w:ascii="LiberationSerif" w:eastAsia="Times New Roman" w:hAnsi="LiberationSerif" w:cs="Times New Roman"/>
          <w:color w:val="000000"/>
          <w:sz w:val="20"/>
          <w:szCs w:val="20"/>
          <w:bdr w:val="single" w:sz="6" w:space="0" w:color="FF0000" w:frame="1"/>
          <w:shd w:val="clear" w:color="auto" w:fill="F7FDF7"/>
          <w:lang w:eastAsia="ru-RU"/>
        </w:rPr>
        <w:t>202</w:t>
      </w:r>
      <w:r w:rsidR="00284B0D">
        <w:rPr>
          <w:rFonts w:ascii="LiberationSerif" w:eastAsia="Times New Roman" w:hAnsi="LiberationSerif" w:cs="Times New Roman"/>
          <w:color w:val="000000"/>
          <w:sz w:val="20"/>
          <w:szCs w:val="20"/>
          <w:bdr w:val="single" w:sz="6" w:space="0" w:color="FF0000" w:frame="1"/>
          <w:shd w:val="clear" w:color="auto" w:fill="F7FDF7"/>
          <w:lang w:eastAsia="ru-RU"/>
        </w:rPr>
        <w:t>3</w:t>
      </w:r>
    </w:p>
    <w:p w14:paraId="13B50430" w14:textId="77777777" w:rsidR="006360DC" w:rsidRDefault="006360DC" w:rsidP="006360DC">
      <w:pPr>
        <w:spacing w:after="0"/>
        <w:ind w:firstLine="227"/>
        <w:jc w:val="center"/>
        <w:rPr>
          <w:rFonts w:ascii="LiberationSerif" w:eastAsia="Times New Roman" w:hAnsi="LiberationSerif" w:cs="Times New Roman"/>
          <w:color w:val="000000"/>
          <w:sz w:val="20"/>
          <w:szCs w:val="20"/>
          <w:bdr w:val="dashed" w:sz="6" w:space="0" w:color="FF0000" w:frame="1"/>
          <w:shd w:val="clear" w:color="auto" w:fill="F7FDF7"/>
          <w:lang w:eastAsia="ru-RU"/>
        </w:rPr>
      </w:pPr>
    </w:p>
    <w:p w14:paraId="226E7490" w14:textId="77777777" w:rsidR="006360DC" w:rsidRDefault="006360DC" w:rsidP="006360DC">
      <w:pPr>
        <w:spacing w:after="0"/>
        <w:ind w:firstLine="227"/>
        <w:jc w:val="center"/>
        <w:rPr>
          <w:rFonts w:ascii="LiberationSerif" w:eastAsia="Times New Roman" w:hAnsi="LiberationSerif" w:cs="Times New Roman"/>
          <w:color w:val="000000"/>
          <w:sz w:val="20"/>
          <w:szCs w:val="20"/>
          <w:bdr w:val="dashed" w:sz="6" w:space="0" w:color="FF0000" w:frame="1"/>
          <w:shd w:val="clear" w:color="auto" w:fill="F7FDF7"/>
          <w:lang w:eastAsia="ru-RU"/>
        </w:rPr>
      </w:pPr>
    </w:p>
    <w:p w14:paraId="3A425C4A" w14:textId="4F1FD5D3" w:rsidR="006360DC" w:rsidRPr="00B87D35" w:rsidRDefault="006360DC" w:rsidP="00833C98">
      <w:pPr>
        <w:spacing w:after="0"/>
        <w:rPr>
          <w:rFonts w:ascii="LiberationSerif" w:eastAsia="Times New Roman" w:hAnsi="LiberationSerif" w:cs="Times New Roman"/>
          <w:color w:val="000000"/>
          <w:sz w:val="20"/>
          <w:szCs w:val="20"/>
          <w:lang w:eastAsia="ru-RU"/>
        </w:rPr>
      </w:pPr>
    </w:p>
    <w:p w14:paraId="1DBE16B4" w14:textId="77777777" w:rsidR="000326D9" w:rsidRPr="00AA43D1" w:rsidRDefault="000326D9" w:rsidP="00C50DF8">
      <w:pPr>
        <w:pBdr>
          <w:bottom w:val="single" w:sz="6" w:space="5" w:color="000000"/>
        </w:pBdr>
        <w:shd w:val="clear" w:color="auto" w:fill="FFFFFF"/>
        <w:spacing w:before="100" w:beforeAutospacing="1" w:after="240" w:line="240" w:lineRule="atLeast"/>
        <w:outlineLvl w:val="0"/>
        <w:rPr>
          <w:rFonts w:ascii="LiberationSerif" w:eastAsia="Times New Roman" w:hAnsi="LiberationSerif" w:cs="Times New Roman"/>
          <w:b/>
          <w:bCs/>
          <w:caps/>
          <w:kern w:val="36"/>
          <w:lang w:eastAsia="ru-RU"/>
        </w:rPr>
      </w:pPr>
    </w:p>
    <w:p w14:paraId="2079CB2A" w14:textId="77777777" w:rsidR="00C50DF8" w:rsidRPr="00AA43D1" w:rsidRDefault="00C50DF8" w:rsidP="0018498C">
      <w:pPr>
        <w:pBdr>
          <w:bottom w:val="single" w:sz="6" w:space="5" w:color="000000"/>
        </w:pBdr>
        <w:shd w:val="clear" w:color="auto" w:fill="FFFFFF"/>
        <w:spacing w:before="100" w:beforeAutospacing="1" w:after="240" w:line="240" w:lineRule="atLeast"/>
        <w:outlineLvl w:val="0"/>
        <w:rPr>
          <w:rFonts w:ascii="LiberationSerif" w:eastAsia="Times New Roman" w:hAnsi="LiberationSerif" w:cs="Times New Roman"/>
          <w:b/>
          <w:bCs/>
          <w:caps/>
          <w:kern w:val="36"/>
          <w:lang w:eastAsia="ru-RU"/>
        </w:rPr>
      </w:pPr>
      <w:r w:rsidRPr="00AA43D1">
        <w:rPr>
          <w:rFonts w:ascii="LiberationSerif" w:eastAsia="Times New Roman" w:hAnsi="LiberationSerif" w:cs="Times New Roman"/>
          <w:b/>
          <w:bCs/>
          <w:caps/>
          <w:kern w:val="36"/>
          <w:lang w:eastAsia="ru-RU"/>
        </w:rPr>
        <w:t>ПОЯСНИТЕЛЬНАЯ ЗАПИСКА</w:t>
      </w:r>
    </w:p>
    <w:p w14:paraId="7B73C094" w14:textId="77777777" w:rsidR="00C50DF8" w:rsidRPr="00AA43D1" w:rsidRDefault="00C50DF8" w:rsidP="001975E2">
      <w:pPr>
        <w:pStyle w:val="a9"/>
        <w:ind w:firstLine="708"/>
        <w:rPr>
          <w:rFonts w:ascii="Times New Roman" w:hAnsi="Times New Roman" w:cs="Times New Roman"/>
          <w:lang w:val="ru-RU" w:eastAsia="ru-RU"/>
        </w:rPr>
      </w:pPr>
      <w:proofErr w:type="gramStart"/>
      <w:r w:rsidRPr="00AA43D1">
        <w:rPr>
          <w:rFonts w:ascii="Times New Roman" w:hAnsi="Times New Roman" w:cs="Times New Roman"/>
          <w:lang w:val="ru-RU" w:eastAsia="ru-RU"/>
        </w:rPr>
        <w:t>Рабочая программа по основам безопасности жизнедеятельности (далее – ОБЖ) разработана на основе Концепции преподавания учебного предмета «Основы безопасности жизнедеятельности» (утверждена Решением Коллегии Министерства просвещения Российской Федерации, протокол от 24</w:t>
      </w:r>
      <w:r w:rsidRPr="00AA43D1">
        <w:rPr>
          <w:rFonts w:ascii="Times New Roman" w:hAnsi="Times New Roman" w:cs="Times New Roman"/>
          <w:lang w:eastAsia="ru-RU"/>
        </w:rPr>
        <w:t> </w:t>
      </w:r>
      <w:r w:rsidRPr="00AA43D1">
        <w:rPr>
          <w:rFonts w:ascii="Times New Roman" w:hAnsi="Times New Roman" w:cs="Times New Roman"/>
          <w:lang w:val="ru-RU" w:eastAsia="ru-RU"/>
        </w:rPr>
        <w:t>декабря 2018</w:t>
      </w:r>
      <w:r w:rsidRPr="00AA43D1">
        <w:rPr>
          <w:rFonts w:ascii="Times New Roman" w:hAnsi="Times New Roman" w:cs="Times New Roman"/>
          <w:lang w:eastAsia="ru-RU"/>
        </w:rPr>
        <w:t> </w:t>
      </w:r>
      <w:r w:rsidRPr="00AA43D1">
        <w:rPr>
          <w:rFonts w:ascii="Times New Roman" w:hAnsi="Times New Roman" w:cs="Times New Roman"/>
          <w:lang w:val="ru-RU" w:eastAsia="ru-RU"/>
        </w:rPr>
        <w:t>г. № ПК-1вн), требований к результатам освоения программы основного общего образования, представленных в Федеральном государственном образовательном стандарте (далее</w:t>
      </w:r>
      <w:r w:rsidRPr="00AA43D1">
        <w:rPr>
          <w:rFonts w:ascii="Times New Roman" w:hAnsi="Times New Roman" w:cs="Times New Roman"/>
          <w:lang w:eastAsia="ru-RU"/>
        </w:rPr>
        <w:t> </w:t>
      </w:r>
      <w:r w:rsidRPr="00AA43D1">
        <w:rPr>
          <w:rFonts w:ascii="Times New Roman" w:hAnsi="Times New Roman" w:cs="Times New Roman"/>
          <w:lang w:val="ru-RU" w:eastAsia="ru-RU"/>
        </w:rPr>
        <w:t>— ФГОС) основного общего образования (утверждён приказом Министерства просвещения Российской Федерации от 31</w:t>
      </w:r>
      <w:r w:rsidRPr="00AA43D1">
        <w:rPr>
          <w:rFonts w:ascii="Times New Roman" w:hAnsi="Times New Roman" w:cs="Times New Roman"/>
          <w:lang w:eastAsia="ru-RU"/>
        </w:rPr>
        <w:t> </w:t>
      </w:r>
      <w:r w:rsidRPr="00AA43D1">
        <w:rPr>
          <w:rFonts w:ascii="Times New Roman" w:hAnsi="Times New Roman" w:cs="Times New Roman"/>
          <w:lang w:val="ru-RU" w:eastAsia="ru-RU"/>
        </w:rPr>
        <w:t>мая</w:t>
      </w:r>
      <w:proofErr w:type="gramEnd"/>
      <w:r w:rsidRPr="00AA43D1">
        <w:rPr>
          <w:rFonts w:ascii="Times New Roman" w:hAnsi="Times New Roman" w:cs="Times New Roman"/>
          <w:lang w:val="ru-RU" w:eastAsia="ru-RU"/>
        </w:rPr>
        <w:t xml:space="preserve"> </w:t>
      </w:r>
      <w:proofErr w:type="gramStart"/>
      <w:r w:rsidRPr="00AA43D1">
        <w:rPr>
          <w:rFonts w:ascii="Times New Roman" w:hAnsi="Times New Roman" w:cs="Times New Roman"/>
          <w:lang w:val="ru-RU" w:eastAsia="ru-RU"/>
        </w:rPr>
        <w:t>2021 г. №</w:t>
      </w:r>
      <w:r w:rsidRPr="00AA43D1">
        <w:rPr>
          <w:rFonts w:ascii="Times New Roman" w:hAnsi="Times New Roman" w:cs="Times New Roman"/>
          <w:lang w:eastAsia="ru-RU"/>
        </w:rPr>
        <w:t> </w:t>
      </w:r>
      <w:r w:rsidRPr="00AA43D1">
        <w:rPr>
          <w:rFonts w:ascii="Times New Roman" w:hAnsi="Times New Roman" w:cs="Times New Roman"/>
          <w:lang w:val="ru-RU" w:eastAsia="ru-RU"/>
        </w:rPr>
        <w:t>287) с учётом распределённых по модулям проверяемых требований к результатам освоения основной образовательной программы основного общего образования по учебному предмету ОБЖ, Примерной программы воспитания.</w:t>
      </w:r>
      <w:proofErr w:type="gramEnd"/>
    </w:p>
    <w:p w14:paraId="22AFE20E" w14:textId="77777777" w:rsidR="00C50DF8" w:rsidRPr="00AA43D1" w:rsidRDefault="00C50DF8" w:rsidP="001975E2">
      <w:pPr>
        <w:pStyle w:val="a9"/>
        <w:ind w:firstLine="708"/>
        <w:rPr>
          <w:rFonts w:ascii="Times New Roman" w:hAnsi="Times New Roman" w:cs="Times New Roman"/>
          <w:lang w:eastAsia="ru-RU"/>
        </w:rPr>
      </w:pPr>
      <w:proofErr w:type="spellStart"/>
      <w:r w:rsidRPr="00AA43D1">
        <w:rPr>
          <w:rFonts w:ascii="Times New Roman" w:hAnsi="Times New Roman" w:cs="Times New Roman"/>
          <w:lang w:eastAsia="ru-RU"/>
        </w:rPr>
        <w:t>Настоящая</w:t>
      </w:r>
      <w:proofErr w:type="spellEnd"/>
      <w:r w:rsidRPr="00AA43D1">
        <w:rPr>
          <w:rFonts w:ascii="Times New Roman" w:hAnsi="Times New Roman" w:cs="Times New Roman"/>
          <w:lang w:eastAsia="ru-RU"/>
        </w:rPr>
        <w:t xml:space="preserve"> </w:t>
      </w:r>
      <w:proofErr w:type="spellStart"/>
      <w:r w:rsidRPr="00AA43D1">
        <w:rPr>
          <w:rFonts w:ascii="Times New Roman" w:hAnsi="Times New Roman" w:cs="Times New Roman"/>
          <w:lang w:eastAsia="ru-RU"/>
        </w:rPr>
        <w:t>Программа</w:t>
      </w:r>
      <w:proofErr w:type="spellEnd"/>
      <w:r w:rsidRPr="00AA43D1">
        <w:rPr>
          <w:rFonts w:ascii="Times New Roman" w:hAnsi="Times New Roman" w:cs="Times New Roman"/>
          <w:lang w:eastAsia="ru-RU"/>
        </w:rPr>
        <w:t xml:space="preserve"> </w:t>
      </w:r>
      <w:proofErr w:type="spellStart"/>
      <w:r w:rsidRPr="00AA43D1">
        <w:rPr>
          <w:rFonts w:ascii="Times New Roman" w:hAnsi="Times New Roman" w:cs="Times New Roman"/>
          <w:lang w:eastAsia="ru-RU"/>
        </w:rPr>
        <w:t>обеспечивает</w:t>
      </w:r>
      <w:proofErr w:type="spellEnd"/>
      <w:r w:rsidRPr="00AA43D1">
        <w:rPr>
          <w:rFonts w:ascii="Times New Roman" w:hAnsi="Times New Roman" w:cs="Times New Roman"/>
          <w:lang w:eastAsia="ru-RU"/>
        </w:rPr>
        <w:t>:</w:t>
      </w:r>
    </w:p>
    <w:p w14:paraId="6F9066E4" w14:textId="77777777" w:rsidR="001975E2" w:rsidRPr="00AA43D1" w:rsidRDefault="00C50DF8" w:rsidP="001975E2">
      <w:pPr>
        <w:pStyle w:val="a9"/>
        <w:numPr>
          <w:ilvl w:val="0"/>
          <w:numId w:val="13"/>
        </w:numPr>
        <w:rPr>
          <w:rFonts w:ascii="Times New Roman" w:hAnsi="Times New Roman" w:cs="Times New Roman"/>
          <w:lang w:val="ru-RU" w:eastAsia="ru-RU"/>
        </w:rPr>
      </w:pPr>
      <w:r w:rsidRPr="00AA43D1">
        <w:rPr>
          <w:rFonts w:ascii="Times New Roman" w:hAnsi="Times New Roman" w:cs="Times New Roman"/>
          <w:lang w:val="ru-RU" w:eastAsia="ru-RU"/>
        </w:rPr>
        <w:t xml:space="preserve">ясное понимание </w:t>
      </w:r>
      <w:proofErr w:type="gramStart"/>
      <w:r w:rsidRPr="00AA43D1">
        <w:rPr>
          <w:rFonts w:ascii="Times New Roman" w:hAnsi="Times New Roman" w:cs="Times New Roman"/>
          <w:lang w:val="ru-RU" w:eastAsia="ru-RU"/>
        </w:rPr>
        <w:t>обучающимися</w:t>
      </w:r>
      <w:proofErr w:type="gramEnd"/>
      <w:r w:rsidRPr="00AA43D1">
        <w:rPr>
          <w:rFonts w:ascii="Times New Roman" w:hAnsi="Times New Roman" w:cs="Times New Roman"/>
          <w:lang w:val="ru-RU" w:eastAsia="ru-RU"/>
        </w:rPr>
        <w:t xml:space="preserve"> современных проблем безопасности и формирование у подрастающего поколения базового уровня культуры безопасного поведения;</w:t>
      </w:r>
    </w:p>
    <w:p w14:paraId="749D3F85" w14:textId="77777777" w:rsidR="001975E2" w:rsidRPr="00AA43D1" w:rsidRDefault="00C50DF8" w:rsidP="001975E2">
      <w:pPr>
        <w:pStyle w:val="a9"/>
        <w:numPr>
          <w:ilvl w:val="0"/>
          <w:numId w:val="13"/>
        </w:numPr>
        <w:rPr>
          <w:rFonts w:ascii="Times New Roman" w:hAnsi="Times New Roman" w:cs="Times New Roman"/>
          <w:lang w:val="ru-RU" w:eastAsia="ru-RU"/>
        </w:rPr>
      </w:pPr>
      <w:r w:rsidRPr="00AA43D1">
        <w:rPr>
          <w:rFonts w:ascii="Times New Roman" w:hAnsi="Times New Roman" w:cs="Times New Roman"/>
          <w:lang w:val="ru-RU" w:eastAsia="ru-RU"/>
        </w:rPr>
        <w:t xml:space="preserve">прочное усвоение </w:t>
      </w:r>
      <w:proofErr w:type="gramStart"/>
      <w:r w:rsidRPr="00AA43D1">
        <w:rPr>
          <w:rFonts w:ascii="Times New Roman" w:hAnsi="Times New Roman" w:cs="Times New Roman"/>
          <w:lang w:val="ru-RU" w:eastAsia="ru-RU"/>
        </w:rPr>
        <w:t>обучающимися</w:t>
      </w:r>
      <w:proofErr w:type="gramEnd"/>
      <w:r w:rsidRPr="00AA43D1">
        <w:rPr>
          <w:rFonts w:ascii="Times New Roman" w:hAnsi="Times New Roman" w:cs="Times New Roman"/>
          <w:lang w:val="ru-RU" w:eastAsia="ru-RU"/>
        </w:rPr>
        <w:t xml:space="preserve"> основных ключевых понятий, обеспечивающих преемственность изучения основ комплексной безопасности личности на следующем уровне образования;</w:t>
      </w:r>
    </w:p>
    <w:p w14:paraId="48999B51" w14:textId="77777777" w:rsidR="001975E2" w:rsidRPr="00AA43D1" w:rsidRDefault="00C50DF8" w:rsidP="001975E2">
      <w:pPr>
        <w:pStyle w:val="a9"/>
        <w:numPr>
          <w:ilvl w:val="0"/>
          <w:numId w:val="13"/>
        </w:numPr>
        <w:rPr>
          <w:rFonts w:ascii="Times New Roman" w:hAnsi="Times New Roman" w:cs="Times New Roman"/>
          <w:lang w:val="ru-RU" w:eastAsia="ru-RU"/>
        </w:rPr>
      </w:pPr>
      <w:r w:rsidRPr="00AA43D1">
        <w:rPr>
          <w:rFonts w:ascii="Times New Roman" w:hAnsi="Times New Roman" w:cs="Times New Roman"/>
          <w:lang w:val="ru-RU" w:eastAsia="ru-RU"/>
        </w:rPr>
        <w:t>возможность выработки и закрепления у обучающихся умений и навыков, необходимых для последующей жизни;</w:t>
      </w:r>
    </w:p>
    <w:p w14:paraId="09C33FF4" w14:textId="77777777" w:rsidR="001975E2" w:rsidRPr="00AA43D1" w:rsidRDefault="00C50DF8" w:rsidP="001975E2">
      <w:pPr>
        <w:pStyle w:val="a9"/>
        <w:numPr>
          <w:ilvl w:val="0"/>
          <w:numId w:val="13"/>
        </w:numPr>
        <w:rPr>
          <w:rFonts w:ascii="Times New Roman" w:hAnsi="Times New Roman" w:cs="Times New Roman"/>
          <w:lang w:val="ru-RU" w:eastAsia="ru-RU"/>
        </w:rPr>
      </w:pPr>
      <w:r w:rsidRPr="00AA43D1">
        <w:rPr>
          <w:rFonts w:ascii="Times New Roman" w:hAnsi="Times New Roman" w:cs="Times New Roman"/>
          <w:lang w:val="ru-RU" w:eastAsia="ru-RU"/>
        </w:rPr>
        <w:t>выработку практико-ориентированных компетенций, соответствующих потребностям современности;</w:t>
      </w:r>
    </w:p>
    <w:p w14:paraId="6C09D579" w14:textId="03771091" w:rsidR="00C50DF8" w:rsidRPr="00AA43D1" w:rsidRDefault="00C50DF8" w:rsidP="001975E2">
      <w:pPr>
        <w:pStyle w:val="a9"/>
        <w:numPr>
          <w:ilvl w:val="0"/>
          <w:numId w:val="13"/>
        </w:numPr>
        <w:rPr>
          <w:rFonts w:ascii="Times New Roman" w:hAnsi="Times New Roman" w:cs="Times New Roman"/>
          <w:lang w:val="ru-RU" w:eastAsia="ru-RU"/>
        </w:rPr>
      </w:pPr>
      <w:r w:rsidRPr="00AA43D1">
        <w:rPr>
          <w:rFonts w:ascii="Times New Roman" w:hAnsi="Times New Roman" w:cs="Times New Roman"/>
          <w:lang w:val="ru-RU" w:eastAsia="ru-RU"/>
        </w:rPr>
        <w:t xml:space="preserve">реализацию оптимального баланса </w:t>
      </w:r>
      <w:proofErr w:type="spellStart"/>
      <w:r w:rsidRPr="00AA43D1">
        <w:rPr>
          <w:rFonts w:ascii="Times New Roman" w:hAnsi="Times New Roman" w:cs="Times New Roman"/>
          <w:lang w:val="ru-RU" w:eastAsia="ru-RU"/>
        </w:rPr>
        <w:t>межпредметных</w:t>
      </w:r>
      <w:proofErr w:type="spellEnd"/>
      <w:r w:rsidRPr="00AA43D1">
        <w:rPr>
          <w:rFonts w:ascii="Times New Roman" w:hAnsi="Times New Roman" w:cs="Times New Roman"/>
          <w:lang w:val="ru-RU" w:eastAsia="ru-RU"/>
        </w:rPr>
        <w:t xml:space="preserve"> связей и их </w:t>
      </w:r>
      <w:proofErr w:type="gramStart"/>
      <w:r w:rsidRPr="00AA43D1">
        <w:rPr>
          <w:rFonts w:ascii="Times New Roman" w:hAnsi="Times New Roman" w:cs="Times New Roman"/>
          <w:lang w:val="ru-RU" w:eastAsia="ru-RU"/>
        </w:rPr>
        <w:t>разумное</w:t>
      </w:r>
      <w:proofErr w:type="gramEnd"/>
      <w:r w:rsidRPr="00AA43D1">
        <w:rPr>
          <w:rFonts w:ascii="Times New Roman" w:hAnsi="Times New Roman" w:cs="Times New Roman"/>
          <w:lang w:val="ru-RU" w:eastAsia="ru-RU"/>
        </w:rPr>
        <w:t xml:space="preserve"> </w:t>
      </w:r>
      <w:proofErr w:type="spellStart"/>
      <w:r w:rsidRPr="00AA43D1">
        <w:rPr>
          <w:rFonts w:ascii="Times New Roman" w:hAnsi="Times New Roman" w:cs="Times New Roman"/>
          <w:lang w:val="ru-RU" w:eastAsia="ru-RU"/>
        </w:rPr>
        <w:t>взаимодополнение</w:t>
      </w:r>
      <w:proofErr w:type="spellEnd"/>
      <w:r w:rsidRPr="00AA43D1">
        <w:rPr>
          <w:rFonts w:ascii="Times New Roman" w:hAnsi="Times New Roman" w:cs="Times New Roman"/>
          <w:lang w:val="ru-RU" w:eastAsia="ru-RU"/>
        </w:rPr>
        <w:t>, способствующее формированию практических умений и навыков.</w:t>
      </w:r>
    </w:p>
    <w:p w14:paraId="504F6CE8" w14:textId="77777777" w:rsidR="00C50DF8" w:rsidRPr="00AA43D1" w:rsidRDefault="00C50DF8" w:rsidP="001975E2">
      <w:pPr>
        <w:pStyle w:val="a9"/>
        <w:ind w:firstLine="360"/>
        <w:rPr>
          <w:rFonts w:ascii="Times New Roman" w:hAnsi="Times New Roman" w:cs="Times New Roman"/>
          <w:lang w:val="ru-RU" w:eastAsia="ru-RU"/>
        </w:rPr>
      </w:pPr>
      <w:r w:rsidRPr="00AA43D1">
        <w:rPr>
          <w:rFonts w:ascii="Times New Roman" w:hAnsi="Times New Roman" w:cs="Times New Roman"/>
          <w:lang w:val="ru-RU" w:eastAsia="ru-RU"/>
        </w:rPr>
        <w:t>В Программе содержание учебного предмета О</w:t>
      </w:r>
      <w:proofErr w:type="gramStart"/>
      <w:r w:rsidRPr="00AA43D1">
        <w:rPr>
          <w:rFonts w:ascii="Times New Roman" w:hAnsi="Times New Roman" w:cs="Times New Roman"/>
          <w:lang w:val="ru-RU" w:eastAsia="ru-RU"/>
        </w:rPr>
        <w:t>БЖ стр</w:t>
      </w:r>
      <w:proofErr w:type="gramEnd"/>
      <w:r w:rsidRPr="00AA43D1">
        <w:rPr>
          <w:rFonts w:ascii="Times New Roman" w:hAnsi="Times New Roman" w:cs="Times New Roman"/>
          <w:lang w:val="ru-RU" w:eastAsia="ru-RU"/>
        </w:rPr>
        <w:t>уктурно представлено девятью модулями (тематическими линиями),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w:t>
      </w:r>
    </w:p>
    <w:p w14:paraId="1DB611E0" w14:textId="3E58417F" w:rsidR="001975E2" w:rsidRPr="00AA43D1" w:rsidRDefault="00584B0C" w:rsidP="001975E2">
      <w:pPr>
        <w:pStyle w:val="a9"/>
        <w:rPr>
          <w:rFonts w:ascii="Times New Roman" w:hAnsi="Times New Roman" w:cs="Times New Roman"/>
          <w:lang w:val="ru-RU" w:eastAsia="ru-RU"/>
        </w:rPr>
      </w:pPr>
      <w:r>
        <w:rPr>
          <w:rFonts w:ascii="Times New Roman" w:hAnsi="Times New Roman" w:cs="Times New Roman"/>
          <w:lang w:val="ru-RU" w:eastAsia="ru-RU"/>
        </w:rPr>
        <w:t>модуль № 1 «Введение</w:t>
      </w:r>
      <w:r w:rsidR="00C50DF8" w:rsidRPr="00AA43D1">
        <w:rPr>
          <w:rFonts w:ascii="Times New Roman" w:hAnsi="Times New Roman" w:cs="Times New Roman"/>
          <w:lang w:val="ru-RU" w:eastAsia="ru-RU"/>
        </w:rPr>
        <w:t xml:space="preserve">»;                </w:t>
      </w:r>
    </w:p>
    <w:p w14:paraId="1211D421" w14:textId="0B63713F" w:rsidR="00C50DF8" w:rsidRPr="00AA43D1" w:rsidRDefault="00584B0C" w:rsidP="001975E2">
      <w:pPr>
        <w:pStyle w:val="a9"/>
        <w:rPr>
          <w:rFonts w:ascii="Times New Roman" w:hAnsi="Times New Roman" w:cs="Times New Roman"/>
          <w:lang w:val="ru-RU" w:eastAsia="ru-RU"/>
        </w:rPr>
      </w:pPr>
      <w:r>
        <w:rPr>
          <w:rFonts w:ascii="Times New Roman" w:hAnsi="Times New Roman" w:cs="Times New Roman"/>
          <w:lang w:val="ru-RU" w:eastAsia="ru-RU"/>
        </w:rPr>
        <w:t>модуль № 2 «</w:t>
      </w:r>
      <w:proofErr w:type="spellStart"/>
      <w:r>
        <w:rPr>
          <w:rFonts w:ascii="Times New Roman" w:hAnsi="Times New Roman" w:cs="Times New Roman"/>
          <w:lang w:val="ru-RU" w:eastAsia="ru-RU"/>
        </w:rPr>
        <w:t>ЗОЖ</w:t>
      </w:r>
      <w:proofErr w:type="gramStart"/>
      <w:r>
        <w:rPr>
          <w:rFonts w:ascii="Times New Roman" w:hAnsi="Times New Roman" w:cs="Times New Roman"/>
          <w:lang w:val="ru-RU" w:eastAsia="ru-RU"/>
        </w:rPr>
        <w:t>.Ч</w:t>
      </w:r>
      <w:proofErr w:type="gramEnd"/>
      <w:r>
        <w:rPr>
          <w:rFonts w:ascii="Times New Roman" w:hAnsi="Times New Roman" w:cs="Times New Roman"/>
          <w:lang w:val="ru-RU" w:eastAsia="ru-RU"/>
        </w:rPr>
        <w:t>то</w:t>
      </w:r>
      <w:proofErr w:type="spellEnd"/>
      <w:r>
        <w:rPr>
          <w:rFonts w:ascii="Times New Roman" w:hAnsi="Times New Roman" w:cs="Times New Roman"/>
          <w:lang w:val="ru-RU" w:eastAsia="ru-RU"/>
        </w:rPr>
        <w:t xml:space="preserve"> это такое?</w:t>
      </w:r>
      <w:r w:rsidR="001975E2" w:rsidRPr="00AA43D1">
        <w:rPr>
          <w:rFonts w:ascii="Times New Roman" w:hAnsi="Times New Roman" w:cs="Times New Roman"/>
          <w:lang w:val="ru-RU" w:eastAsia="ru-RU"/>
        </w:rPr>
        <w:t>»</w:t>
      </w:r>
      <w:r w:rsidR="00C50DF8" w:rsidRPr="00AA43D1">
        <w:rPr>
          <w:rFonts w:ascii="Times New Roman" w:hAnsi="Times New Roman" w:cs="Times New Roman"/>
          <w:lang w:val="ru-RU" w:eastAsia="ru-RU"/>
        </w:rPr>
        <w:t xml:space="preserve">;                                                                                                                 </w:t>
      </w:r>
      <w:r>
        <w:rPr>
          <w:rFonts w:ascii="Times New Roman" w:hAnsi="Times New Roman" w:cs="Times New Roman"/>
          <w:lang w:val="ru-RU" w:eastAsia="ru-RU"/>
        </w:rPr>
        <w:t xml:space="preserve">       модуль № 3 «Опасности подстерегающие в повседневной жизни</w:t>
      </w:r>
      <w:r w:rsidR="00C50DF8" w:rsidRPr="00AA43D1">
        <w:rPr>
          <w:rFonts w:ascii="Times New Roman" w:hAnsi="Times New Roman" w:cs="Times New Roman"/>
          <w:lang w:val="ru-RU" w:eastAsia="ru-RU"/>
        </w:rPr>
        <w:t>»;</w:t>
      </w:r>
    </w:p>
    <w:p w14:paraId="5103B347" w14:textId="0E27E09F" w:rsidR="00C50DF8" w:rsidRPr="00AA43D1" w:rsidRDefault="00584B0C" w:rsidP="001975E2">
      <w:pPr>
        <w:pStyle w:val="a9"/>
        <w:rPr>
          <w:rFonts w:ascii="Times New Roman" w:hAnsi="Times New Roman" w:cs="Times New Roman"/>
          <w:lang w:val="ru-RU" w:eastAsia="ru-RU"/>
        </w:rPr>
      </w:pPr>
      <w:r>
        <w:rPr>
          <w:rFonts w:ascii="Times New Roman" w:hAnsi="Times New Roman" w:cs="Times New Roman"/>
          <w:lang w:val="ru-RU" w:eastAsia="ru-RU"/>
        </w:rPr>
        <w:t>модуль № 4 «Правила поведения учащихся на улицах и дорогах</w:t>
      </w:r>
      <w:r w:rsidR="00C50DF8" w:rsidRPr="00AA43D1">
        <w:rPr>
          <w:rFonts w:ascii="Times New Roman" w:hAnsi="Times New Roman" w:cs="Times New Roman"/>
          <w:lang w:val="ru-RU" w:eastAsia="ru-RU"/>
        </w:rPr>
        <w:t>»;</w:t>
      </w:r>
    </w:p>
    <w:p w14:paraId="16019AF7" w14:textId="648F4A8C" w:rsidR="00C50DF8" w:rsidRPr="00AA43D1" w:rsidRDefault="00C50DF8" w:rsidP="001975E2">
      <w:pPr>
        <w:pStyle w:val="a9"/>
        <w:rPr>
          <w:rFonts w:ascii="Times New Roman" w:hAnsi="Times New Roman" w:cs="Times New Roman"/>
          <w:lang w:val="ru-RU" w:eastAsia="ru-RU"/>
        </w:rPr>
      </w:pPr>
      <w:r w:rsidRPr="00AA43D1">
        <w:rPr>
          <w:rFonts w:ascii="Times New Roman" w:hAnsi="Times New Roman" w:cs="Times New Roman"/>
          <w:lang w:val="ru-RU" w:eastAsia="ru-RU"/>
        </w:rPr>
        <w:t>модуль № 5</w:t>
      </w:r>
      <w:r w:rsidR="00584B0C">
        <w:rPr>
          <w:rFonts w:ascii="Times New Roman" w:hAnsi="Times New Roman" w:cs="Times New Roman"/>
          <w:lang w:val="ru-RU" w:eastAsia="ru-RU"/>
        </w:rPr>
        <w:t xml:space="preserve"> «Контроль знаний</w:t>
      </w:r>
      <w:r w:rsidRPr="00AA43D1">
        <w:rPr>
          <w:rFonts w:ascii="Times New Roman" w:hAnsi="Times New Roman" w:cs="Times New Roman"/>
          <w:lang w:val="ru-RU" w:eastAsia="ru-RU"/>
        </w:rPr>
        <w:t>»;</w:t>
      </w:r>
    </w:p>
    <w:p w14:paraId="38C68D7D" w14:textId="77777777" w:rsidR="00C50DF8" w:rsidRPr="00AA43D1" w:rsidRDefault="00C50DF8" w:rsidP="001975E2">
      <w:pPr>
        <w:pStyle w:val="a9"/>
        <w:ind w:firstLine="708"/>
        <w:rPr>
          <w:rFonts w:ascii="Times New Roman" w:hAnsi="Times New Roman" w:cs="Times New Roman"/>
          <w:lang w:val="ru-RU" w:eastAsia="ru-RU"/>
        </w:rPr>
      </w:pPr>
      <w:r w:rsidRPr="00AA43D1">
        <w:rPr>
          <w:rFonts w:ascii="Times New Roman" w:hAnsi="Times New Roman" w:cs="Times New Roman"/>
          <w:lang w:val="ru-RU" w:eastAsia="ru-RU"/>
        </w:rPr>
        <w:t>В целях обеспечения системного подхода в изучении учебного предмета ОБЖ на уровне основного общего образования Программа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 по возможности её избегать → при необходимости действовать». Учебный материал систематизирован по сферам возможных проявлений рисков и опасностей: помещения и бытовые условия; улица и общественные места; природные условия; коммуникационные связи и каналы; объекты и учреждения культуры и пр.</w:t>
      </w:r>
    </w:p>
    <w:p w14:paraId="342EBF31" w14:textId="77777777" w:rsidR="00C50DF8" w:rsidRPr="00AA43D1" w:rsidRDefault="00C50DF8" w:rsidP="001975E2">
      <w:pPr>
        <w:pStyle w:val="a9"/>
        <w:rPr>
          <w:rFonts w:ascii="Times New Roman" w:hAnsi="Times New Roman" w:cs="Times New Roman"/>
          <w:lang w:val="ru-RU" w:eastAsia="ru-RU"/>
        </w:rPr>
      </w:pPr>
      <w:r w:rsidRPr="00AA43D1">
        <w:rPr>
          <w:rFonts w:ascii="Times New Roman" w:hAnsi="Times New Roman" w:cs="Times New Roman"/>
          <w:b/>
          <w:bCs/>
          <w:lang w:val="ru-RU" w:eastAsia="ru-RU"/>
        </w:rPr>
        <w:t>ОБЩАЯ ХАРАКТЕРИСТИКА УЧЕБНОГО ПРЕДМЕТА «ОСНОВЫ БЕЗОПАСНОСТИ ЖИЗНЕДЕЯТЕЛЬНОСТИ»</w:t>
      </w:r>
    </w:p>
    <w:p w14:paraId="006978EC" w14:textId="77777777" w:rsidR="00C50DF8" w:rsidRPr="00AA43D1" w:rsidRDefault="00C50DF8" w:rsidP="001975E2">
      <w:pPr>
        <w:pStyle w:val="a9"/>
        <w:ind w:firstLine="227"/>
        <w:rPr>
          <w:lang w:val="ru-RU" w:eastAsia="ru-RU"/>
        </w:rPr>
      </w:pPr>
      <w:proofErr w:type="gramStart"/>
      <w:r w:rsidRPr="00AA43D1">
        <w:rPr>
          <w:rFonts w:ascii="Times New Roman" w:hAnsi="Times New Roman" w:cs="Times New Roman"/>
          <w:lang w:val="ru-RU" w:eastAsia="ru-RU"/>
        </w:rPr>
        <w:t xml:space="preserve">Появлению учебного предмета ОБЖ способствовали колоссальные по масштабам и последствиям техногенные катастрофы, произошедшие на территории нашей страны в 80-е годы </w:t>
      </w:r>
      <w:r w:rsidRPr="00AA43D1">
        <w:rPr>
          <w:rFonts w:ascii="Times New Roman" w:hAnsi="Times New Roman" w:cs="Times New Roman"/>
          <w:lang w:eastAsia="ru-RU"/>
        </w:rPr>
        <w:t>XX</w:t>
      </w:r>
      <w:r w:rsidRPr="00AA43D1">
        <w:rPr>
          <w:rFonts w:ascii="Times New Roman" w:hAnsi="Times New Roman" w:cs="Times New Roman"/>
          <w:lang w:val="ru-RU" w:eastAsia="ru-RU"/>
        </w:rPr>
        <w:t xml:space="preserve"> столетия: катастрофа теплохода «Александр Суворов» в результате столкновения с пролётом Ульяновского моста через Волгу (5 июня 1983 г.), взрыв четвёртого ядерного реактора на Чернобыльской АЭС (26 апреля 1986 г.), химическая авария с выбросом аммиака на производственном объединении «Азот» в</w:t>
      </w:r>
      <w:proofErr w:type="gramEnd"/>
      <w:r w:rsidRPr="00AA43D1">
        <w:rPr>
          <w:rFonts w:ascii="Times New Roman" w:hAnsi="Times New Roman" w:cs="Times New Roman"/>
          <w:lang w:val="ru-RU" w:eastAsia="ru-RU"/>
        </w:rPr>
        <w:t xml:space="preserve"> г. Ионаве (20 марта 1989 г.), взрыв двух пассажирских поездов под Уфой в результате протечки трубопровода и выброса сжиженной газово-бензиновой смеси (3 июня 1989 г.). Государство столкнулось с серьёзными вызовами, в ответ на которые требовался быстрый и адекватный ответ. Пришло понимание необходимости скорейшего внедрения в сознание граждан культуры безопасности жизнедеятельности, формирования у подрастающего поколения модели индивидуального безопасного поведения, стремления осознанно соблюдать нормы и правила безопасности в повседневной жизни. В связи с этим введение в нашей стране обучения основам безопасности жизнедеятельности явилось важным и принципиальным </w:t>
      </w:r>
      <w:proofErr w:type="gramStart"/>
      <w:r w:rsidRPr="00AA43D1">
        <w:rPr>
          <w:rFonts w:ascii="Times New Roman" w:hAnsi="Times New Roman" w:cs="Times New Roman"/>
          <w:lang w:val="ru-RU" w:eastAsia="ru-RU"/>
        </w:rPr>
        <w:t>достижением</w:t>
      </w:r>
      <w:proofErr w:type="gramEnd"/>
      <w:r w:rsidRPr="00AA43D1">
        <w:rPr>
          <w:rFonts w:ascii="Times New Roman" w:hAnsi="Times New Roman" w:cs="Times New Roman"/>
          <w:lang w:val="ru-RU" w:eastAsia="ru-RU"/>
        </w:rPr>
        <w:t xml:space="preserve"> как для отечественного, так и для мирового образовательного сообщества</w:t>
      </w:r>
      <w:r w:rsidRPr="00AA43D1">
        <w:rPr>
          <w:lang w:val="ru-RU" w:eastAsia="ru-RU"/>
        </w:rPr>
        <w:t>.</w:t>
      </w:r>
    </w:p>
    <w:p w14:paraId="69509919" w14:textId="77777777" w:rsidR="00C50DF8" w:rsidRPr="00AA43D1" w:rsidRDefault="00C50DF8" w:rsidP="001975E2">
      <w:pPr>
        <w:shd w:val="clear" w:color="auto" w:fill="FFFFFF"/>
        <w:spacing w:after="0" w:line="240" w:lineRule="auto"/>
        <w:ind w:firstLine="227"/>
        <w:jc w:val="both"/>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В условиях современного исторического процесса с появлением новых глобальных и региональных природных, техногенных, социальных вызовов и угроз безопасности России (критичные изменения климата, негативные медико-биологические, экологические, информационные факторы и другие условия жизнедеятельности) возрастает приоритет вопросов безопасности, их значение не только для самого человека, но также для общества и государства. При этом центральной проблемой безопасности жизнедеятельности остаётся сохранение жизни и здоровья каждого человека.</w:t>
      </w:r>
    </w:p>
    <w:p w14:paraId="540E4A18" w14:textId="77777777" w:rsidR="00C50DF8" w:rsidRPr="00AA43D1" w:rsidRDefault="00C50DF8" w:rsidP="001975E2">
      <w:pPr>
        <w:shd w:val="clear" w:color="auto" w:fill="FFFFFF"/>
        <w:spacing w:after="0" w:line="240" w:lineRule="auto"/>
        <w:ind w:firstLine="227"/>
        <w:jc w:val="both"/>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 xml:space="preserve">В данных обстоятельствах колоссальное значение приобретает качественное образование подрастающего поколения россиян, направленное на формирование гражданской идентичности, воспитание личности безопасного типа, овладение знаниями, умениями, навыками и компетенцией для обеспечения безопасности в повседневной жизни. Актуальность совершенствования учебно-методического обеспечения учебного процесса </w:t>
      </w:r>
      <w:r w:rsidRPr="00AA43D1">
        <w:rPr>
          <w:rFonts w:ascii="Times New Roman" w:eastAsia="Times New Roman" w:hAnsi="Times New Roman" w:cs="Times New Roman"/>
          <w:lang w:eastAsia="ru-RU"/>
        </w:rPr>
        <w:lastRenderedPageBreak/>
        <w:t xml:space="preserve">по предмету ОБЖ определяется системообразующими документами в области безопасности: </w:t>
      </w:r>
      <w:proofErr w:type="gramStart"/>
      <w:r w:rsidRPr="00AA43D1">
        <w:rPr>
          <w:rFonts w:ascii="Times New Roman" w:eastAsia="Times New Roman" w:hAnsi="Times New Roman" w:cs="Times New Roman"/>
          <w:lang w:eastAsia="ru-RU"/>
        </w:rPr>
        <w:t>Стратегия национальной безопасности Российской Федерации (Указ Президента Российской Федерации от 02.07.2021 № 400), Доктрина информационной безопасности Российской Федерации (Указ Президента Российской Федерации от 5 декабря 2016 г. № 646), Национальные цели развития Российской Федерации на период до 2030 года (Указ Президента Российской Федерации от 21 июля 2020 г. № 474), Государственная программа Российской Федерации «Развитие образования» (Постановление Правительства РФ от 26.12.2017 г. № 1642</w:t>
      </w:r>
      <w:proofErr w:type="gramEnd"/>
      <w:r w:rsidRPr="00AA43D1">
        <w:rPr>
          <w:rFonts w:ascii="Times New Roman" w:eastAsia="Times New Roman" w:hAnsi="Times New Roman" w:cs="Times New Roman"/>
          <w:lang w:eastAsia="ru-RU"/>
        </w:rPr>
        <w:t>).</w:t>
      </w:r>
    </w:p>
    <w:p w14:paraId="433D662B" w14:textId="77777777" w:rsidR="00C50DF8" w:rsidRPr="00AA43D1" w:rsidRDefault="00C50DF8" w:rsidP="001975E2">
      <w:pPr>
        <w:shd w:val="clear" w:color="auto" w:fill="FFFFFF"/>
        <w:spacing w:after="0" w:line="240" w:lineRule="auto"/>
        <w:ind w:firstLine="227"/>
        <w:jc w:val="both"/>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 xml:space="preserve">Современный учебный предмет ОБЖ является системообразующим,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w:t>
      </w:r>
      <w:proofErr w:type="gramStart"/>
      <w:r w:rsidRPr="00AA43D1">
        <w:rPr>
          <w:rFonts w:ascii="Times New Roman" w:eastAsia="Times New Roman" w:hAnsi="Times New Roman" w:cs="Times New Roman"/>
          <w:lang w:eastAsia="ru-RU"/>
        </w:rPr>
        <w:t>Научной базой учебного предмета ОБЖ является общая теория безопасности, исходя из которой он должен обеспечивать формирование целостного видения всего комплекса проблем безопасности, включая глобальные, что позволит обосновать оптимальную систему обеспечения безопасности личности, общества и государства, а также актуализировать для обучающихся построение адекватной модели индивидуального безопасного поведения в повседневной жизни, сформировать у них базовый уровень культуры безопасности жизнедеятельности.</w:t>
      </w:r>
      <w:proofErr w:type="gramEnd"/>
    </w:p>
    <w:p w14:paraId="2585453B" w14:textId="77777777" w:rsidR="00C50DF8" w:rsidRPr="00AA43D1" w:rsidRDefault="00C50DF8" w:rsidP="001975E2">
      <w:pPr>
        <w:shd w:val="clear" w:color="auto" w:fill="FFFFFF"/>
        <w:spacing w:after="0" w:line="240" w:lineRule="auto"/>
        <w:ind w:firstLine="227"/>
        <w:jc w:val="both"/>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 xml:space="preserve">В настоящее время с учётом новых вызовов и угроз подходы к изучению учебного предмета ОБЖ несколько скорректированы. Он входит в предметную область «Физическая культура и основы безопасности жизнедеятельности», является обязательным для изучения на уровне основного общего образования. Изучение ОБЖ направлено на обеспечение формирования базового уровня культуры безопасности жизнедеятельности, что способствует выработке у обучающихся умений распознавать угрозы, избегать опасности, </w:t>
      </w:r>
      <w:proofErr w:type="spellStart"/>
      <w:r w:rsidRPr="00AA43D1">
        <w:rPr>
          <w:rFonts w:ascii="Times New Roman" w:eastAsia="Times New Roman" w:hAnsi="Times New Roman" w:cs="Times New Roman"/>
          <w:lang w:eastAsia="ru-RU"/>
        </w:rPr>
        <w:t>нейтрализовывать</w:t>
      </w:r>
      <w:proofErr w:type="spellEnd"/>
      <w:r w:rsidRPr="00AA43D1">
        <w:rPr>
          <w:rFonts w:ascii="Times New Roman" w:eastAsia="Times New Roman" w:hAnsi="Times New Roman" w:cs="Times New Roman"/>
          <w:lang w:eastAsia="ru-RU"/>
        </w:rPr>
        <w:t xml:space="preserve"> конфликтные ситуации, решать сложные вопросы социального характера, грамотно вести себя в чрезвычайных ситуациях. Такой подход содействует закреплению навыков, позволяющих обеспечивать защиту жизни и здоровья человека, формированию необходимых для этого волевых и морально-нравственных качеств, предоставляет широкие возможности для эффективной социализации, необходимой для успешной адаптации обучающихся к современной техно-социальной и информационной среде, способствует проведению мероприятий профилактического характера в сфере безопасности.</w:t>
      </w:r>
    </w:p>
    <w:p w14:paraId="04BDB876" w14:textId="77777777" w:rsidR="00C50DF8" w:rsidRPr="00AA43D1" w:rsidRDefault="00C50DF8" w:rsidP="0018498C">
      <w:pPr>
        <w:shd w:val="clear" w:color="auto" w:fill="FFFFFF"/>
        <w:spacing w:after="0" w:line="240" w:lineRule="auto"/>
        <w:ind w:firstLine="227"/>
        <w:rPr>
          <w:rFonts w:ascii="Times New Roman" w:eastAsia="Times New Roman" w:hAnsi="Times New Roman" w:cs="Times New Roman"/>
          <w:lang w:eastAsia="ru-RU"/>
        </w:rPr>
      </w:pPr>
      <w:r w:rsidRPr="00AA43D1">
        <w:rPr>
          <w:rFonts w:ascii="Times New Roman" w:eastAsia="Times New Roman" w:hAnsi="Times New Roman" w:cs="Times New Roman"/>
          <w:b/>
          <w:bCs/>
          <w:lang w:eastAsia="ru-RU"/>
        </w:rPr>
        <w:t>ЦЕЛЬ ИЗУЧЕНИЯ УЧЕБНОГО ПРЕДМЕТА «ОСНОВЫ БЕЗОПАСНОСТИ ЖИЗНЕДЕЯТЕЛЬНОСТИ»</w:t>
      </w:r>
    </w:p>
    <w:p w14:paraId="7D5A3A0A" w14:textId="77777777" w:rsidR="00C50DF8" w:rsidRPr="00AA43D1" w:rsidRDefault="00C50DF8" w:rsidP="0018498C">
      <w:pPr>
        <w:shd w:val="clear" w:color="auto" w:fill="FFFFFF"/>
        <w:spacing w:after="0" w:line="240" w:lineRule="auto"/>
        <w:ind w:firstLine="227"/>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 xml:space="preserve">Целью изучения учебного предмета ОБЖ на уровне основного общего образования является формирование у </w:t>
      </w:r>
      <w:proofErr w:type="gramStart"/>
      <w:r w:rsidRPr="00AA43D1">
        <w:rPr>
          <w:rFonts w:ascii="Times New Roman" w:eastAsia="Times New Roman" w:hAnsi="Times New Roman" w:cs="Times New Roman"/>
          <w:lang w:eastAsia="ru-RU"/>
        </w:rPr>
        <w:t>обучающихся</w:t>
      </w:r>
      <w:proofErr w:type="gramEnd"/>
      <w:r w:rsidRPr="00AA43D1">
        <w:rPr>
          <w:rFonts w:ascii="Times New Roman" w:eastAsia="Times New Roman" w:hAnsi="Times New Roman" w:cs="Times New Roman"/>
          <w:lang w:eastAsia="ru-RU"/>
        </w:rPr>
        <w:t xml:space="preserve">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14:paraId="09719429" w14:textId="77777777" w:rsidR="00C50DF8" w:rsidRPr="00AA43D1" w:rsidRDefault="00C50DF8" w:rsidP="0018498C">
      <w:pPr>
        <w:numPr>
          <w:ilvl w:val="0"/>
          <w:numId w:val="10"/>
        </w:numPr>
        <w:shd w:val="clear" w:color="auto" w:fill="FFFFFF"/>
        <w:spacing w:before="100" w:beforeAutospacing="1" w:after="100" w:afterAutospacing="1" w:line="240" w:lineRule="auto"/>
        <w:ind w:left="227"/>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 способность построения модели индивидуального безопасного поведения на основе понимания необходимости ведения здорового образа жизни, причин, механизмов возникновения и возможных последствий различных опасных и чрезвычайных ситуаций, знаний и умений применять необходимые средства и приемы рационального и безопасного поведения при их проявлении;</w:t>
      </w:r>
    </w:p>
    <w:p w14:paraId="654DAC8E" w14:textId="77777777" w:rsidR="00C50DF8" w:rsidRPr="00AA43D1" w:rsidRDefault="00C50DF8" w:rsidP="0018498C">
      <w:pPr>
        <w:numPr>
          <w:ilvl w:val="0"/>
          <w:numId w:val="11"/>
        </w:numPr>
        <w:shd w:val="clear" w:color="auto" w:fill="FFFFFF"/>
        <w:spacing w:before="100" w:beforeAutospacing="1" w:after="100" w:afterAutospacing="1" w:line="240" w:lineRule="auto"/>
        <w:ind w:left="227"/>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 </w:t>
      </w:r>
      <w:proofErr w:type="spellStart"/>
      <w:r w:rsidRPr="00AA43D1">
        <w:rPr>
          <w:rFonts w:ascii="Times New Roman" w:eastAsia="Times New Roman" w:hAnsi="Times New Roman" w:cs="Times New Roman"/>
          <w:lang w:eastAsia="ru-RU"/>
        </w:rPr>
        <w:t>сформированность</w:t>
      </w:r>
      <w:proofErr w:type="spellEnd"/>
      <w:r w:rsidRPr="00AA43D1">
        <w:rPr>
          <w:rFonts w:ascii="Times New Roman" w:eastAsia="Times New Roman" w:hAnsi="Times New Roman" w:cs="Times New Roman"/>
          <w:lang w:eastAsia="ru-RU"/>
        </w:rPr>
        <w:t xml:space="preserve"> активной жизненной позиции, осознанное понимание значимости личного безопасного поведения в интересах безопасности личности, общества и государства;</w:t>
      </w:r>
    </w:p>
    <w:p w14:paraId="6FE19E3F" w14:textId="77777777" w:rsidR="00C50DF8" w:rsidRPr="00AA43D1" w:rsidRDefault="00C50DF8" w:rsidP="0018498C">
      <w:pPr>
        <w:numPr>
          <w:ilvl w:val="0"/>
          <w:numId w:val="12"/>
        </w:numPr>
        <w:shd w:val="clear" w:color="auto" w:fill="FFFFFF"/>
        <w:spacing w:before="100" w:beforeAutospacing="1" w:after="100" w:afterAutospacing="1" w:line="240" w:lineRule="auto"/>
        <w:ind w:left="227"/>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 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 техногенного и социального характера.</w:t>
      </w:r>
    </w:p>
    <w:p w14:paraId="3D80CED9" w14:textId="77777777" w:rsidR="006607A5" w:rsidRPr="00AA43D1" w:rsidRDefault="006607A5" w:rsidP="0018498C">
      <w:pPr>
        <w:shd w:val="clear" w:color="auto" w:fill="FFFFFF"/>
        <w:spacing w:after="0" w:line="240" w:lineRule="auto"/>
        <w:ind w:firstLine="227"/>
        <w:rPr>
          <w:rFonts w:ascii="Times New Roman" w:eastAsia="Times New Roman" w:hAnsi="Times New Roman" w:cs="Times New Roman"/>
          <w:b/>
          <w:bCs/>
          <w:lang w:eastAsia="ru-RU"/>
        </w:rPr>
      </w:pPr>
    </w:p>
    <w:p w14:paraId="118C2D55" w14:textId="77777777" w:rsidR="006607A5" w:rsidRPr="00AA43D1" w:rsidRDefault="006607A5" w:rsidP="0018498C">
      <w:pPr>
        <w:shd w:val="clear" w:color="auto" w:fill="FFFFFF"/>
        <w:spacing w:after="0" w:line="240" w:lineRule="auto"/>
        <w:ind w:firstLine="227"/>
        <w:rPr>
          <w:rFonts w:ascii="Times New Roman" w:eastAsia="Times New Roman" w:hAnsi="Times New Roman" w:cs="Times New Roman"/>
          <w:b/>
          <w:bCs/>
          <w:lang w:eastAsia="ru-RU"/>
        </w:rPr>
      </w:pPr>
    </w:p>
    <w:p w14:paraId="49B3C8D4" w14:textId="77777777" w:rsidR="00C50DF8" w:rsidRPr="00AA43D1" w:rsidRDefault="00C50DF8" w:rsidP="0018498C">
      <w:pPr>
        <w:shd w:val="clear" w:color="auto" w:fill="FFFFFF"/>
        <w:spacing w:after="0" w:line="240" w:lineRule="auto"/>
        <w:ind w:firstLine="227"/>
        <w:rPr>
          <w:rFonts w:ascii="Times New Roman" w:eastAsia="Times New Roman" w:hAnsi="Times New Roman" w:cs="Times New Roman"/>
          <w:lang w:eastAsia="ru-RU"/>
        </w:rPr>
      </w:pPr>
      <w:r w:rsidRPr="00AA43D1">
        <w:rPr>
          <w:rFonts w:ascii="Times New Roman" w:eastAsia="Times New Roman" w:hAnsi="Times New Roman" w:cs="Times New Roman"/>
          <w:b/>
          <w:bCs/>
          <w:lang w:eastAsia="ru-RU"/>
        </w:rPr>
        <w:t>МЕСТО ПРЕДМЕТА В УЧЕБНОМ ПЛАНЕ</w:t>
      </w:r>
    </w:p>
    <w:p w14:paraId="112C5AA4" w14:textId="77777777" w:rsidR="00C50DF8" w:rsidRPr="00AA43D1" w:rsidRDefault="00C50DF8" w:rsidP="0018498C">
      <w:pPr>
        <w:shd w:val="clear" w:color="auto" w:fill="FFFFFF"/>
        <w:spacing w:line="240" w:lineRule="auto"/>
        <w:ind w:firstLine="227"/>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На изучение учебного предмета ОБЖ в 5 классе предусматривается по 1 часу в неделю, всего на изучение предмета ОБЖ в 5 классе отводится 34 часа.</w:t>
      </w:r>
    </w:p>
    <w:p w14:paraId="6D9DEF16" w14:textId="77777777" w:rsidR="00C50DF8" w:rsidRPr="00AA43D1" w:rsidRDefault="00C50DF8" w:rsidP="0018498C">
      <w:pPr>
        <w:pBdr>
          <w:bottom w:val="single" w:sz="6" w:space="5" w:color="000000"/>
        </w:pBdr>
        <w:shd w:val="clear" w:color="auto" w:fill="FFFFFF"/>
        <w:spacing w:before="100" w:beforeAutospacing="1" w:after="240" w:line="240" w:lineRule="atLeast"/>
        <w:outlineLvl w:val="0"/>
        <w:rPr>
          <w:rFonts w:ascii="LiberationSerif" w:eastAsia="Times New Roman" w:hAnsi="LiberationSerif" w:cs="Times New Roman"/>
          <w:b/>
          <w:bCs/>
          <w:caps/>
          <w:kern w:val="36"/>
          <w:lang w:eastAsia="ru-RU"/>
        </w:rPr>
      </w:pPr>
      <w:r w:rsidRPr="00AA43D1">
        <w:rPr>
          <w:rFonts w:ascii="LiberationSerif" w:eastAsia="Times New Roman" w:hAnsi="LiberationSerif" w:cs="Times New Roman"/>
          <w:b/>
          <w:bCs/>
          <w:caps/>
          <w:kern w:val="36"/>
          <w:lang w:eastAsia="ru-RU"/>
        </w:rPr>
        <w:t>СОДЕРЖАНИЕ УЧЕБНОГО ПРЕДМЕТА </w:t>
      </w:r>
    </w:p>
    <w:p w14:paraId="5EEA10F5" w14:textId="5E664A70" w:rsidR="00C50DF8" w:rsidRPr="00AA43D1" w:rsidRDefault="00C50DF8" w:rsidP="0018498C">
      <w:pPr>
        <w:shd w:val="clear" w:color="auto" w:fill="FFFFFF"/>
        <w:spacing w:after="0" w:line="240" w:lineRule="auto"/>
        <w:ind w:firstLine="227"/>
        <w:rPr>
          <w:rFonts w:ascii="Times New Roman" w:eastAsia="Times New Roman" w:hAnsi="Times New Roman" w:cs="Times New Roman"/>
          <w:lang w:eastAsia="ru-RU"/>
        </w:rPr>
      </w:pPr>
      <w:r w:rsidRPr="00AA43D1">
        <w:rPr>
          <w:rFonts w:ascii="Times New Roman" w:eastAsia="Times New Roman" w:hAnsi="Times New Roman" w:cs="Times New Roman"/>
          <w:b/>
          <w:bCs/>
          <w:lang w:eastAsia="ru-RU"/>
        </w:rPr>
        <w:t>Модуль № 1</w:t>
      </w:r>
      <w:r w:rsidR="00584B0C">
        <w:rPr>
          <w:rFonts w:ascii="Times New Roman" w:eastAsia="Times New Roman" w:hAnsi="Times New Roman" w:cs="Times New Roman"/>
          <w:b/>
          <w:bCs/>
          <w:lang w:eastAsia="ru-RU"/>
        </w:rPr>
        <w:t xml:space="preserve"> «Введение</w:t>
      </w:r>
      <w:r w:rsidRPr="00AA43D1">
        <w:rPr>
          <w:rFonts w:ascii="Times New Roman" w:eastAsia="Times New Roman" w:hAnsi="Times New Roman" w:cs="Times New Roman"/>
          <w:b/>
          <w:bCs/>
          <w:lang w:eastAsia="ru-RU"/>
        </w:rPr>
        <w:t>»:</w:t>
      </w:r>
    </w:p>
    <w:p w14:paraId="54996B7B" w14:textId="77777777" w:rsidR="00C50DF8" w:rsidRPr="00AA43D1" w:rsidRDefault="00C50DF8" w:rsidP="001975E2">
      <w:pPr>
        <w:shd w:val="clear" w:color="auto" w:fill="FFFFFF"/>
        <w:spacing w:after="0" w:line="240" w:lineRule="auto"/>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цель и задачи учебного предмета ОБЖ, его ключевые понятия и значение для человека;</w:t>
      </w:r>
    </w:p>
    <w:p w14:paraId="1CBD3DC7" w14:textId="77777777" w:rsidR="00C50DF8" w:rsidRPr="00AA43D1" w:rsidRDefault="00C50DF8" w:rsidP="001975E2">
      <w:pPr>
        <w:shd w:val="clear" w:color="auto" w:fill="FFFFFF"/>
        <w:spacing w:after="0" w:line="240" w:lineRule="auto"/>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смысл понятий «опасность», «безопасность», «риск», «культура безопасности жизнедеятельности»;</w:t>
      </w:r>
    </w:p>
    <w:p w14:paraId="22F7CAF2" w14:textId="77777777" w:rsidR="00C50DF8" w:rsidRPr="00AA43D1" w:rsidRDefault="00C50DF8" w:rsidP="001975E2">
      <w:pPr>
        <w:shd w:val="clear" w:color="auto" w:fill="FFFFFF"/>
        <w:spacing w:after="0" w:line="240" w:lineRule="auto"/>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источники и факторы опасности, их классификация;</w:t>
      </w:r>
    </w:p>
    <w:p w14:paraId="17315C9D" w14:textId="77777777" w:rsidR="00C50DF8" w:rsidRPr="00AA43D1" w:rsidRDefault="00C50DF8" w:rsidP="001975E2">
      <w:pPr>
        <w:shd w:val="clear" w:color="auto" w:fill="FFFFFF"/>
        <w:spacing w:after="0" w:line="240" w:lineRule="auto"/>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общие принципы безопасного поведения;</w:t>
      </w:r>
    </w:p>
    <w:p w14:paraId="5BBABD70" w14:textId="77777777" w:rsidR="00C50DF8" w:rsidRPr="00AA43D1" w:rsidRDefault="00C50DF8" w:rsidP="001975E2">
      <w:pPr>
        <w:shd w:val="clear" w:color="auto" w:fill="FFFFFF"/>
        <w:spacing w:after="0" w:line="240" w:lineRule="auto"/>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виды чрезвычайных ситуаций, сходство и различия опасной, экстремальной и чрезвычайной ситуаций;</w:t>
      </w:r>
    </w:p>
    <w:p w14:paraId="260259B1" w14:textId="77777777" w:rsidR="00C50DF8" w:rsidRPr="00AA43D1" w:rsidRDefault="00C50DF8" w:rsidP="001975E2">
      <w:pPr>
        <w:shd w:val="clear" w:color="auto" w:fill="FFFFFF"/>
        <w:spacing w:after="0" w:line="240" w:lineRule="auto"/>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уровни взаимодействия человека и окружающей среды;</w:t>
      </w:r>
    </w:p>
    <w:p w14:paraId="43379346" w14:textId="77777777" w:rsidR="00C50DF8" w:rsidRPr="00AA43D1" w:rsidRDefault="00C50DF8" w:rsidP="001975E2">
      <w:pPr>
        <w:shd w:val="clear" w:color="auto" w:fill="FFFFFF"/>
        <w:spacing w:after="0" w:line="240" w:lineRule="auto"/>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механизм перерастания повседневной ситуации в чрезвычайную ситуацию, правила поведения в опасных и чрезвычайных ситуациях.</w:t>
      </w:r>
    </w:p>
    <w:p w14:paraId="4619B235" w14:textId="36A4B3F0" w:rsidR="00C50DF8" w:rsidRDefault="00584B0C" w:rsidP="0018498C">
      <w:pPr>
        <w:shd w:val="clear" w:color="auto" w:fill="FFFFFF"/>
        <w:spacing w:after="0" w:line="240" w:lineRule="auto"/>
        <w:ind w:firstLine="227"/>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Модуль № 2 «ЗОЖ</w:t>
      </w:r>
      <w:proofErr w:type="gramStart"/>
      <w:r>
        <w:rPr>
          <w:rFonts w:ascii="Times New Roman" w:eastAsia="Times New Roman" w:hAnsi="Times New Roman" w:cs="Times New Roman"/>
          <w:b/>
          <w:bCs/>
          <w:lang w:eastAsia="ru-RU"/>
        </w:rPr>
        <w:t xml:space="preserve"> .</w:t>
      </w:r>
      <w:proofErr w:type="gramEnd"/>
      <w:r>
        <w:rPr>
          <w:rFonts w:ascii="Times New Roman" w:eastAsia="Times New Roman" w:hAnsi="Times New Roman" w:cs="Times New Roman"/>
          <w:b/>
          <w:bCs/>
          <w:lang w:eastAsia="ru-RU"/>
        </w:rPr>
        <w:t>Что это такое?</w:t>
      </w:r>
      <w:r w:rsidR="00C50DF8" w:rsidRPr="00AA43D1">
        <w:rPr>
          <w:rFonts w:ascii="Times New Roman" w:eastAsia="Times New Roman" w:hAnsi="Times New Roman" w:cs="Times New Roman"/>
          <w:b/>
          <w:bCs/>
          <w:lang w:eastAsia="ru-RU"/>
        </w:rPr>
        <w:t>»:</w:t>
      </w:r>
    </w:p>
    <w:p w14:paraId="69137A73" w14:textId="77777777" w:rsidR="00584B0C" w:rsidRPr="00AA43D1" w:rsidRDefault="00584B0C" w:rsidP="0018498C">
      <w:pPr>
        <w:shd w:val="clear" w:color="auto" w:fill="FFFFFF"/>
        <w:spacing w:after="0" w:line="240" w:lineRule="auto"/>
        <w:ind w:firstLine="227"/>
        <w:rPr>
          <w:rFonts w:ascii="Times New Roman" w:eastAsia="Times New Roman" w:hAnsi="Times New Roman" w:cs="Times New Roman"/>
          <w:lang w:eastAsia="ru-RU"/>
        </w:rPr>
      </w:pPr>
    </w:p>
    <w:p w14:paraId="70AB7888" w14:textId="5FD14FFC" w:rsidR="00C50DF8" w:rsidRPr="00AA43D1" w:rsidRDefault="00C50DF8" w:rsidP="0018498C">
      <w:pPr>
        <w:shd w:val="clear" w:color="auto" w:fill="FFFFFF"/>
        <w:spacing w:after="0" w:line="240" w:lineRule="auto"/>
        <w:ind w:firstLine="227"/>
        <w:rPr>
          <w:rFonts w:ascii="Times New Roman" w:eastAsia="Times New Roman" w:hAnsi="Times New Roman" w:cs="Times New Roman"/>
          <w:lang w:eastAsia="ru-RU"/>
        </w:rPr>
      </w:pPr>
      <w:r w:rsidRPr="00AA43D1">
        <w:rPr>
          <w:rFonts w:ascii="Times New Roman" w:eastAsia="Times New Roman" w:hAnsi="Times New Roman" w:cs="Times New Roman"/>
          <w:b/>
          <w:bCs/>
          <w:lang w:eastAsia="ru-RU"/>
        </w:rPr>
        <w:t>Модуль</w:t>
      </w:r>
      <w:r w:rsidR="007C52DE">
        <w:rPr>
          <w:rFonts w:ascii="Times New Roman" w:eastAsia="Times New Roman" w:hAnsi="Times New Roman" w:cs="Times New Roman"/>
          <w:b/>
          <w:bCs/>
          <w:lang w:eastAsia="ru-RU"/>
        </w:rPr>
        <w:t xml:space="preserve"> № 3 «Опасности</w:t>
      </w:r>
      <w:proofErr w:type="gramStart"/>
      <w:r w:rsidR="007C52DE">
        <w:rPr>
          <w:rFonts w:ascii="Times New Roman" w:eastAsia="Times New Roman" w:hAnsi="Times New Roman" w:cs="Times New Roman"/>
          <w:b/>
          <w:bCs/>
          <w:lang w:eastAsia="ru-RU"/>
        </w:rPr>
        <w:t xml:space="preserve"> ,</w:t>
      </w:r>
      <w:proofErr w:type="gramEnd"/>
      <w:r w:rsidR="007C52DE">
        <w:rPr>
          <w:rFonts w:ascii="Times New Roman" w:eastAsia="Times New Roman" w:hAnsi="Times New Roman" w:cs="Times New Roman"/>
          <w:b/>
          <w:bCs/>
          <w:lang w:eastAsia="ru-RU"/>
        </w:rPr>
        <w:t>подстерегающие нас в повседневной жизни</w:t>
      </w:r>
      <w:r w:rsidRPr="00AA43D1">
        <w:rPr>
          <w:rFonts w:ascii="Times New Roman" w:eastAsia="Times New Roman" w:hAnsi="Times New Roman" w:cs="Times New Roman"/>
          <w:b/>
          <w:bCs/>
          <w:lang w:eastAsia="ru-RU"/>
        </w:rPr>
        <w:t>»:</w:t>
      </w:r>
    </w:p>
    <w:p w14:paraId="288C16FF" w14:textId="3F1A025B" w:rsidR="00C50DF8" w:rsidRDefault="00584B0C" w:rsidP="001975E2">
      <w:pPr>
        <w:shd w:val="clear" w:color="auto" w:fill="FFFFFF"/>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007C52DE">
        <w:rPr>
          <w:rFonts w:ascii="Times New Roman" w:eastAsia="Times New Roman" w:hAnsi="Times New Roman" w:cs="Times New Roman"/>
          <w:lang w:eastAsia="ru-RU"/>
        </w:rPr>
        <w:t>п</w:t>
      </w:r>
      <w:r>
        <w:rPr>
          <w:rFonts w:ascii="Times New Roman" w:eastAsia="Times New Roman" w:hAnsi="Times New Roman" w:cs="Times New Roman"/>
          <w:lang w:eastAsia="ru-RU"/>
        </w:rPr>
        <w:t>ричины пожаров и пожарная безопасность</w:t>
      </w:r>
    </w:p>
    <w:p w14:paraId="2DB4F699" w14:textId="1CC32242" w:rsidR="00584B0C" w:rsidRDefault="007C52DE" w:rsidP="001975E2">
      <w:pPr>
        <w:shd w:val="clear" w:color="auto" w:fill="FFFFFF"/>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с</w:t>
      </w:r>
      <w:r w:rsidR="00584B0C">
        <w:rPr>
          <w:rFonts w:ascii="Times New Roman" w:eastAsia="Times New Roman" w:hAnsi="Times New Roman" w:cs="Times New Roman"/>
          <w:lang w:eastAsia="ru-RU"/>
        </w:rPr>
        <w:t>редства пожаротушения</w:t>
      </w:r>
    </w:p>
    <w:p w14:paraId="7278DDF4" w14:textId="529383B7" w:rsidR="00584B0C" w:rsidRDefault="007C52DE" w:rsidP="001975E2">
      <w:pPr>
        <w:shd w:val="clear" w:color="auto" w:fill="FFFFFF"/>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э</w:t>
      </w:r>
      <w:r w:rsidR="00584B0C">
        <w:rPr>
          <w:rFonts w:ascii="Times New Roman" w:eastAsia="Times New Roman" w:hAnsi="Times New Roman" w:cs="Times New Roman"/>
          <w:lang w:eastAsia="ru-RU"/>
        </w:rPr>
        <w:t>лектробезопасность</w:t>
      </w:r>
    </w:p>
    <w:p w14:paraId="53612A76" w14:textId="6C9C107C" w:rsidR="00584B0C" w:rsidRDefault="007C52DE" w:rsidP="001975E2">
      <w:pPr>
        <w:shd w:val="clear" w:color="auto" w:fill="FFFFFF"/>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w:t>
      </w:r>
      <w:r w:rsidR="00584B0C">
        <w:rPr>
          <w:rFonts w:ascii="Times New Roman" w:eastAsia="Times New Roman" w:hAnsi="Times New Roman" w:cs="Times New Roman"/>
          <w:lang w:eastAsia="ru-RU"/>
        </w:rPr>
        <w:t>равила поведения при обращении с газом</w:t>
      </w:r>
    </w:p>
    <w:p w14:paraId="274E3808" w14:textId="13E689BC" w:rsidR="00584B0C" w:rsidRPr="00AA43D1" w:rsidRDefault="007C52DE" w:rsidP="001975E2">
      <w:pPr>
        <w:shd w:val="clear" w:color="auto" w:fill="FFFFFF"/>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правила пользования бытовой химией</w:t>
      </w:r>
    </w:p>
    <w:p w14:paraId="215AFED1" w14:textId="6B3FF612" w:rsidR="00C50DF8" w:rsidRDefault="007C52DE" w:rsidP="0018498C">
      <w:pPr>
        <w:shd w:val="clear" w:color="auto" w:fill="FFFFFF"/>
        <w:spacing w:after="0" w:line="240" w:lineRule="auto"/>
        <w:ind w:firstLine="227"/>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Модуль № 4 «Правила поведения учащихся на улицах и дорогах</w:t>
      </w:r>
      <w:r w:rsidR="00C50DF8" w:rsidRPr="00AA43D1">
        <w:rPr>
          <w:rFonts w:ascii="Times New Roman" w:eastAsia="Times New Roman" w:hAnsi="Times New Roman" w:cs="Times New Roman"/>
          <w:b/>
          <w:bCs/>
          <w:lang w:eastAsia="ru-RU"/>
        </w:rPr>
        <w:t>»:</w:t>
      </w:r>
    </w:p>
    <w:p w14:paraId="6DF5D8F9" w14:textId="77777777" w:rsidR="00584B0C" w:rsidRDefault="00584B0C" w:rsidP="0018498C">
      <w:pPr>
        <w:shd w:val="clear" w:color="auto" w:fill="FFFFFF"/>
        <w:spacing w:after="0" w:line="240" w:lineRule="auto"/>
        <w:ind w:firstLine="227"/>
        <w:rPr>
          <w:rFonts w:ascii="Times New Roman" w:eastAsia="Times New Roman" w:hAnsi="Times New Roman" w:cs="Times New Roman"/>
          <w:b/>
          <w:bCs/>
          <w:lang w:eastAsia="ru-RU"/>
        </w:rPr>
      </w:pPr>
    </w:p>
    <w:p w14:paraId="76169314" w14:textId="77777777" w:rsidR="00584B0C" w:rsidRPr="00AA43D1" w:rsidRDefault="00584B0C" w:rsidP="00584B0C">
      <w:pPr>
        <w:shd w:val="clear" w:color="auto" w:fill="FFFFFF"/>
        <w:spacing w:after="0" w:line="240" w:lineRule="auto"/>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правила дорожного движения и их значение, условия обеспечения безопасности участников дорожного движения;</w:t>
      </w:r>
    </w:p>
    <w:p w14:paraId="5B15615F" w14:textId="77777777" w:rsidR="00584B0C" w:rsidRPr="00AA43D1" w:rsidRDefault="00584B0C" w:rsidP="00584B0C">
      <w:pPr>
        <w:shd w:val="clear" w:color="auto" w:fill="FFFFFF"/>
        <w:spacing w:after="0" w:line="240" w:lineRule="auto"/>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правила дорожного движения и дорожные знаки для пешеходов;</w:t>
      </w:r>
    </w:p>
    <w:p w14:paraId="5E456422" w14:textId="77777777" w:rsidR="00584B0C" w:rsidRPr="00AA43D1" w:rsidRDefault="00584B0C" w:rsidP="00584B0C">
      <w:pPr>
        <w:shd w:val="clear" w:color="auto" w:fill="FFFFFF"/>
        <w:spacing w:after="0" w:line="240" w:lineRule="auto"/>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«дорожные ловушки» и правила их предупреждения;</w:t>
      </w:r>
    </w:p>
    <w:p w14:paraId="271F5866" w14:textId="77777777" w:rsidR="00584B0C" w:rsidRPr="00AA43D1" w:rsidRDefault="00584B0C" w:rsidP="00584B0C">
      <w:pPr>
        <w:shd w:val="clear" w:color="auto" w:fill="FFFFFF"/>
        <w:spacing w:after="0" w:line="240" w:lineRule="auto"/>
        <w:rPr>
          <w:rFonts w:ascii="Times New Roman" w:eastAsia="Times New Roman" w:hAnsi="Times New Roman" w:cs="Times New Roman"/>
          <w:lang w:eastAsia="ru-RU"/>
        </w:rPr>
      </w:pPr>
      <w:proofErr w:type="spellStart"/>
      <w:r w:rsidRPr="00AA43D1">
        <w:rPr>
          <w:rFonts w:ascii="Times New Roman" w:eastAsia="Times New Roman" w:hAnsi="Times New Roman" w:cs="Times New Roman"/>
          <w:lang w:eastAsia="ru-RU"/>
        </w:rPr>
        <w:t>световозвращающие</w:t>
      </w:r>
      <w:proofErr w:type="spellEnd"/>
      <w:r w:rsidRPr="00AA43D1">
        <w:rPr>
          <w:rFonts w:ascii="Times New Roman" w:eastAsia="Times New Roman" w:hAnsi="Times New Roman" w:cs="Times New Roman"/>
          <w:lang w:eastAsia="ru-RU"/>
        </w:rPr>
        <w:t xml:space="preserve"> элементы и правила их применения;</w:t>
      </w:r>
    </w:p>
    <w:p w14:paraId="788F180B" w14:textId="77777777" w:rsidR="00584B0C" w:rsidRPr="00AA43D1" w:rsidRDefault="00584B0C" w:rsidP="00584B0C">
      <w:pPr>
        <w:shd w:val="clear" w:color="auto" w:fill="FFFFFF"/>
        <w:spacing w:after="0" w:line="240" w:lineRule="auto"/>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правила дорожного движения для пассажиров;</w:t>
      </w:r>
    </w:p>
    <w:p w14:paraId="249A59C8" w14:textId="77777777" w:rsidR="00584B0C" w:rsidRPr="00AA43D1" w:rsidRDefault="00584B0C" w:rsidP="00584B0C">
      <w:pPr>
        <w:shd w:val="clear" w:color="auto" w:fill="FFFFFF"/>
        <w:spacing w:after="0" w:line="240" w:lineRule="auto"/>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обязанности пассажиров маршрутных транспортных средств, ремень безопасности и правила его применения;</w:t>
      </w:r>
    </w:p>
    <w:p w14:paraId="507303D4" w14:textId="77777777" w:rsidR="00584B0C" w:rsidRPr="00AA43D1" w:rsidRDefault="00584B0C" w:rsidP="00584B0C">
      <w:pPr>
        <w:shd w:val="clear" w:color="auto" w:fill="FFFFFF"/>
        <w:spacing w:after="0" w:line="240" w:lineRule="auto"/>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порядок действий пассажиров при различных происшествиях в маршрутных транспортных средствах, в том числе вызванных террористическим актом;</w:t>
      </w:r>
    </w:p>
    <w:p w14:paraId="6766C25E" w14:textId="77777777" w:rsidR="00584B0C" w:rsidRPr="00AA43D1" w:rsidRDefault="00584B0C" w:rsidP="00584B0C">
      <w:pPr>
        <w:shd w:val="clear" w:color="auto" w:fill="FFFFFF"/>
        <w:spacing w:after="0" w:line="240" w:lineRule="auto"/>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правила поведения пассажира мотоцикла;</w:t>
      </w:r>
    </w:p>
    <w:p w14:paraId="6C3B6EA1" w14:textId="77777777" w:rsidR="00584B0C" w:rsidRPr="00AA43D1" w:rsidRDefault="00584B0C" w:rsidP="00584B0C">
      <w:pPr>
        <w:shd w:val="clear" w:color="auto" w:fill="FFFFFF"/>
        <w:spacing w:after="0" w:line="240" w:lineRule="auto"/>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правила дорожного движения для водителя велосипеда и иных индивидуальных средств передвижения (</w:t>
      </w:r>
      <w:proofErr w:type="spellStart"/>
      <w:r w:rsidRPr="00AA43D1">
        <w:rPr>
          <w:rFonts w:ascii="Times New Roman" w:eastAsia="Times New Roman" w:hAnsi="Times New Roman" w:cs="Times New Roman"/>
          <w:lang w:eastAsia="ru-RU"/>
        </w:rPr>
        <w:t>электросамокаты</w:t>
      </w:r>
      <w:proofErr w:type="spellEnd"/>
      <w:r w:rsidRPr="00AA43D1">
        <w:rPr>
          <w:rFonts w:ascii="Times New Roman" w:eastAsia="Times New Roman" w:hAnsi="Times New Roman" w:cs="Times New Roman"/>
          <w:lang w:eastAsia="ru-RU"/>
        </w:rPr>
        <w:t xml:space="preserve">, </w:t>
      </w:r>
      <w:proofErr w:type="spellStart"/>
      <w:r w:rsidRPr="00AA43D1">
        <w:rPr>
          <w:rFonts w:ascii="Times New Roman" w:eastAsia="Times New Roman" w:hAnsi="Times New Roman" w:cs="Times New Roman"/>
          <w:lang w:eastAsia="ru-RU"/>
        </w:rPr>
        <w:t>гироскутеры</w:t>
      </w:r>
      <w:proofErr w:type="spellEnd"/>
      <w:r w:rsidRPr="00AA43D1">
        <w:rPr>
          <w:rFonts w:ascii="Times New Roman" w:eastAsia="Times New Roman" w:hAnsi="Times New Roman" w:cs="Times New Roman"/>
          <w:lang w:eastAsia="ru-RU"/>
        </w:rPr>
        <w:t xml:space="preserve">, </w:t>
      </w:r>
      <w:proofErr w:type="spellStart"/>
      <w:r w:rsidRPr="00AA43D1">
        <w:rPr>
          <w:rFonts w:ascii="Times New Roman" w:eastAsia="Times New Roman" w:hAnsi="Times New Roman" w:cs="Times New Roman"/>
          <w:lang w:eastAsia="ru-RU"/>
        </w:rPr>
        <w:t>моноколёса</w:t>
      </w:r>
      <w:proofErr w:type="spellEnd"/>
      <w:r w:rsidRPr="00AA43D1">
        <w:rPr>
          <w:rFonts w:ascii="Times New Roman" w:eastAsia="Times New Roman" w:hAnsi="Times New Roman" w:cs="Times New Roman"/>
          <w:lang w:eastAsia="ru-RU"/>
        </w:rPr>
        <w:t xml:space="preserve">, </w:t>
      </w:r>
      <w:proofErr w:type="spellStart"/>
      <w:r w:rsidRPr="00AA43D1">
        <w:rPr>
          <w:rFonts w:ascii="Times New Roman" w:eastAsia="Times New Roman" w:hAnsi="Times New Roman" w:cs="Times New Roman"/>
          <w:lang w:eastAsia="ru-RU"/>
        </w:rPr>
        <w:t>сигвеи</w:t>
      </w:r>
      <w:proofErr w:type="spellEnd"/>
      <w:r w:rsidRPr="00AA43D1">
        <w:rPr>
          <w:rFonts w:ascii="Times New Roman" w:eastAsia="Times New Roman" w:hAnsi="Times New Roman" w:cs="Times New Roman"/>
          <w:lang w:eastAsia="ru-RU"/>
        </w:rPr>
        <w:t xml:space="preserve"> и т. п.), правила безопасного использования мототранспорта (мопедов и мотоциклов);</w:t>
      </w:r>
    </w:p>
    <w:p w14:paraId="3F101890" w14:textId="77777777" w:rsidR="00584B0C" w:rsidRPr="00AA43D1" w:rsidRDefault="00584B0C" w:rsidP="00584B0C">
      <w:pPr>
        <w:shd w:val="clear" w:color="auto" w:fill="FFFFFF"/>
        <w:spacing w:after="0" w:line="240" w:lineRule="auto"/>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дорожные знаки для водителя велосипеда, сигналы велосипедиста;</w:t>
      </w:r>
    </w:p>
    <w:p w14:paraId="678B32BD" w14:textId="77777777" w:rsidR="00584B0C" w:rsidRPr="00AA43D1" w:rsidRDefault="00584B0C" w:rsidP="00584B0C">
      <w:pPr>
        <w:shd w:val="clear" w:color="auto" w:fill="FFFFFF"/>
        <w:spacing w:after="0" w:line="240" w:lineRule="auto"/>
        <w:rPr>
          <w:rFonts w:ascii="Times New Roman" w:eastAsia="Times New Roman" w:hAnsi="Times New Roman" w:cs="Times New Roman"/>
          <w:lang w:eastAsia="ru-RU"/>
        </w:rPr>
      </w:pPr>
      <w:r w:rsidRPr="00AA43D1">
        <w:rPr>
          <w:rFonts w:ascii="Times New Roman" w:eastAsia="Times New Roman" w:hAnsi="Times New Roman" w:cs="Times New Roman"/>
          <w:lang w:eastAsia="ru-RU"/>
        </w:rPr>
        <w:t>правила подготовки велосипеда к пользованию;</w:t>
      </w:r>
    </w:p>
    <w:p w14:paraId="0B91C37E" w14:textId="77777777" w:rsidR="00584B0C" w:rsidRPr="00AA43D1" w:rsidRDefault="00584B0C" w:rsidP="0018498C">
      <w:pPr>
        <w:shd w:val="clear" w:color="auto" w:fill="FFFFFF"/>
        <w:spacing w:after="0" w:line="240" w:lineRule="auto"/>
        <w:ind w:firstLine="227"/>
        <w:rPr>
          <w:rFonts w:ascii="Times New Roman" w:eastAsia="Times New Roman" w:hAnsi="Times New Roman" w:cs="Times New Roman"/>
          <w:lang w:eastAsia="ru-RU"/>
        </w:rPr>
      </w:pPr>
    </w:p>
    <w:p w14:paraId="3EBFB5AD" w14:textId="035896E3" w:rsidR="00C50DF8" w:rsidRDefault="00C50DF8" w:rsidP="0018498C">
      <w:pPr>
        <w:shd w:val="clear" w:color="auto" w:fill="FFFFFF"/>
        <w:spacing w:after="0" w:line="240" w:lineRule="auto"/>
        <w:ind w:firstLine="227"/>
        <w:rPr>
          <w:rFonts w:ascii="Times New Roman" w:eastAsia="Times New Roman" w:hAnsi="Times New Roman" w:cs="Times New Roman"/>
          <w:b/>
          <w:bCs/>
          <w:lang w:eastAsia="ru-RU"/>
        </w:rPr>
      </w:pPr>
      <w:r w:rsidRPr="00AA43D1">
        <w:rPr>
          <w:rFonts w:ascii="Times New Roman" w:eastAsia="Times New Roman" w:hAnsi="Times New Roman" w:cs="Times New Roman"/>
          <w:b/>
          <w:bCs/>
          <w:lang w:eastAsia="ru-RU"/>
        </w:rPr>
        <w:t>Модуль № 5</w:t>
      </w:r>
      <w:r w:rsidR="007C52DE">
        <w:rPr>
          <w:rFonts w:ascii="Times New Roman" w:eastAsia="Times New Roman" w:hAnsi="Times New Roman" w:cs="Times New Roman"/>
          <w:b/>
          <w:bCs/>
          <w:lang w:eastAsia="ru-RU"/>
        </w:rPr>
        <w:t xml:space="preserve"> «Контроль знаний</w:t>
      </w:r>
      <w:r w:rsidR="00927A1D">
        <w:rPr>
          <w:rFonts w:ascii="Times New Roman" w:eastAsia="Times New Roman" w:hAnsi="Times New Roman" w:cs="Times New Roman"/>
          <w:b/>
          <w:bCs/>
          <w:lang w:eastAsia="ru-RU"/>
        </w:rPr>
        <w:t>»</w:t>
      </w:r>
    </w:p>
    <w:p w14:paraId="78A127DA" w14:textId="77777777" w:rsidR="00927A1D" w:rsidRDefault="00927A1D" w:rsidP="0018498C">
      <w:pPr>
        <w:shd w:val="clear" w:color="auto" w:fill="FFFFFF"/>
        <w:spacing w:after="0" w:line="240" w:lineRule="auto"/>
        <w:ind w:firstLine="227"/>
        <w:rPr>
          <w:rFonts w:ascii="Times New Roman" w:eastAsia="Times New Roman" w:hAnsi="Times New Roman" w:cs="Times New Roman"/>
          <w:b/>
          <w:bCs/>
          <w:lang w:eastAsia="ru-RU"/>
        </w:rPr>
      </w:pPr>
    </w:p>
    <w:p w14:paraId="551327B7" w14:textId="24855F31" w:rsidR="00927A1D" w:rsidRPr="00927A1D" w:rsidRDefault="00927A1D" w:rsidP="00927A1D">
      <w:pPr>
        <w:shd w:val="clear" w:color="auto" w:fill="FFFFFF"/>
        <w:spacing w:line="274" w:lineRule="exact"/>
        <w:ind w:right="14"/>
        <w:jc w:val="both"/>
        <w:rPr>
          <w:rFonts w:ascii="Times New Roman" w:eastAsia="Lucida Sans Unicode" w:hAnsi="Times New Roman" w:cs="Mangal"/>
          <w:color w:val="000000"/>
          <w:spacing w:val="5"/>
          <w:kern w:val="1"/>
          <w:sz w:val="24"/>
          <w:szCs w:val="24"/>
          <w:lang w:eastAsia="hi-IN" w:bidi="hi-IN"/>
        </w:rPr>
      </w:pPr>
      <w:r>
        <w:rPr>
          <w:rFonts w:ascii="Times New Roman" w:eastAsia="Lucida Sans Unicode" w:hAnsi="Times New Roman" w:cs="Mangal"/>
          <w:color w:val="000000"/>
          <w:spacing w:val="5"/>
          <w:kern w:val="1"/>
          <w:sz w:val="24"/>
          <w:szCs w:val="24"/>
          <w:lang w:eastAsia="hi-IN" w:bidi="hi-IN"/>
        </w:rPr>
        <w:t xml:space="preserve">    </w:t>
      </w:r>
      <w:r w:rsidRPr="00927A1D">
        <w:rPr>
          <w:rFonts w:ascii="Times New Roman" w:eastAsia="Lucida Sans Unicode" w:hAnsi="Times New Roman" w:cs="Mangal"/>
          <w:color w:val="000000"/>
          <w:spacing w:val="5"/>
          <w:kern w:val="1"/>
          <w:sz w:val="24"/>
          <w:szCs w:val="24"/>
          <w:lang w:eastAsia="hi-IN" w:bidi="hi-IN"/>
        </w:rPr>
        <w:t>Модуль №6. Практические занятия</w:t>
      </w:r>
    </w:p>
    <w:p w14:paraId="5AE78BFE" w14:textId="77777777" w:rsidR="00927A1D" w:rsidRDefault="00927A1D" w:rsidP="00927A1D">
      <w:pPr>
        <w:widowControl w:val="0"/>
        <w:shd w:val="clear" w:color="auto" w:fill="FFFFFF"/>
        <w:suppressAutoHyphens/>
        <w:spacing w:after="0" w:line="281" w:lineRule="exact"/>
        <w:ind w:left="7" w:right="58" w:firstLine="691"/>
        <w:jc w:val="both"/>
        <w:textAlignment w:val="baseline"/>
        <w:rPr>
          <w:rFonts w:ascii="Times New Roman" w:eastAsia="Lucida Sans Unicode" w:hAnsi="Times New Roman" w:cs="Mangal"/>
          <w:color w:val="000000"/>
          <w:spacing w:val="5"/>
          <w:kern w:val="1"/>
          <w:sz w:val="24"/>
          <w:szCs w:val="24"/>
          <w:lang w:eastAsia="hi-IN" w:bidi="hi-IN"/>
        </w:rPr>
      </w:pPr>
      <w:r w:rsidRPr="00927A1D">
        <w:rPr>
          <w:rFonts w:ascii="Times New Roman" w:eastAsia="Lucida Sans Unicode" w:hAnsi="Times New Roman" w:cs="Mangal"/>
          <w:color w:val="000000"/>
          <w:spacing w:val="3"/>
          <w:kern w:val="1"/>
          <w:sz w:val="24"/>
          <w:szCs w:val="24"/>
          <w:lang w:eastAsia="hi-IN" w:bidi="hi-IN"/>
        </w:rPr>
        <w:t xml:space="preserve">Действия учащихся по сигналам оповещения. Пребывание в противогазе. Одевание </w:t>
      </w:r>
      <w:r w:rsidRPr="00927A1D">
        <w:rPr>
          <w:rFonts w:ascii="Times New Roman" w:eastAsia="Lucida Sans Unicode" w:hAnsi="Times New Roman" w:cs="Mangal"/>
          <w:color w:val="000000"/>
          <w:spacing w:val="5"/>
          <w:kern w:val="1"/>
          <w:sz w:val="24"/>
          <w:szCs w:val="24"/>
          <w:lang w:eastAsia="hi-IN" w:bidi="hi-IN"/>
        </w:rPr>
        <w:t>средств защиты кожи и органов дыхания.</w:t>
      </w:r>
    </w:p>
    <w:p w14:paraId="7464461C" w14:textId="77777777" w:rsidR="003F1BDA" w:rsidRPr="00927A1D" w:rsidRDefault="003F1BDA" w:rsidP="00927A1D">
      <w:pPr>
        <w:widowControl w:val="0"/>
        <w:shd w:val="clear" w:color="auto" w:fill="FFFFFF"/>
        <w:suppressAutoHyphens/>
        <w:spacing w:after="0" w:line="281" w:lineRule="exact"/>
        <w:ind w:left="7" w:right="58" w:firstLine="691"/>
        <w:jc w:val="both"/>
        <w:textAlignment w:val="baseline"/>
        <w:rPr>
          <w:rFonts w:ascii="Times New Roman" w:eastAsia="Lucida Sans Unicode" w:hAnsi="Times New Roman" w:cs="Mangal"/>
          <w:color w:val="000000"/>
          <w:spacing w:val="5"/>
          <w:kern w:val="1"/>
          <w:sz w:val="24"/>
          <w:szCs w:val="24"/>
          <w:lang w:eastAsia="hi-IN" w:bidi="hi-IN"/>
        </w:rPr>
      </w:pPr>
    </w:p>
    <w:p w14:paraId="08EBFFE0" w14:textId="607C264F" w:rsidR="003F1BDA" w:rsidRDefault="003F1BDA" w:rsidP="003F1BDA">
      <w:pPr>
        <w:shd w:val="clear" w:color="auto" w:fill="FFFFFF"/>
        <w:spacing w:line="274" w:lineRule="exact"/>
        <w:ind w:right="14"/>
        <w:jc w:val="both"/>
        <w:rPr>
          <w:rFonts w:ascii="Times New Roman" w:eastAsia="Lucida Sans Unicode" w:hAnsi="Times New Roman" w:cs="Mangal"/>
          <w:color w:val="000000"/>
          <w:spacing w:val="3"/>
          <w:kern w:val="1"/>
          <w:sz w:val="24"/>
          <w:szCs w:val="24"/>
          <w:lang w:eastAsia="hi-IN" w:bidi="hi-IN"/>
        </w:rPr>
      </w:pPr>
      <w:r>
        <w:rPr>
          <w:rFonts w:ascii="Times New Roman" w:hAnsi="Times New Roman" w:cs="Times New Roman"/>
          <w:sz w:val="24"/>
          <w:szCs w:val="24"/>
        </w:rPr>
        <w:t xml:space="preserve">    Модуль №7 </w:t>
      </w:r>
      <w:r w:rsidRPr="003F1BDA">
        <w:rPr>
          <w:rFonts w:ascii="Times New Roman" w:eastAsia="Lucida Sans Unicode" w:hAnsi="Times New Roman" w:cs="Mangal"/>
          <w:color w:val="000000"/>
          <w:spacing w:val="3"/>
          <w:kern w:val="1"/>
          <w:sz w:val="24"/>
          <w:szCs w:val="24"/>
          <w:lang w:eastAsia="hi-IN" w:bidi="hi-IN"/>
        </w:rPr>
        <w:t>Введение в туризм.</w:t>
      </w:r>
      <w:r>
        <w:rPr>
          <w:rFonts w:ascii="Times New Roman" w:eastAsia="Lucida Sans Unicode" w:hAnsi="Times New Roman" w:cs="Mangal"/>
          <w:color w:val="000000"/>
          <w:spacing w:val="3"/>
          <w:kern w:val="1"/>
          <w:sz w:val="24"/>
          <w:szCs w:val="24"/>
          <w:lang w:eastAsia="hi-IN" w:bidi="hi-IN"/>
        </w:rPr>
        <w:t xml:space="preserve">       </w:t>
      </w:r>
    </w:p>
    <w:p w14:paraId="6635B2C1" w14:textId="77777777" w:rsidR="003F1BDA" w:rsidRDefault="003F1BDA" w:rsidP="003F1BDA">
      <w:pPr>
        <w:widowControl w:val="0"/>
        <w:shd w:val="clear" w:color="auto" w:fill="FFFFFF"/>
        <w:suppressAutoHyphens/>
        <w:spacing w:after="0" w:line="281" w:lineRule="exact"/>
        <w:ind w:left="7" w:right="58" w:firstLine="691"/>
        <w:jc w:val="both"/>
        <w:textAlignment w:val="baseline"/>
        <w:rPr>
          <w:rFonts w:ascii="Times New Roman" w:eastAsia="Lucida Sans Unicode" w:hAnsi="Times New Roman" w:cs="Mangal"/>
          <w:color w:val="000000"/>
          <w:spacing w:val="5"/>
          <w:kern w:val="1"/>
          <w:sz w:val="24"/>
          <w:szCs w:val="24"/>
          <w:lang w:eastAsia="hi-IN" w:bidi="hi-IN"/>
        </w:rPr>
      </w:pPr>
      <w:r>
        <w:rPr>
          <w:rFonts w:ascii="Times New Roman" w:eastAsia="Lucida Sans Unicode" w:hAnsi="Times New Roman" w:cs="Mangal"/>
          <w:color w:val="000000"/>
          <w:spacing w:val="3"/>
          <w:kern w:val="1"/>
          <w:sz w:val="24"/>
          <w:szCs w:val="24"/>
          <w:lang w:eastAsia="hi-IN" w:bidi="hi-IN"/>
        </w:rPr>
        <w:t xml:space="preserve">             Основные </w:t>
      </w:r>
      <w:r w:rsidRPr="003F1BDA">
        <w:rPr>
          <w:rFonts w:ascii="Times New Roman" w:eastAsia="Lucida Sans Unicode" w:hAnsi="Times New Roman" w:cs="Mangal"/>
          <w:color w:val="000000"/>
          <w:spacing w:val="3"/>
          <w:kern w:val="1"/>
          <w:sz w:val="24"/>
          <w:szCs w:val="24"/>
          <w:lang w:eastAsia="hi-IN" w:bidi="hi-IN"/>
        </w:rPr>
        <w:t xml:space="preserve">узлы, используемые в туризме. Снаряжения: порядок </w:t>
      </w:r>
      <w:r w:rsidRPr="003F1BDA">
        <w:rPr>
          <w:rFonts w:ascii="Times New Roman" w:eastAsia="Lucida Sans Unicode" w:hAnsi="Times New Roman" w:cs="Mangal"/>
          <w:color w:val="000000"/>
          <w:spacing w:val="10"/>
          <w:kern w:val="1"/>
          <w:sz w:val="24"/>
          <w:szCs w:val="24"/>
          <w:lang w:eastAsia="hi-IN" w:bidi="hi-IN"/>
        </w:rPr>
        <w:t xml:space="preserve">пользования и техника безопасности. Основные элементы туристической полосы и </w:t>
      </w:r>
      <w:r w:rsidRPr="003F1BDA">
        <w:rPr>
          <w:rFonts w:ascii="Times New Roman" w:eastAsia="Lucida Sans Unicode" w:hAnsi="Times New Roman" w:cs="Mangal"/>
          <w:color w:val="000000"/>
          <w:spacing w:val="3"/>
          <w:kern w:val="1"/>
          <w:sz w:val="24"/>
          <w:szCs w:val="24"/>
          <w:lang w:eastAsia="hi-IN" w:bidi="hi-IN"/>
        </w:rPr>
        <w:t>порядок их прохождения. Установка палаток. Подготовка о оборудование</w:t>
      </w:r>
      <w:proofErr w:type="gramStart"/>
      <w:r w:rsidRPr="003F1BDA">
        <w:rPr>
          <w:rFonts w:ascii="Times New Roman" w:eastAsia="Lucida Sans Unicode" w:hAnsi="Times New Roman" w:cs="Mangal"/>
          <w:color w:val="000000"/>
          <w:spacing w:val="3"/>
          <w:kern w:val="1"/>
          <w:sz w:val="24"/>
          <w:szCs w:val="24"/>
          <w:lang w:eastAsia="hi-IN" w:bidi="hi-IN"/>
        </w:rPr>
        <w:t xml:space="preserve"> .</w:t>
      </w:r>
      <w:proofErr w:type="gramEnd"/>
      <w:r w:rsidRPr="003F1BDA">
        <w:rPr>
          <w:rFonts w:ascii="Times New Roman" w:eastAsia="Lucida Sans Unicode" w:hAnsi="Times New Roman" w:cs="Mangal"/>
          <w:color w:val="000000"/>
          <w:spacing w:val="3"/>
          <w:kern w:val="1"/>
          <w:sz w:val="24"/>
          <w:szCs w:val="24"/>
          <w:lang w:eastAsia="hi-IN" w:bidi="hi-IN"/>
        </w:rPr>
        <w:t xml:space="preserve"> Практические </w:t>
      </w:r>
      <w:r w:rsidRPr="003F1BDA">
        <w:rPr>
          <w:rFonts w:ascii="Times New Roman" w:eastAsia="Lucida Sans Unicode" w:hAnsi="Times New Roman" w:cs="Mangal"/>
          <w:color w:val="000000"/>
          <w:spacing w:val="5"/>
          <w:kern w:val="1"/>
          <w:sz w:val="24"/>
          <w:szCs w:val="24"/>
          <w:lang w:eastAsia="hi-IN" w:bidi="hi-IN"/>
        </w:rPr>
        <w:t xml:space="preserve">занятия по прохождению туристической школы и </w:t>
      </w:r>
      <w:r>
        <w:rPr>
          <w:rFonts w:ascii="Times New Roman" w:eastAsia="Lucida Sans Unicode" w:hAnsi="Times New Roman" w:cs="Mangal"/>
          <w:color w:val="000000"/>
          <w:spacing w:val="5"/>
          <w:kern w:val="1"/>
          <w:sz w:val="24"/>
          <w:szCs w:val="24"/>
          <w:lang w:eastAsia="hi-IN" w:bidi="hi-IN"/>
        </w:rPr>
        <w:t>'элементов «Школы безопасности».</w:t>
      </w:r>
    </w:p>
    <w:p w14:paraId="320DCCDB" w14:textId="351778A5" w:rsidR="003F1BDA" w:rsidRDefault="003F1BDA" w:rsidP="003F1BDA">
      <w:pPr>
        <w:widowControl w:val="0"/>
        <w:shd w:val="clear" w:color="auto" w:fill="FFFFFF"/>
        <w:suppressAutoHyphens/>
        <w:spacing w:after="0" w:line="281" w:lineRule="exact"/>
        <w:ind w:left="7" w:right="58" w:firstLine="691"/>
        <w:jc w:val="both"/>
        <w:textAlignment w:val="baseline"/>
        <w:rPr>
          <w:rFonts w:ascii="Times New Roman" w:eastAsia="Lucida Sans Unicode" w:hAnsi="Times New Roman" w:cs="Mangal"/>
          <w:color w:val="000000"/>
          <w:spacing w:val="5"/>
          <w:kern w:val="1"/>
          <w:sz w:val="28"/>
          <w:szCs w:val="28"/>
          <w:lang w:eastAsia="hi-IN" w:bidi="hi-IN"/>
        </w:rPr>
      </w:pPr>
      <w:r w:rsidRPr="003F1BDA">
        <w:rPr>
          <w:rFonts w:ascii="Times New Roman" w:eastAsia="Lucida Sans Unicode" w:hAnsi="Times New Roman" w:cs="Mangal"/>
          <w:color w:val="000000"/>
          <w:spacing w:val="5"/>
          <w:kern w:val="1"/>
          <w:sz w:val="28"/>
          <w:szCs w:val="28"/>
          <w:lang w:eastAsia="hi-IN" w:bidi="hi-IN"/>
        </w:rPr>
        <w:t xml:space="preserve"> </w:t>
      </w:r>
      <w:r>
        <w:rPr>
          <w:rFonts w:ascii="Times New Roman" w:eastAsia="Lucida Sans Unicode" w:hAnsi="Times New Roman" w:cs="Mangal"/>
          <w:color w:val="000000"/>
          <w:spacing w:val="5"/>
          <w:kern w:val="1"/>
          <w:sz w:val="28"/>
          <w:szCs w:val="28"/>
          <w:lang w:eastAsia="hi-IN" w:bidi="hi-IN"/>
        </w:rPr>
        <w:t xml:space="preserve">                                                </w:t>
      </w:r>
    </w:p>
    <w:p w14:paraId="28071E23" w14:textId="38B778E2" w:rsidR="003F1BDA" w:rsidRPr="003F1BDA" w:rsidRDefault="003F1BDA" w:rsidP="003F1BDA">
      <w:pPr>
        <w:widowControl w:val="0"/>
        <w:shd w:val="clear" w:color="auto" w:fill="FFFFFF"/>
        <w:suppressAutoHyphens/>
        <w:spacing w:after="0" w:line="281" w:lineRule="exact"/>
        <w:ind w:right="58"/>
        <w:jc w:val="both"/>
        <w:textAlignment w:val="baseline"/>
        <w:rPr>
          <w:rFonts w:ascii="Times New Roman" w:eastAsia="Lucida Sans Unicode" w:hAnsi="Times New Roman" w:cs="Mangal"/>
          <w:color w:val="000000"/>
          <w:spacing w:val="5"/>
          <w:kern w:val="1"/>
          <w:sz w:val="24"/>
          <w:szCs w:val="24"/>
          <w:lang w:eastAsia="hi-IN" w:bidi="hi-IN"/>
        </w:rPr>
      </w:pPr>
      <w:r>
        <w:rPr>
          <w:rFonts w:ascii="Times New Roman" w:eastAsia="Lucida Sans Unicode" w:hAnsi="Times New Roman" w:cs="Mangal"/>
          <w:color w:val="000000"/>
          <w:spacing w:val="5"/>
          <w:kern w:val="1"/>
          <w:sz w:val="24"/>
          <w:szCs w:val="24"/>
          <w:lang w:eastAsia="hi-IN" w:bidi="hi-IN"/>
        </w:rPr>
        <w:t xml:space="preserve">     </w:t>
      </w:r>
      <w:r w:rsidRPr="003F1BDA">
        <w:rPr>
          <w:rFonts w:ascii="Times New Roman" w:eastAsia="Lucida Sans Unicode" w:hAnsi="Times New Roman" w:cs="Mangal"/>
          <w:color w:val="000000"/>
          <w:spacing w:val="5"/>
          <w:kern w:val="1"/>
          <w:sz w:val="24"/>
          <w:szCs w:val="24"/>
          <w:lang w:eastAsia="hi-IN" w:bidi="hi-IN"/>
        </w:rPr>
        <w:t xml:space="preserve">Модуль №8 Прикладная физическая </w:t>
      </w:r>
      <w:proofErr w:type="gramStart"/>
      <w:r w:rsidRPr="003F1BDA">
        <w:rPr>
          <w:rFonts w:ascii="Times New Roman" w:eastAsia="Lucida Sans Unicode" w:hAnsi="Times New Roman" w:cs="Mangal"/>
          <w:color w:val="000000"/>
          <w:spacing w:val="5"/>
          <w:kern w:val="1"/>
          <w:sz w:val="24"/>
          <w:szCs w:val="24"/>
          <w:lang w:eastAsia="hi-IN" w:bidi="hi-IN"/>
        </w:rPr>
        <w:t>подготовка-спортивные</w:t>
      </w:r>
      <w:proofErr w:type="gramEnd"/>
      <w:r w:rsidRPr="003F1BDA">
        <w:rPr>
          <w:rFonts w:ascii="Times New Roman" w:eastAsia="Lucida Sans Unicode" w:hAnsi="Times New Roman" w:cs="Mangal"/>
          <w:color w:val="000000"/>
          <w:spacing w:val="5"/>
          <w:kern w:val="1"/>
          <w:sz w:val="24"/>
          <w:szCs w:val="24"/>
          <w:lang w:eastAsia="hi-IN" w:bidi="hi-IN"/>
        </w:rPr>
        <w:t xml:space="preserve"> игры</w:t>
      </w:r>
    </w:p>
    <w:p w14:paraId="341BF5DD" w14:textId="77777777" w:rsidR="003F1BDA" w:rsidRPr="003F1BDA" w:rsidRDefault="003F1BDA" w:rsidP="003F1BDA">
      <w:pPr>
        <w:widowControl w:val="0"/>
        <w:shd w:val="clear" w:color="auto" w:fill="FFFFFF"/>
        <w:suppressAutoHyphens/>
        <w:spacing w:after="0" w:line="281" w:lineRule="exact"/>
        <w:ind w:left="7" w:right="58" w:firstLine="691"/>
        <w:jc w:val="both"/>
        <w:textAlignment w:val="baseline"/>
        <w:rPr>
          <w:rFonts w:ascii="Times New Roman" w:eastAsia="Lucida Sans Unicode" w:hAnsi="Times New Roman" w:cs="Mangal"/>
          <w:color w:val="000000"/>
          <w:spacing w:val="5"/>
          <w:kern w:val="1"/>
          <w:sz w:val="24"/>
          <w:szCs w:val="24"/>
          <w:lang w:eastAsia="hi-IN" w:bidi="hi-IN"/>
        </w:rPr>
      </w:pPr>
    </w:p>
    <w:p w14:paraId="2FB3EE43" w14:textId="6EA51A76" w:rsidR="003F1BDA" w:rsidRPr="003F1BDA" w:rsidRDefault="003F1BDA" w:rsidP="003F1BDA">
      <w:pPr>
        <w:widowControl w:val="0"/>
        <w:shd w:val="clear" w:color="auto" w:fill="FFFFFF"/>
        <w:suppressAutoHyphens/>
        <w:spacing w:after="0" w:line="274" w:lineRule="exact"/>
        <w:ind w:left="14" w:firstLine="706"/>
        <w:jc w:val="both"/>
        <w:textAlignment w:val="baseline"/>
        <w:rPr>
          <w:rFonts w:ascii="Times New Roman" w:eastAsia="Lucida Sans Unicode" w:hAnsi="Times New Roman" w:cs="Mangal"/>
          <w:color w:val="000000"/>
          <w:spacing w:val="3"/>
          <w:kern w:val="1"/>
          <w:sz w:val="24"/>
          <w:szCs w:val="24"/>
          <w:lang w:eastAsia="hi-IN" w:bidi="hi-IN"/>
        </w:rPr>
      </w:pPr>
      <w:r w:rsidRPr="003F1BDA">
        <w:rPr>
          <w:rFonts w:ascii="Times New Roman" w:eastAsia="Lucida Sans Unicode" w:hAnsi="Times New Roman" w:cs="Mangal"/>
          <w:color w:val="000000"/>
          <w:spacing w:val="9"/>
          <w:kern w:val="1"/>
          <w:sz w:val="24"/>
          <w:szCs w:val="24"/>
          <w:lang w:eastAsia="hi-IN" w:bidi="hi-IN"/>
        </w:rPr>
        <w:t>Элементы строевой подготовки</w:t>
      </w:r>
      <w:r>
        <w:rPr>
          <w:rFonts w:ascii="Times New Roman" w:eastAsia="Lucida Sans Unicode" w:hAnsi="Times New Roman" w:cs="Mangal"/>
          <w:color w:val="000000"/>
          <w:spacing w:val="9"/>
          <w:kern w:val="1"/>
          <w:sz w:val="24"/>
          <w:szCs w:val="24"/>
          <w:lang w:eastAsia="hi-IN" w:bidi="hi-IN"/>
        </w:rPr>
        <w:t xml:space="preserve">. </w:t>
      </w:r>
      <w:r w:rsidRPr="003F1BDA">
        <w:rPr>
          <w:rFonts w:ascii="Times New Roman" w:eastAsia="Lucida Sans Unicode" w:hAnsi="Times New Roman" w:cs="Mangal"/>
          <w:color w:val="000000"/>
          <w:spacing w:val="3"/>
          <w:kern w:val="1"/>
          <w:sz w:val="24"/>
          <w:szCs w:val="24"/>
          <w:lang w:eastAsia="hi-IN" w:bidi="hi-IN"/>
        </w:rPr>
        <w:t>Спортивные игры: основы игры в волейбол</w:t>
      </w:r>
      <w:proofErr w:type="gramStart"/>
      <w:r w:rsidRPr="003F1BDA">
        <w:rPr>
          <w:rFonts w:ascii="Times New Roman" w:eastAsia="Lucida Sans Unicode" w:hAnsi="Times New Roman" w:cs="Mangal"/>
          <w:color w:val="000000"/>
          <w:spacing w:val="3"/>
          <w:kern w:val="1"/>
          <w:sz w:val="24"/>
          <w:szCs w:val="24"/>
          <w:lang w:eastAsia="hi-IN" w:bidi="hi-IN"/>
        </w:rPr>
        <w:t xml:space="preserve"> ,</w:t>
      </w:r>
      <w:proofErr w:type="gramEnd"/>
      <w:r w:rsidRPr="003F1BDA">
        <w:rPr>
          <w:rFonts w:ascii="Times New Roman" w:eastAsia="Lucida Sans Unicode" w:hAnsi="Times New Roman" w:cs="Mangal"/>
          <w:color w:val="000000"/>
          <w:spacing w:val="3"/>
          <w:kern w:val="1"/>
          <w:sz w:val="24"/>
          <w:szCs w:val="24"/>
          <w:lang w:eastAsia="hi-IN" w:bidi="hi-IN"/>
        </w:rPr>
        <w:t>баскетбол,</w:t>
      </w:r>
      <w:r>
        <w:rPr>
          <w:rFonts w:ascii="Times New Roman" w:eastAsia="Lucida Sans Unicode" w:hAnsi="Times New Roman" w:cs="Mangal"/>
          <w:color w:val="000000"/>
          <w:spacing w:val="3"/>
          <w:kern w:val="1"/>
          <w:sz w:val="24"/>
          <w:szCs w:val="24"/>
          <w:lang w:eastAsia="hi-IN" w:bidi="hi-IN"/>
        </w:rPr>
        <w:t xml:space="preserve"> </w:t>
      </w:r>
      <w:r w:rsidRPr="003F1BDA">
        <w:rPr>
          <w:rFonts w:ascii="Times New Roman" w:eastAsia="Lucida Sans Unicode" w:hAnsi="Times New Roman" w:cs="Mangal"/>
          <w:color w:val="000000"/>
          <w:spacing w:val="3"/>
          <w:kern w:val="1"/>
          <w:sz w:val="24"/>
          <w:szCs w:val="24"/>
          <w:lang w:eastAsia="hi-IN" w:bidi="hi-IN"/>
        </w:rPr>
        <w:t>футбол.</w:t>
      </w:r>
    </w:p>
    <w:p w14:paraId="13294039" w14:textId="298B71C7" w:rsidR="003F1BDA" w:rsidRPr="003F1BDA" w:rsidRDefault="003F1BDA" w:rsidP="003F1BDA">
      <w:pPr>
        <w:shd w:val="clear" w:color="auto" w:fill="FFFFFF"/>
        <w:spacing w:line="274" w:lineRule="exact"/>
        <w:ind w:right="14"/>
        <w:jc w:val="both"/>
        <w:rPr>
          <w:rFonts w:ascii="Times New Roman" w:eastAsia="Lucida Sans Unicode" w:hAnsi="Times New Roman" w:cs="Mangal"/>
          <w:color w:val="000000"/>
          <w:spacing w:val="5"/>
          <w:kern w:val="1"/>
          <w:sz w:val="24"/>
          <w:szCs w:val="24"/>
          <w:lang w:eastAsia="hi-IN" w:bidi="hi-IN"/>
        </w:rPr>
      </w:pPr>
    </w:p>
    <w:p w14:paraId="7B8BF349" w14:textId="77777777" w:rsidR="007C52DE" w:rsidRPr="00AA43D1" w:rsidRDefault="007C52DE" w:rsidP="0018498C">
      <w:pPr>
        <w:shd w:val="clear" w:color="auto" w:fill="FFFFFF"/>
        <w:spacing w:after="0" w:line="240" w:lineRule="auto"/>
        <w:ind w:firstLine="227"/>
        <w:rPr>
          <w:rFonts w:ascii="Times New Roman" w:eastAsia="Times New Roman" w:hAnsi="Times New Roman" w:cs="Times New Roman"/>
          <w:lang w:eastAsia="ru-RU"/>
        </w:rPr>
      </w:pPr>
    </w:p>
    <w:p w14:paraId="456E38BF" w14:textId="7DE4D775" w:rsidR="00C50DF8" w:rsidRPr="00AA43D1" w:rsidRDefault="00C50DF8" w:rsidP="006607A5">
      <w:pPr>
        <w:shd w:val="clear" w:color="auto" w:fill="FFFFFF"/>
        <w:spacing w:after="0" w:line="240" w:lineRule="auto"/>
        <w:ind w:firstLine="227"/>
        <w:rPr>
          <w:rFonts w:ascii="Times New Roman" w:eastAsia="Times New Roman" w:hAnsi="Times New Roman" w:cs="Times New Roman"/>
          <w:lang w:eastAsia="ru-RU"/>
        </w:rPr>
      </w:pPr>
      <w:r w:rsidRPr="00AA43D1">
        <w:rPr>
          <w:rFonts w:ascii="Times New Roman" w:eastAsia="Times New Roman" w:hAnsi="Times New Roman" w:cs="Times New Roman"/>
          <w:b/>
          <w:bCs/>
          <w:caps/>
          <w:color w:val="000000"/>
          <w:kern w:val="36"/>
          <w:lang w:eastAsia="ru-RU"/>
        </w:rPr>
        <w:t>ПЛАНИРУЕМЫЕ ОБРАЗОВАТЕЛЬНЫЕ РЕЗУЛЬТАТЫ</w:t>
      </w:r>
    </w:p>
    <w:p w14:paraId="3083C65D" w14:textId="77777777" w:rsidR="00C50DF8" w:rsidRPr="00AA43D1" w:rsidRDefault="00C50DF8" w:rsidP="0018498C">
      <w:pPr>
        <w:shd w:val="clear" w:color="auto" w:fill="FFFFFF"/>
        <w:spacing w:before="240" w:after="120" w:line="240" w:lineRule="atLeast"/>
        <w:outlineLvl w:val="1"/>
        <w:rPr>
          <w:rFonts w:ascii="Times New Roman" w:eastAsia="Times New Roman" w:hAnsi="Times New Roman" w:cs="Times New Roman"/>
          <w:b/>
          <w:bCs/>
          <w:caps/>
          <w:color w:val="000000"/>
          <w:lang w:eastAsia="ru-RU"/>
        </w:rPr>
      </w:pPr>
      <w:r w:rsidRPr="00AA43D1">
        <w:rPr>
          <w:rFonts w:ascii="Times New Roman" w:eastAsia="Times New Roman" w:hAnsi="Times New Roman" w:cs="Times New Roman"/>
          <w:b/>
          <w:bCs/>
          <w:caps/>
          <w:color w:val="000000"/>
          <w:lang w:eastAsia="ru-RU"/>
        </w:rPr>
        <w:t>ЛИЧНОСТНЫЕ РЕЗУЛЬТАТЫ</w:t>
      </w:r>
    </w:p>
    <w:p w14:paraId="4A5DA27E" w14:textId="77777777" w:rsidR="00C50DF8" w:rsidRPr="00AA43D1" w:rsidRDefault="00C50DF8" w:rsidP="0018498C">
      <w:pPr>
        <w:shd w:val="clear" w:color="auto" w:fill="FFFFFF"/>
        <w:spacing w:after="0" w:line="240" w:lineRule="auto"/>
        <w:ind w:firstLine="227"/>
        <w:rPr>
          <w:rFonts w:ascii="Times New Roman" w:eastAsia="Times New Roman" w:hAnsi="Times New Roman" w:cs="Times New Roman"/>
          <w:color w:val="000000"/>
          <w:lang w:eastAsia="ru-RU"/>
        </w:rPr>
      </w:pPr>
      <w:r w:rsidRPr="00AA43D1">
        <w:rPr>
          <w:rFonts w:ascii="Times New Roman" w:eastAsia="Times New Roman" w:hAnsi="Times New Roman" w:cs="Times New Roman"/>
          <w:color w:val="000000"/>
          <w:lang w:eastAsia="ru-RU"/>
        </w:rPr>
        <w:t xml:space="preserve">Настоящая Программа чётко ориентирована на выполнение требований, устанавливаемых ФГОС к результатам освоения основной образовательной программы (личностные, </w:t>
      </w:r>
      <w:proofErr w:type="spellStart"/>
      <w:r w:rsidRPr="00AA43D1">
        <w:rPr>
          <w:rFonts w:ascii="Times New Roman" w:eastAsia="Times New Roman" w:hAnsi="Times New Roman" w:cs="Times New Roman"/>
          <w:color w:val="000000"/>
          <w:lang w:eastAsia="ru-RU"/>
        </w:rPr>
        <w:t>метапредметные</w:t>
      </w:r>
      <w:proofErr w:type="spellEnd"/>
      <w:r w:rsidRPr="00AA43D1">
        <w:rPr>
          <w:rFonts w:ascii="Times New Roman" w:eastAsia="Times New Roman" w:hAnsi="Times New Roman" w:cs="Times New Roman"/>
          <w:color w:val="000000"/>
          <w:lang w:eastAsia="ru-RU"/>
        </w:rPr>
        <w:t xml:space="preserve"> и предметные), которые должны демонстрировать обучающиеся по завершении обучения в основной школе.</w:t>
      </w:r>
    </w:p>
    <w:p w14:paraId="052FAB45" w14:textId="77777777" w:rsidR="00C50DF8" w:rsidRPr="00AA43D1" w:rsidRDefault="00C50DF8" w:rsidP="0018498C">
      <w:pPr>
        <w:shd w:val="clear" w:color="auto" w:fill="FFFFFF"/>
        <w:spacing w:after="0" w:line="240" w:lineRule="auto"/>
        <w:ind w:firstLine="227"/>
        <w:rPr>
          <w:rFonts w:ascii="Times New Roman" w:eastAsia="Times New Roman" w:hAnsi="Times New Roman" w:cs="Times New Roman"/>
          <w:color w:val="000000"/>
          <w:lang w:eastAsia="ru-RU"/>
        </w:rPr>
      </w:pPr>
      <w:r w:rsidRPr="00AA43D1">
        <w:rPr>
          <w:rFonts w:ascii="Times New Roman" w:eastAsia="Times New Roman" w:hAnsi="Times New Roman" w:cs="Times New Roman"/>
          <w:color w:val="000000"/>
          <w:lang w:eastAsia="ru-RU"/>
        </w:rPr>
        <w:t xml:space="preserve">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Способствуют процессам самопознания, самовоспитания и саморазвития, формирования внутренней позиции личности и проявляются в индивидуальных социально значимых качествах, которые </w:t>
      </w:r>
      <w:proofErr w:type="gramStart"/>
      <w:r w:rsidRPr="00AA43D1">
        <w:rPr>
          <w:rFonts w:ascii="Times New Roman" w:eastAsia="Times New Roman" w:hAnsi="Times New Roman" w:cs="Times New Roman"/>
          <w:color w:val="000000"/>
          <w:lang w:eastAsia="ru-RU"/>
        </w:rPr>
        <w:t>выражаются</w:t>
      </w:r>
      <w:proofErr w:type="gramEnd"/>
      <w:r w:rsidRPr="00AA43D1">
        <w:rPr>
          <w:rFonts w:ascii="Times New Roman" w:eastAsia="Times New Roman" w:hAnsi="Times New Roman" w:cs="Times New Roman"/>
          <w:color w:val="000000"/>
          <w:lang w:eastAsia="ru-RU"/>
        </w:rPr>
        <w:t xml:space="preserve"> прежде всего в готовности обучающихся к саморазвитию, самостоятельности, инициативе и личностному самоопределению; осмысленному ведению здорового и безопасного образа жизни и соблюдению правил экологического поведения; к целенаправленной социально значимой деятельности; принятию внутренней позиции личности как особого ценностного отношения к себе, к окружающим людям и к жизни в целом.</w:t>
      </w:r>
    </w:p>
    <w:p w14:paraId="10CA3456" w14:textId="77777777" w:rsidR="00C50DF8" w:rsidRPr="00AA43D1" w:rsidRDefault="00C50DF8" w:rsidP="0018498C">
      <w:pPr>
        <w:shd w:val="clear" w:color="auto" w:fill="FFFFFF"/>
        <w:spacing w:after="0" w:line="240" w:lineRule="auto"/>
        <w:ind w:firstLine="227"/>
        <w:rPr>
          <w:rFonts w:ascii="Times New Roman" w:eastAsia="Times New Roman" w:hAnsi="Times New Roman" w:cs="Times New Roman"/>
          <w:color w:val="000000"/>
          <w:lang w:eastAsia="ru-RU"/>
        </w:rPr>
      </w:pPr>
      <w:r w:rsidRPr="00AA43D1">
        <w:rPr>
          <w:rFonts w:ascii="Times New Roman" w:eastAsia="Times New Roman" w:hAnsi="Times New Roman" w:cs="Times New Roman"/>
          <w:color w:val="000000"/>
          <w:lang w:eastAsia="ru-RU"/>
        </w:rPr>
        <w:lastRenderedPageBreak/>
        <w:t>Личностные результаты, формируемые в ходе изучения учебного предмета ОБЖ, должны отражать готовность обучающихся руководствоваться системой позитивных ценностных ориентаций и расширение опыта деятельности на её основе.</w:t>
      </w:r>
    </w:p>
    <w:p w14:paraId="3846788C" w14:textId="77777777" w:rsidR="00C50DF8" w:rsidRPr="00AA43D1" w:rsidRDefault="00C50DF8" w:rsidP="007425F0">
      <w:pPr>
        <w:shd w:val="clear" w:color="auto" w:fill="FFFFFF"/>
        <w:spacing w:after="0" w:line="240" w:lineRule="auto"/>
        <w:rPr>
          <w:rFonts w:ascii="Times New Roman" w:eastAsia="Times New Roman" w:hAnsi="Times New Roman" w:cs="Times New Roman"/>
          <w:color w:val="000000"/>
          <w:lang w:eastAsia="ru-RU"/>
        </w:rPr>
      </w:pPr>
      <w:r w:rsidRPr="00AA43D1">
        <w:rPr>
          <w:rFonts w:ascii="Times New Roman" w:eastAsia="Times New Roman" w:hAnsi="Times New Roman" w:cs="Times New Roman"/>
          <w:b/>
          <w:bCs/>
          <w:color w:val="000000"/>
          <w:lang w:eastAsia="ru-RU"/>
        </w:rPr>
        <w:t>1. Патриотическое воспитание:</w:t>
      </w:r>
    </w:p>
    <w:p w14:paraId="10079E42" w14:textId="77777777" w:rsidR="001975E2" w:rsidRPr="00AA43D1" w:rsidRDefault="00C50DF8" w:rsidP="001975E2">
      <w:pPr>
        <w:pStyle w:val="ae"/>
        <w:numPr>
          <w:ilvl w:val="0"/>
          <w:numId w:val="15"/>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w:t>
      </w:r>
      <w:r w:rsidRPr="00AA43D1">
        <w:rPr>
          <w:rFonts w:ascii="Times New Roman" w:eastAsia="Times New Roman" w:hAnsi="Times New Roman" w:cs="Times New Roman"/>
          <w:color w:val="000000"/>
          <w:lang w:eastAsia="ru-RU"/>
        </w:rPr>
        <w:t> </w:t>
      </w:r>
      <w:r w:rsidRPr="00AA43D1">
        <w:rPr>
          <w:rFonts w:ascii="Times New Roman" w:eastAsia="Times New Roman" w:hAnsi="Times New Roman" w:cs="Times New Roman"/>
          <w:color w:val="000000"/>
          <w:lang w:val="ru-RU" w:eastAsia="ru-RU"/>
        </w:rPr>
        <w:t xml:space="preserve">— России, к науке, искусству, спорту, технологиям, боевым подвигам и трудовым достижениям народа; </w:t>
      </w:r>
    </w:p>
    <w:p w14:paraId="0FCC30DB" w14:textId="77777777" w:rsidR="001975E2" w:rsidRPr="00AA43D1" w:rsidRDefault="00C50DF8" w:rsidP="001975E2">
      <w:pPr>
        <w:pStyle w:val="ae"/>
        <w:numPr>
          <w:ilvl w:val="0"/>
          <w:numId w:val="15"/>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14:paraId="3712C084" w14:textId="721AF8EB" w:rsidR="00C50DF8" w:rsidRPr="00AA43D1" w:rsidRDefault="00C50DF8" w:rsidP="001975E2">
      <w:pPr>
        <w:pStyle w:val="ae"/>
        <w:numPr>
          <w:ilvl w:val="0"/>
          <w:numId w:val="15"/>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формирование чувства гордости за свою Родину, ответственного отношения к выполнению конституционного долга</w:t>
      </w:r>
      <w:r w:rsidRPr="00AA43D1">
        <w:rPr>
          <w:rFonts w:ascii="Times New Roman" w:eastAsia="Times New Roman" w:hAnsi="Times New Roman" w:cs="Times New Roman"/>
          <w:color w:val="000000"/>
          <w:lang w:eastAsia="ru-RU"/>
        </w:rPr>
        <w:t> </w:t>
      </w:r>
      <w:r w:rsidRPr="00AA43D1">
        <w:rPr>
          <w:rFonts w:ascii="Times New Roman" w:eastAsia="Times New Roman" w:hAnsi="Times New Roman" w:cs="Times New Roman"/>
          <w:color w:val="000000"/>
          <w:lang w:val="ru-RU" w:eastAsia="ru-RU"/>
        </w:rPr>
        <w:t>— защите Отечества.</w:t>
      </w:r>
    </w:p>
    <w:p w14:paraId="65704B50" w14:textId="77777777" w:rsidR="00C50DF8" w:rsidRPr="00AA43D1" w:rsidRDefault="00C50DF8" w:rsidP="007425F0">
      <w:pPr>
        <w:shd w:val="clear" w:color="auto" w:fill="FFFFFF"/>
        <w:spacing w:after="0" w:line="240" w:lineRule="auto"/>
        <w:rPr>
          <w:rFonts w:ascii="Times New Roman" w:eastAsia="Times New Roman" w:hAnsi="Times New Roman" w:cs="Times New Roman"/>
          <w:color w:val="000000"/>
          <w:lang w:eastAsia="ru-RU"/>
        </w:rPr>
      </w:pPr>
      <w:r w:rsidRPr="00AA43D1">
        <w:rPr>
          <w:rFonts w:ascii="Times New Roman" w:eastAsia="Times New Roman" w:hAnsi="Times New Roman" w:cs="Times New Roman"/>
          <w:b/>
          <w:bCs/>
          <w:color w:val="000000"/>
          <w:lang w:eastAsia="ru-RU"/>
        </w:rPr>
        <w:t>2. Гражданское воспитание:</w:t>
      </w:r>
    </w:p>
    <w:p w14:paraId="6E8BC573" w14:textId="77777777" w:rsidR="001975E2" w:rsidRPr="00AA43D1" w:rsidRDefault="00C50DF8" w:rsidP="001975E2">
      <w:pPr>
        <w:pStyle w:val="ae"/>
        <w:numPr>
          <w:ilvl w:val="0"/>
          <w:numId w:val="14"/>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 xml:space="preserve">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организации, местного сообщества, родного края, страны; неприятие любых форм экстремизма, дискриминации; понимание роли различных социальных институтов в жизни человека; </w:t>
      </w:r>
      <w:proofErr w:type="gramStart"/>
      <w:r w:rsidRPr="00AA43D1">
        <w:rPr>
          <w:rFonts w:ascii="Times New Roman" w:eastAsia="Times New Roman" w:hAnsi="Times New Roman" w:cs="Times New Roman"/>
          <w:color w:val="000000"/>
          <w:lang w:val="ru-RU" w:eastAsia="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представление о способах противодействия коррупции; готовность к разнообразной совместной деятельности, стремление к взаимопониманию и взаимопомощи, активное участие в школьном самоуправлении; готовность к участию в гуманитарной деятельности (</w:t>
      </w:r>
      <w:proofErr w:type="spellStart"/>
      <w:r w:rsidRPr="00AA43D1">
        <w:rPr>
          <w:rFonts w:ascii="Times New Roman" w:eastAsia="Times New Roman" w:hAnsi="Times New Roman" w:cs="Times New Roman"/>
          <w:color w:val="000000"/>
          <w:lang w:val="ru-RU" w:eastAsia="ru-RU"/>
        </w:rPr>
        <w:t>волонтёрство</w:t>
      </w:r>
      <w:proofErr w:type="spellEnd"/>
      <w:r w:rsidRPr="00AA43D1">
        <w:rPr>
          <w:rFonts w:ascii="Times New Roman" w:eastAsia="Times New Roman" w:hAnsi="Times New Roman" w:cs="Times New Roman"/>
          <w:color w:val="000000"/>
          <w:lang w:val="ru-RU" w:eastAsia="ru-RU"/>
        </w:rPr>
        <w:t>, помощь людям, нуждающимся в ней);</w:t>
      </w:r>
      <w:proofErr w:type="gramEnd"/>
    </w:p>
    <w:p w14:paraId="5C51AD2B" w14:textId="77777777" w:rsidR="001975E2" w:rsidRPr="00AA43D1" w:rsidRDefault="00C50DF8" w:rsidP="001975E2">
      <w:pPr>
        <w:pStyle w:val="ae"/>
        <w:numPr>
          <w:ilvl w:val="0"/>
          <w:numId w:val="14"/>
        </w:numPr>
        <w:shd w:val="clear" w:color="auto" w:fill="FFFFFF"/>
        <w:spacing w:after="0" w:line="240" w:lineRule="auto"/>
        <w:rPr>
          <w:rFonts w:ascii="Times New Roman" w:eastAsia="Times New Roman" w:hAnsi="Times New Roman" w:cs="Times New Roman"/>
          <w:color w:val="000000"/>
          <w:lang w:val="ru-RU" w:eastAsia="ru-RU"/>
        </w:rPr>
      </w:pPr>
      <w:proofErr w:type="spellStart"/>
      <w:r w:rsidRPr="00AA43D1">
        <w:rPr>
          <w:rFonts w:ascii="Times New Roman" w:eastAsia="Times New Roman" w:hAnsi="Times New Roman" w:cs="Times New Roman"/>
          <w:color w:val="000000"/>
          <w:lang w:val="ru-RU" w:eastAsia="ru-RU"/>
        </w:rPr>
        <w:t>сформированность</w:t>
      </w:r>
      <w:proofErr w:type="spellEnd"/>
      <w:r w:rsidRPr="00AA43D1">
        <w:rPr>
          <w:rFonts w:ascii="Times New Roman" w:eastAsia="Times New Roman" w:hAnsi="Times New Roman" w:cs="Times New Roman"/>
          <w:color w:val="000000"/>
          <w:lang w:val="ru-RU" w:eastAsia="ru-RU"/>
        </w:rPr>
        <w:t xml:space="preserve"> активной жизненной позиции, умений и навыков личного участия в обеспечении мер безопасности личности, общества и государства;</w:t>
      </w:r>
    </w:p>
    <w:p w14:paraId="0CEB0A2E" w14:textId="77777777" w:rsidR="001975E2" w:rsidRPr="00AA43D1" w:rsidRDefault="00C50DF8" w:rsidP="001975E2">
      <w:pPr>
        <w:pStyle w:val="ae"/>
        <w:numPr>
          <w:ilvl w:val="0"/>
          <w:numId w:val="14"/>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понимание и признание особой роли России в обеспечении государственной и международной безопасности, обороны страны, осмысление роли государства и общества в решении задачи защиты населения от опасных и чрезвычайных ситуаций природного, техногенного и социального характера;</w:t>
      </w:r>
    </w:p>
    <w:p w14:paraId="7F549DFA" w14:textId="7B05145C" w:rsidR="00C50DF8" w:rsidRPr="00AA43D1" w:rsidRDefault="00C50DF8" w:rsidP="001975E2">
      <w:pPr>
        <w:pStyle w:val="ae"/>
        <w:numPr>
          <w:ilvl w:val="0"/>
          <w:numId w:val="14"/>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знание и понимание роли государства в противодействии основным вызовам современности: терроризму, экстремизму, незаконному распространению наркотических средств, неприятие любых форм экстремизма, дискриминации, формирование веротерпимости, уважительного и доброжелательного отношения к другому человеку, его мнению, развитие способности к конструктивному диалогу с другими людьми.</w:t>
      </w:r>
    </w:p>
    <w:p w14:paraId="6C3D7049" w14:textId="77777777" w:rsidR="00C50DF8" w:rsidRPr="00AA43D1" w:rsidRDefault="00C50DF8" w:rsidP="007425F0">
      <w:pPr>
        <w:shd w:val="clear" w:color="auto" w:fill="FFFFFF"/>
        <w:spacing w:after="0" w:line="240" w:lineRule="auto"/>
        <w:rPr>
          <w:rFonts w:ascii="Times New Roman" w:eastAsia="Times New Roman" w:hAnsi="Times New Roman" w:cs="Times New Roman"/>
          <w:color w:val="000000"/>
          <w:lang w:eastAsia="ru-RU"/>
        </w:rPr>
      </w:pPr>
      <w:r w:rsidRPr="00AA43D1">
        <w:rPr>
          <w:rFonts w:ascii="Times New Roman" w:eastAsia="Times New Roman" w:hAnsi="Times New Roman" w:cs="Times New Roman"/>
          <w:b/>
          <w:bCs/>
          <w:color w:val="000000"/>
          <w:lang w:eastAsia="ru-RU"/>
        </w:rPr>
        <w:t>3. Духовно-нравственное воспитание:</w:t>
      </w:r>
    </w:p>
    <w:p w14:paraId="0E4F19B8" w14:textId="77777777" w:rsidR="001975E2" w:rsidRPr="00AA43D1" w:rsidRDefault="00C50DF8" w:rsidP="001975E2">
      <w:pPr>
        <w:pStyle w:val="ae"/>
        <w:numPr>
          <w:ilvl w:val="0"/>
          <w:numId w:val="16"/>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14:paraId="36E70749" w14:textId="77777777" w:rsidR="001975E2" w:rsidRPr="00AA43D1" w:rsidRDefault="00C50DF8" w:rsidP="001975E2">
      <w:pPr>
        <w:pStyle w:val="ae"/>
        <w:numPr>
          <w:ilvl w:val="0"/>
          <w:numId w:val="16"/>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развитие ответственного отношения к ведению здорового образа жизни, исключающего употребление наркотиков, алкоголя, курения и нанесение иного вреда собственному здоровью и здоровью окружающих;</w:t>
      </w:r>
    </w:p>
    <w:p w14:paraId="0606EAE7" w14:textId="4AF1BCDB" w:rsidR="00C50DF8" w:rsidRPr="00AA43D1" w:rsidRDefault="00C50DF8" w:rsidP="001975E2">
      <w:pPr>
        <w:pStyle w:val="ae"/>
        <w:numPr>
          <w:ilvl w:val="0"/>
          <w:numId w:val="16"/>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формирование личности безопасного типа, осознанного и ответственного отношения к личной безопасности и безопасности других людей.</w:t>
      </w:r>
    </w:p>
    <w:p w14:paraId="526E4C33" w14:textId="77777777" w:rsidR="00C50DF8" w:rsidRPr="00AA43D1" w:rsidRDefault="00C50DF8" w:rsidP="007425F0">
      <w:pPr>
        <w:shd w:val="clear" w:color="auto" w:fill="FFFFFF"/>
        <w:spacing w:after="0" w:line="240" w:lineRule="auto"/>
        <w:rPr>
          <w:rFonts w:ascii="Times New Roman" w:eastAsia="Times New Roman" w:hAnsi="Times New Roman" w:cs="Times New Roman"/>
          <w:color w:val="000000"/>
          <w:lang w:eastAsia="ru-RU"/>
        </w:rPr>
      </w:pPr>
      <w:r w:rsidRPr="00AA43D1">
        <w:rPr>
          <w:rFonts w:ascii="Times New Roman" w:eastAsia="Times New Roman" w:hAnsi="Times New Roman" w:cs="Times New Roman"/>
          <w:b/>
          <w:bCs/>
          <w:color w:val="000000"/>
          <w:lang w:eastAsia="ru-RU"/>
        </w:rPr>
        <w:t>4. Эстетическое воспитание:</w:t>
      </w:r>
    </w:p>
    <w:p w14:paraId="6581961C" w14:textId="77777777" w:rsidR="007425F0" w:rsidRPr="00AA43D1" w:rsidRDefault="00C50DF8" w:rsidP="007425F0">
      <w:pPr>
        <w:pStyle w:val="ae"/>
        <w:numPr>
          <w:ilvl w:val="0"/>
          <w:numId w:val="17"/>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формирование гармоничной личности, развитие способности воспринимать, ценить и создавать прекрасное в повседневной жизни;</w:t>
      </w:r>
    </w:p>
    <w:p w14:paraId="58F8E2AB" w14:textId="399007A2" w:rsidR="00C50DF8" w:rsidRPr="00AA43D1" w:rsidRDefault="00C50DF8" w:rsidP="007425F0">
      <w:pPr>
        <w:pStyle w:val="ae"/>
        <w:numPr>
          <w:ilvl w:val="0"/>
          <w:numId w:val="17"/>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понимание взаимозависимости счастливого юношества и безопасного личного поведения в повседневной жизни.</w:t>
      </w:r>
    </w:p>
    <w:p w14:paraId="5F1CB12E" w14:textId="77777777" w:rsidR="00C50DF8" w:rsidRPr="00AA43D1" w:rsidRDefault="00C50DF8" w:rsidP="007425F0">
      <w:pPr>
        <w:shd w:val="clear" w:color="auto" w:fill="FFFFFF"/>
        <w:spacing w:after="0" w:line="240" w:lineRule="auto"/>
        <w:rPr>
          <w:rFonts w:ascii="Times New Roman" w:eastAsia="Times New Roman" w:hAnsi="Times New Roman" w:cs="Times New Roman"/>
          <w:color w:val="000000"/>
          <w:lang w:eastAsia="ru-RU"/>
        </w:rPr>
      </w:pPr>
      <w:r w:rsidRPr="00AA43D1">
        <w:rPr>
          <w:rFonts w:ascii="Times New Roman" w:eastAsia="Times New Roman" w:hAnsi="Times New Roman" w:cs="Times New Roman"/>
          <w:b/>
          <w:bCs/>
          <w:color w:val="000000"/>
          <w:lang w:eastAsia="ru-RU"/>
        </w:rPr>
        <w:t>5. Ценности научного познания:</w:t>
      </w:r>
    </w:p>
    <w:p w14:paraId="4E737818" w14:textId="77777777" w:rsidR="007425F0" w:rsidRPr="00AA43D1" w:rsidRDefault="00C50DF8" w:rsidP="007425F0">
      <w:pPr>
        <w:pStyle w:val="ae"/>
        <w:numPr>
          <w:ilvl w:val="0"/>
          <w:numId w:val="18"/>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ориентация в деятельности на современную систему научных представлений об основных закономерностях развития чело</w:t>
      </w:r>
      <w:r w:rsidRPr="00AA43D1">
        <w:rPr>
          <w:rFonts w:ascii="Times New Roman" w:eastAsia="Times New Roman" w:hAnsi="Times New Roman" w:cs="Times New Roman"/>
          <w:color w:val="000000"/>
          <w:lang w:val="ru-RU" w:eastAsia="ru-RU"/>
        </w:rPr>
        <w:softHyphen/>
        <w:t>века, природы и общества, взаимосвязях человека с приро</w:t>
      </w:r>
      <w:proofErr w:type="gramStart"/>
      <w:r w:rsidRPr="00AA43D1">
        <w:rPr>
          <w:rFonts w:ascii="Times New Roman" w:eastAsia="Times New Roman" w:hAnsi="Times New Roman" w:cs="Times New Roman"/>
          <w:color w:val="000000"/>
          <w:lang w:val="ru-RU" w:eastAsia="ru-RU"/>
        </w:rPr>
        <w:t>д-</w:t>
      </w:r>
      <w:proofErr w:type="gramEnd"/>
      <w:r w:rsidRPr="00AA43D1">
        <w:rPr>
          <w:rFonts w:ascii="Times New Roman" w:eastAsia="Times New Roman" w:hAnsi="Times New Roman" w:cs="Times New Roman"/>
          <w:color w:val="000000"/>
          <w:lang w:val="ru-RU" w:eastAsia="ru-RU"/>
        </w:rPr>
        <w:t xml:space="preserve"> ной и социальной средой;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14:paraId="50DD555D" w14:textId="77777777" w:rsidR="007425F0" w:rsidRPr="00AA43D1" w:rsidRDefault="00C50DF8" w:rsidP="007425F0">
      <w:pPr>
        <w:pStyle w:val="ae"/>
        <w:numPr>
          <w:ilvl w:val="0"/>
          <w:numId w:val="18"/>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 xml:space="preserve">формирование современной научной картины мира, понимание причин, механизмов возникновения и последствий распространённых </w:t>
      </w:r>
      <w:proofErr w:type="gramStart"/>
      <w:r w:rsidRPr="00AA43D1">
        <w:rPr>
          <w:rFonts w:ascii="Times New Roman" w:eastAsia="Times New Roman" w:hAnsi="Times New Roman" w:cs="Times New Roman"/>
          <w:color w:val="000000"/>
          <w:lang w:val="ru-RU" w:eastAsia="ru-RU"/>
        </w:rPr>
        <w:t>видов</w:t>
      </w:r>
      <w:proofErr w:type="gramEnd"/>
      <w:r w:rsidRPr="00AA43D1">
        <w:rPr>
          <w:rFonts w:ascii="Times New Roman" w:eastAsia="Times New Roman" w:hAnsi="Times New Roman" w:cs="Times New Roman"/>
          <w:color w:val="000000"/>
          <w:lang w:val="ru-RU" w:eastAsia="ru-RU"/>
        </w:rPr>
        <w:t xml:space="preserve">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14:paraId="07587E90" w14:textId="45866BAB" w:rsidR="00C50DF8" w:rsidRPr="00AA43D1" w:rsidRDefault="00C50DF8" w:rsidP="007425F0">
      <w:pPr>
        <w:pStyle w:val="ae"/>
        <w:numPr>
          <w:ilvl w:val="0"/>
          <w:numId w:val="18"/>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установка на осмысление опыта, наблюдений и поступков, овладение способностью оценивать и прогнозировать неблагоприятные факторы обстановки и принимать обоснованные решения в опасной (чрезвычайной) ситуации с учётом реальных условий и возможностей.</w:t>
      </w:r>
    </w:p>
    <w:p w14:paraId="14731EAD" w14:textId="77777777" w:rsidR="007425F0" w:rsidRPr="00AA43D1" w:rsidRDefault="00C50DF8" w:rsidP="007425F0">
      <w:pPr>
        <w:shd w:val="clear" w:color="auto" w:fill="FFFFFF"/>
        <w:spacing w:after="0" w:line="240" w:lineRule="auto"/>
        <w:rPr>
          <w:rFonts w:ascii="Times New Roman" w:eastAsia="Times New Roman" w:hAnsi="Times New Roman" w:cs="Times New Roman"/>
          <w:color w:val="000000"/>
          <w:lang w:eastAsia="ru-RU"/>
        </w:rPr>
      </w:pPr>
      <w:r w:rsidRPr="00AA43D1">
        <w:rPr>
          <w:rFonts w:ascii="Times New Roman" w:eastAsia="Times New Roman" w:hAnsi="Times New Roman" w:cs="Times New Roman"/>
          <w:b/>
          <w:bCs/>
          <w:color w:val="000000"/>
          <w:lang w:eastAsia="ru-RU"/>
        </w:rPr>
        <w:t>6. Физическое воспитание, формирование культуры здоровья и эмоционального благополучия:</w:t>
      </w:r>
    </w:p>
    <w:p w14:paraId="387EB300" w14:textId="77777777" w:rsidR="007425F0" w:rsidRPr="00AA43D1" w:rsidRDefault="00C50DF8" w:rsidP="007425F0">
      <w:pPr>
        <w:pStyle w:val="ae"/>
        <w:numPr>
          <w:ilvl w:val="0"/>
          <w:numId w:val="19"/>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lastRenderedPageBreak/>
        <w:t>понимание личностного смысла изучения учебного предмета ОБЖ, его значения для безопасной и продуктивной жизнедеятельности человека, общества и государства;</w:t>
      </w:r>
    </w:p>
    <w:p w14:paraId="550DA42E" w14:textId="77777777" w:rsidR="007425F0" w:rsidRPr="00AA43D1" w:rsidRDefault="00C50DF8" w:rsidP="007425F0">
      <w:pPr>
        <w:pStyle w:val="ae"/>
        <w:numPr>
          <w:ilvl w:val="0"/>
          <w:numId w:val="19"/>
        </w:numPr>
        <w:shd w:val="clear" w:color="auto" w:fill="FFFFFF"/>
        <w:spacing w:after="0" w:line="240" w:lineRule="auto"/>
        <w:rPr>
          <w:rFonts w:ascii="Times New Roman" w:eastAsia="Times New Roman" w:hAnsi="Times New Roman" w:cs="Times New Roman"/>
          <w:color w:val="000000"/>
          <w:lang w:val="ru-RU" w:eastAsia="ru-RU"/>
        </w:rPr>
      </w:pPr>
      <w:proofErr w:type="gramStart"/>
      <w:r w:rsidRPr="00AA43D1">
        <w:rPr>
          <w:rFonts w:ascii="Times New Roman" w:eastAsia="Times New Roman" w:hAnsi="Times New Roman" w:cs="Times New Roman"/>
          <w:color w:val="000000"/>
          <w:lang w:val="ru-RU" w:eastAsia="ru-RU"/>
        </w:rPr>
        <w:t>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навыков безопасного поведения в интернет-среде;</w:t>
      </w:r>
      <w:proofErr w:type="gramEnd"/>
      <w:r w:rsidRPr="00AA43D1">
        <w:rPr>
          <w:rFonts w:ascii="Times New Roman" w:eastAsia="Times New Roman" w:hAnsi="Times New Roman" w:cs="Times New Roman"/>
          <w:color w:val="000000"/>
          <w:lang w:val="ru-RU" w:eastAsia="ru-RU"/>
        </w:rPr>
        <w:t xml:space="preserve"> способность адаптироваться к стрессовым ситуациям и меняющимся социальным, информационным и природным условиям, в том числе осмысливая собственный опыт и выстраивая дальнейшие цели;</w:t>
      </w:r>
    </w:p>
    <w:p w14:paraId="102E510D" w14:textId="77777777" w:rsidR="007425F0" w:rsidRPr="00AA43D1" w:rsidRDefault="00C50DF8" w:rsidP="007425F0">
      <w:pPr>
        <w:pStyle w:val="ae"/>
        <w:numPr>
          <w:ilvl w:val="0"/>
          <w:numId w:val="19"/>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умение принимать себя и других, не осуждая;</w:t>
      </w:r>
    </w:p>
    <w:p w14:paraId="6FCDD27E" w14:textId="77777777" w:rsidR="007425F0" w:rsidRPr="00AA43D1" w:rsidRDefault="00C50DF8" w:rsidP="007425F0">
      <w:pPr>
        <w:pStyle w:val="ae"/>
        <w:numPr>
          <w:ilvl w:val="0"/>
          <w:numId w:val="19"/>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умение осознавать эмоциональное состояние себя и других, уметь управлять собственным эмоциональным состоянием;</w:t>
      </w:r>
    </w:p>
    <w:p w14:paraId="4CECE55B" w14:textId="3842A557" w:rsidR="00C50DF8" w:rsidRPr="00AA43D1" w:rsidRDefault="00C50DF8" w:rsidP="007425F0">
      <w:pPr>
        <w:pStyle w:val="ae"/>
        <w:numPr>
          <w:ilvl w:val="0"/>
          <w:numId w:val="19"/>
        </w:numPr>
        <w:shd w:val="clear" w:color="auto" w:fill="FFFFFF"/>
        <w:spacing w:after="0" w:line="240" w:lineRule="auto"/>
        <w:rPr>
          <w:rFonts w:ascii="Times New Roman" w:eastAsia="Times New Roman" w:hAnsi="Times New Roman" w:cs="Times New Roman"/>
          <w:color w:val="000000"/>
          <w:lang w:val="ru-RU" w:eastAsia="ru-RU"/>
        </w:rPr>
      </w:pPr>
      <w:proofErr w:type="spellStart"/>
      <w:r w:rsidRPr="00AA43D1">
        <w:rPr>
          <w:rFonts w:ascii="Times New Roman" w:eastAsia="Times New Roman" w:hAnsi="Times New Roman" w:cs="Times New Roman"/>
          <w:color w:val="000000"/>
          <w:lang w:val="ru-RU" w:eastAsia="ru-RU"/>
        </w:rPr>
        <w:t>сформированность</w:t>
      </w:r>
      <w:proofErr w:type="spellEnd"/>
      <w:r w:rsidRPr="00AA43D1">
        <w:rPr>
          <w:rFonts w:ascii="Times New Roman" w:eastAsia="Times New Roman" w:hAnsi="Times New Roman" w:cs="Times New Roman"/>
          <w:color w:val="000000"/>
          <w:lang w:val="ru-RU" w:eastAsia="ru-RU"/>
        </w:rPr>
        <w:t xml:space="preserve"> навыка рефлексии, признание своего права на ошибку и такого же права другого человека.</w:t>
      </w:r>
    </w:p>
    <w:p w14:paraId="3727C221" w14:textId="77777777" w:rsidR="00C50DF8" w:rsidRPr="00AA43D1" w:rsidRDefault="00C50DF8" w:rsidP="007425F0">
      <w:pPr>
        <w:shd w:val="clear" w:color="auto" w:fill="FFFFFF"/>
        <w:spacing w:after="0" w:line="240" w:lineRule="auto"/>
        <w:rPr>
          <w:rFonts w:ascii="Times New Roman" w:eastAsia="Times New Roman" w:hAnsi="Times New Roman" w:cs="Times New Roman"/>
          <w:color w:val="000000"/>
          <w:lang w:eastAsia="ru-RU"/>
        </w:rPr>
      </w:pPr>
      <w:r w:rsidRPr="00AA43D1">
        <w:rPr>
          <w:rFonts w:ascii="Times New Roman" w:eastAsia="Times New Roman" w:hAnsi="Times New Roman" w:cs="Times New Roman"/>
          <w:b/>
          <w:bCs/>
          <w:color w:val="000000"/>
          <w:lang w:eastAsia="ru-RU"/>
        </w:rPr>
        <w:t>7. Трудовое воспитание:</w:t>
      </w:r>
    </w:p>
    <w:p w14:paraId="5D69B003" w14:textId="77777777" w:rsidR="007425F0" w:rsidRPr="00AA43D1" w:rsidRDefault="00C50DF8" w:rsidP="007425F0">
      <w:pPr>
        <w:pStyle w:val="ae"/>
        <w:numPr>
          <w:ilvl w:val="0"/>
          <w:numId w:val="20"/>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установка на активное участие в решении практических задач (в рамках семьи,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этого; готовность адаптироваться в</w:t>
      </w:r>
      <w:r w:rsidRPr="00AA43D1">
        <w:rPr>
          <w:rFonts w:ascii="Times New Roman" w:eastAsia="Times New Roman" w:hAnsi="Times New Roman" w:cs="Times New Roman"/>
          <w:color w:val="000000"/>
          <w:lang w:eastAsia="ru-RU"/>
        </w:rPr>
        <w:t> </w:t>
      </w:r>
      <w:r w:rsidRPr="00AA43D1">
        <w:rPr>
          <w:rFonts w:ascii="Times New Roman" w:eastAsia="Times New Roman" w:hAnsi="Times New Roman" w:cs="Times New Roman"/>
          <w:color w:val="000000"/>
          <w:lang w:val="ru-RU" w:eastAsia="ru-RU"/>
        </w:rPr>
        <w:t>профессиональной среде;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14:paraId="0C3A847A" w14:textId="77777777" w:rsidR="007425F0" w:rsidRPr="00AA43D1" w:rsidRDefault="00C50DF8" w:rsidP="007425F0">
      <w:pPr>
        <w:pStyle w:val="ae"/>
        <w:numPr>
          <w:ilvl w:val="0"/>
          <w:numId w:val="20"/>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укрепление ответственного отношения к учёбе, способности применять меры и средства индивидуальной защиты, приёмы рационального и безопасного поведения в опасных и чрезвычайных ситуациях;</w:t>
      </w:r>
    </w:p>
    <w:p w14:paraId="4E617C88" w14:textId="77777777" w:rsidR="007425F0" w:rsidRPr="00AA43D1" w:rsidRDefault="00C50DF8" w:rsidP="007425F0">
      <w:pPr>
        <w:pStyle w:val="ae"/>
        <w:numPr>
          <w:ilvl w:val="0"/>
          <w:numId w:val="20"/>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овладение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14:paraId="5C13F740" w14:textId="0884168B" w:rsidR="00C50DF8" w:rsidRPr="00AA43D1" w:rsidRDefault="00C50DF8" w:rsidP="007425F0">
      <w:pPr>
        <w:pStyle w:val="ae"/>
        <w:numPr>
          <w:ilvl w:val="0"/>
          <w:numId w:val="20"/>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установка на овладение знаниями и умениями предупреждения опасных и чрезвычайных ситуаций, во время пребывания в различных средах (в помещении, на улице, на природе, в общественных местах и на массовых мероприятиях, при коммуникации, при воздействии рисков культурной среды).</w:t>
      </w:r>
    </w:p>
    <w:p w14:paraId="05012B6B" w14:textId="77777777" w:rsidR="00C50DF8" w:rsidRPr="00AA43D1" w:rsidRDefault="00C50DF8" w:rsidP="007425F0">
      <w:pPr>
        <w:shd w:val="clear" w:color="auto" w:fill="FFFFFF"/>
        <w:spacing w:after="0" w:line="240" w:lineRule="auto"/>
        <w:rPr>
          <w:rFonts w:ascii="Times New Roman" w:eastAsia="Times New Roman" w:hAnsi="Times New Roman" w:cs="Times New Roman"/>
          <w:color w:val="000000"/>
          <w:lang w:eastAsia="ru-RU"/>
        </w:rPr>
      </w:pPr>
      <w:r w:rsidRPr="00AA43D1">
        <w:rPr>
          <w:rFonts w:ascii="Times New Roman" w:eastAsia="Times New Roman" w:hAnsi="Times New Roman" w:cs="Times New Roman"/>
          <w:b/>
          <w:bCs/>
          <w:color w:val="000000"/>
          <w:lang w:eastAsia="ru-RU"/>
        </w:rPr>
        <w:t>8. Экологическое воспитание:</w:t>
      </w:r>
    </w:p>
    <w:p w14:paraId="0817B5FC" w14:textId="77777777" w:rsidR="007425F0" w:rsidRPr="00AA43D1" w:rsidRDefault="00C50DF8" w:rsidP="007425F0">
      <w:pPr>
        <w:pStyle w:val="ae"/>
        <w:numPr>
          <w:ilvl w:val="0"/>
          <w:numId w:val="21"/>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w:t>
      </w:r>
      <w:r w:rsidR="007425F0" w:rsidRPr="00AA43D1">
        <w:rPr>
          <w:rFonts w:ascii="Times New Roman" w:eastAsia="Times New Roman" w:hAnsi="Times New Roman" w:cs="Times New Roman"/>
          <w:color w:val="000000"/>
          <w:lang w:val="ru-RU" w:eastAsia="ru-RU"/>
        </w:rPr>
        <w:t xml:space="preserve"> </w:t>
      </w:r>
      <w:proofErr w:type="spellStart"/>
      <w:r w:rsidRPr="00AA43D1">
        <w:rPr>
          <w:rFonts w:ascii="Times New Roman" w:eastAsia="Times New Roman" w:hAnsi="Times New Roman" w:cs="Times New Roman"/>
          <w:color w:val="000000"/>
          <w:lang w:val="ru-RU" w:eastAsia="ru-RU"/>
        </w:rPr>
        <w:t>природной</w:t>
      </w:r>
      <w:proofErr w:type="gramStart"/>
      <w:r w:rsidRPr="00AA43D1">
        <w:rPr>
          <w:rFonts w:ascii="Times New Roman" w:eastAsia="Times New Roman" w:hAnsi="Times New Roman" w:cs="Times New Roman"/>
          <w:color w:val="000000"/>
          <w:lang w:val="ru-RU" w:eastAsia="ru-RU"/>
        </w:rPr>
        <w:t>,т</w:t>
      </w:r>
      <w:proofErr w:type="gramEnd"/>
      <w:r w:rsidRPr="00AA43D1">
        <w:rPr>
          <w:rFonts w:ascii="Times New Roman" w:eastAsia="Times New Roman" w:hAnsi="Times New Roman" w:cs="Times New Roman"/>
          <w:color w:val="000000"/>
          <w:lang w:val="ru-RU" w:eastAsia="ru-RU"/>
        </w:rPr>
        <w:t>ехнологической</w:t>
      </w:r>
      <w:proofErr w:type="spellEnd"/>
      <w:r w:rsidRPr="00AA43D1">
        <w:rPr>
          <w:rFonts w:ascii="Times New Roman" w:eastAsia="Times New Roman" w:hAnsi="Times New Roman" w:cs="Times New Roman"/>
          <w:color w:val="000000"/>
          <w:lang w:val="ru-RU" w:eastAsia="ru-RU"/>
        </w:rPr>
        <w:t xml:space="preserve"> и социальной сред; </w:t>
      </w:r>
    </w:p>
    <w:p w14:paraId="670FE6F3" w14:textId="77777777" w:rsidR="007425F0" w:rsidRPr="00AA43D1" w:rsidRDefault="00C50DF8" w:rsidP="007425F0">
      <w:pPr>
        <w:pStyle w:val="ae"/>
        <w:numPr>
          <w:ilvl w:val="0"/>
          <w:numId w:val="21"/>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готовность к участию в</w:t>
      </w:r>
      <w:r w:rsidRPr="00AA43D1">
        <w:rPr>
          <w:rFonts w:ascii="Times New Roman" w:eastAsia="Times New Roman" w:hAnsi="Times New Roman" w:cs="Times New Roman"/>
          <w:color w:val="000000"/>
          <w:lang w:eastAsia="ru-RU"/>
        </w:rPr>
        <w:t> </w:t>
      </w:r>
      <w:r w:rsidRPr="00AA43D1">
        <w:rPr>
          <w:rFonts w:ascii="Times New Roman" w:eastAsia="Times New Roman" w:hAnsi="Times New Roman" w:cs="Times New Roman"/>
          <w:color w:val="000000"/>
          <w:lang w:val="ru-RU" w:eastAsia="ru-RU"/>
        </w:rPr>
        <w:t>практической деятельности экологической направленности;</w:t>
      </w:r>
    </w:p>
    <w:p w14:paraId="1AB43922" w14:textId="4DA5A74C" w:rsidR="00C50DF8" w:rsidRPr="00AA43D1" w:rsidRDefault="00C50DF8" w:rsidP="007425F0">
      <w:pPr>
        <w:pStyle w:val="ae"/>
        <w:numPr>
          <w:ilvl w:val="0"/>
          <w:numId w:val="21"/>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14:paraId="0F008780" w14:textId="77777777" w:rsidR="00C50DF8" w:rsidRPr="00AA43D1" w:rsidRDefault="00C50DF8" w:rsidP="0018498C">
      <w:pPr>
        <w:shd w:val="clear" w:color="auto" w:fill="FFFFFF"/>
        <w:spacing w:before="240" w:after="120" w:line="240" w:lineRule="atLeast"/>
        <w:outlineLvl w:val="1"/>
        <w:rPr>
          <w:rFonts w:ascii="Times New Roman" w:eastAsia="Times New Roman" w:hAnsi="Times New Roman" w:cs="Times New Roman"/>
          <w:b/>
          <w:bCs/>
          <w:caps/>
          <w:color w:val="000000"/>
          <w:lang w:eastAsia="ru-RU"/>
        </w:rPr>
      </w:pPr>
      <w:r w:rsidRPr="00AA43D1">
        <w:rPr>
          <w:rFonts w:ascii="Times New Roman" w:eastAsia="Times New Roman" w:hAnsi="Times New Roman" w:cs="Times New Roman"/>
          <w:b/>
          <w:bCs/>
          <w:caps/>
          <w:color w:val="000000"/>
          <w:lang w:eastAsia="ru-RU"/>
        </w:rPr>
        <w:t>МЕТАПРЕДМЕТНЫЕ РЕЗУЛЬТАТЫ</w:t>
      </w:r>
    </w:p>
    <w:p w14:paraId="225AEB2E" w14:textId="77777777" w:rsidR="00C50DF8" w:rsidRPr="00AA43D1" w:rsidRDefault="00C50DF8" w:rsidP="0018498C">
      <w:pPr>
        <w:shd w:val="clear" w:color="auto" w:fill="FFFFFF"/>
        <w:spacing w:after="0" w:line="240" w:lineRule="auto"/>
        <w:ind w:firstLine="227"/>
        <w:rPr>
          <w:rFonts w:ascii="Times New Roman" w:eastAsia="Times New Roman" w:hAnsi="Times New Roman" w:cs="Times New Roman"/>
          <w:color w:val="000000"/>
          <w:lang w:eastAsia="ru-RU"/>
        </w:rPr>
      </w:pPr>
      <w:proofErr w:type="spellStart"/>
      <w:r w:rsidRPr="00AA43D1">
        <w:rPr>
          <w:rFonts w:ascii="Times New Roman" w:eastAsia="Times New Roman" w:hAnsi="Times New Roman" w:cs="Times New Roman"/>
          <w:color w:val="000000"/>
          <w:lang w:eastAsia="ru-RU"/>
        </w:rPr>
        <w:t>Метапредметные</w:t>
      </w:r>
      <w:proofErr w:type="spellEnd"/>
      <w:r w:rsidRPr="00AA43D1">
        <w:rPr>
          <w:rFonts w:ascii="Times New Roman" w:eastAsia="Times New Roman" w:hAnsi="Times New Roman" w:cs="Times New Roman"/>
          <w:color w:val="000000"/>
          <w:lang w:eastAsia="ru-RU"/>
        </w:rPr>
        <w:t xml:space="preserve"> результаты характеризуют </w:t>
      </w:r>
      <w:proofErr w:type="spellStart"/>
      <w:r w:rsidRPr="00AA43D1">
        <w:rPr>
          <w:rFonts w:ascii="Times New Roman" w:eastAsia="Times New Roman" w:hAnsi="Times New Roman" w:cs="Times New Roman"/>
          <w:color w:val="000000"/>
          <w:lang w:eastAsia="ru-RU"/>
        </w:rPr>
        <w:t>сформированность</w:t>
      </w:r>
      <w:proofErr w:type="spellEnd"/>
      <w:r w:rsidRPr="00AA43D1">
        <w:rPr>
          <w:rFonts w:ascii="Times New Roman" w:eastAsia="Times New Roman" w:hAnsi="Times New Roman" w:cs="Times New Roman"/>
          <w:color w:val="000000"/>
          <w:lang w:eastAsia="ru-RU"/>
        </w:rPr>
        <w:t xml:space="preserve"> у обучающихся </w:t>
      </w:r>
      <w:proofErr w:type="spellStart"/>
      <w:r w:rsidRPr="00AA43D1">
        <w:rPr>
          <w:rFonts w:ascii="Times New Roman" w:eastAsia="Times New Roman" w:hAnsi="Times New Roman" w:cs="Times New Roman"/>
          <w:color w:val="000000"/>
          <w:lang w:eastAsia="ru-RU"/>
        </w:rPr>
        <w:t>межпредметных</w:t>
      </w:r>
      <w:proofErr w:type="spellEnd"/>
      <w:r w:rsidRPr="00AA43D1">
        <w:rPr>
          <w:rFonts w:ascii="Times New Roman" w:eastAsia="Times New Roman" w:hAnsi="Times New Roman" w:cs="Times New Roman"/>
          <w:color w:val="000000"/>
          <w:lang w:eastAsia="ru-RU"/>
        </w:rPr>
        <w:t xml:space="preserve"> понятий (используются в нескольких предметных областях и позволяют связывать знания из различных дисциплин в целостную научную картину мира) и универсальных учебных действий (познавательные, коммуникативные, регулятивные); способность их использовать в учебной, познавательной и социальной практике. Выражаются в готовности к самостоятельному планированию и осуществлению учебной деятельности и организации учебного сотрудничества с педагогами и сверстниками, к участию в построении индивидуальной образовательной траектории; овладению навыками работы с информацией: восприятие и создание информационных текстов в различных форматах, в том числе в цифровой среде.</w:t>
      </w:r>
    </w:p>
    <w:p w14:paraId="14FD0799" w14:textId="77777777" w:rsidR="00C50DF8" w:rsidRPr="00AA43D1" w:rsidRDefault="00C50DF8" w:rsidP="0018498C">
      <w:pPr>
        <w:shd w:val="clear" w:color="auto" w:fill="FFFFFF"/>
        <w:spacing w:after="0" w:line="240" w:lineRule="auto"/>
        <w:ind w:firstLine="227"/>
        <w:rPr>
          <w:rFonts w:ascii="Times New Roman" w:eastAsia="Times New Roman" w:hAnsi="Times New Roman" w:cs="Times New Roman"/>
          <w:color w:val="000000"/>
          <w:lang w:eastAsia="ru-RU"/>
        </w:rPr>
      </w:pPr>
      <w:proofErr w:type="spellStart"/>
      <w:r w:rsidRPr="00AA43D1">
        <w:rPr>
          <w:rFonts w:ascii="Times New Roman" w:eastAsia="Times New Roman" w:hAnsi="Times New Roman" w:cs="Times New Roman"/>
          <w:color w:val="000000"/>
          <w:lang w:eastAsia="ru-RU"/>
        </w:rPr>
        <w:t>Метапредметные</w:t>
      </w:r>
      <w:proofErr w:type="spellEnd"/>
      <w:r w:rsidRPr="00AA43D1">
        <w:rPr>
          <w:rFonts w:ascii="Times New Roman" w:eastAsia="Times New Roman" w:hAnsi="Times New Roman" w:cs="Times New Roman"/>
          <w:color w:val="000000"/>
          <w:lang w:eastAsia="ru-RU"/>
        </w:rPr>
        <w:t xml:space="preserve"> результаты, формируемые в ходе изучения учебного предмета ОБЖ, должны отражать:</w:t>
      </w:r>
    </w:p>
    <w:p w14:paraId="4A1941C9" w14:textId="77777777" w:rsidR="00C50DF8" w:rsidRPr="00AA43D1" w:rsidRDefault="00C50DF8" w:rsidP="007425F0">
      <w:pPr>
        <w:shd w:val="clear" w:color="auto" w:fill="FFFFFF"/>
        <w:spacing w:after="0" w:line="240" w:lineRule="auto"/>
        <w:rPr>
          <w:rFonts w:ascii="Times New Roman" w:eastAsia="Times New Roman" w:hAnsi="Times New Roman" w:cs="Times New Roman"/>
          <w:color w:val="000000"/>
          <w:lang w:eastAsia="ru-RU"/>
        </w:rPr>
      </w:pPr>
      <w:r w:rsidRPr="00AA43D1">
        <w:rPr>
          <w:rFonts w:ascii="Times New Roman" w:eastAsia="Times New Roman" w:hAnsi="Times New Roman" w:cs="Times New Roman"/>
          <w:color w:val="000000"/>
          <w:lang w:eastAsia="ru-RU"/>
        </w:rPr>
        <w:t>1.</w:t>
      </w:r>
      <w:r w:rsidRPr="00AA43D1">
        <w:rPr>
          <w:rFonts w:ascii="Times New Roman" w:eastAsia="Times New Roman" w:hAnsi="Times New Roman" w:cs="Times New Roman"/>
          <w:b/>
          <w:bCs/>
          <w:color w:val="000000"/>
          <w:lang w:eastAsia="ru-RU"/>
        </w:rPr>
        <w:t> </w:t>
      </w:r>
      <w:r w:rsidRPr="00AA43D1">
        <w:rPr>
          <w:rFonts w:ascii="Times New Roman" w:eastAsia="Times New Roman" w:hAnsi="Times New Roman" w:cs="Times New Roman"/>
          <w:b/>
          <w:bCs/>
          <w:color w:val="000000"/>
          <w:lang w:eastAsia="ru-RU"/>
        </w:rPr>
        <w:t>Овладение универсальными познавательными действи</w:t>
      </w:r>
      <w:r w:rsidRPr="00AA43D1">
        <w:rPr>
          <w:rFonts w:ascii="Times New Roman" w:eastAsia="Times New Roman" w:hAnsi="Times New Roman" w:cs="Times New Roman"/>
          <w:b/>
          <w:bCs/>
          <w:color w:val="000000"/>
          <w:lang w:eastAsia="ru-RU"/>
        </w:rPr>
        <w:softHyphen/>
        <w:t>ями.</w:t>
      </w:r>
    </w:p>
    <w:p w14:paraId="45FDA79E" w14:textId="77777777" w:rsidR="00C50DF8" w:rsidRPr="00AA43D1" w:rsidRDefault="00C50DF8" w:rsidP="0018498C">
      <w:pPr>
        <w:shd w:val="clear" w:color="auto" w:fill="FFFFFF"/>
        <w:spacing w:after="0" w:line="240" w:lineRule="auto"/>
        <w:ind w:firstLine="227"/>
        <w:rPr>
          <w:rFonts w:ascii="Times New Roman" w:eastAsia="Times New Roman" w:hAnsi="Times New Roman" w:cs="Times New Roman"/>
          <w:color w:val="000000"/>
          <w:lang w:eastAsia="ru-RU"/>
        </w:rPr>
      </w:pPr>
      <w:r w:rsidRPr="00AA43D1">
        <w:rPr>
          <w:rFonts w:ascii="Times New Roman" w:eastAsia="Times New Roman" w:hAnsi="Times New Roman" w:cs="Times New Roman"/>
          <w:color w:val="000000"/>
          <w:u w:val="single"/>
          <w:lang w:eastAsia="ru-RU"/>
        </w:rPr>
        <w:t>Базовые логические действия:</w:t>
      </w:r>
    </w:p>
    <w:p w14:paraId="2F142BF2" w14:textId="77777777" w:rsidR="00C50DF8" w:rsidRPr="00AA43D1" w:rsidRDefault="00C50DF8" w:rsidP="007425F0">
      <w:pPr>
        <w:pStyle w:val="ae"/>
        <w:numPr>
          <w:ilvl w:val="0"/>
          <w:numId w:val="22"/>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выявлять и характеризовать существенные признаки объектов (явлений);</w:t>
      </w:r>
    </w:p>
    <w:p w14:paraId="15E869A0" w14:textId="77777777" w:rsidR="007425F0" w:rsidRPr="00AA43D1" w:rsidRDefault="00C50DF8" w:rsidP="007425F0">
      <w:pPr>
        <w:shd w:val="clear" w:color="auto" w:fill="FFFFFF"/>
        <w:spacing w:after="0" w:line="240" w:lineRule="auto"/>
        <w:rPr>
          <w:rFonts w:ascii="Times New Roman" w:eastAsia="Times New Roman" w:hAnsi="Times New Roman" w:cs="Times New Roman"/>
          <w:color w:val="000000"/>
          <w:lang w:eastAsia="ru-RU"/>
        </w:rPr>
      </w:pPr>
      <w:r w:rsidRPr="00AA43D1">
        <w:rPr>
          <w:rFonts w:ascii="Times New Roman" w:eastAsia="Times New Roman" w:hAnsi="Times New Roman" w:cs="Times New Roman"/>
          <w:color w:val="000000"/>
          <w:lang w:eastAsia="ru-RU"/>
        </w:rPr>
        <w:t>устанавливать существенный признак классификации, основания для обобщения и сравнения, критерии проводимого анализа;</w:t>
      </w:r>
    </w:p>
    <w:p w14:paraId="07D0FEE2" w14:textId="77777777" w:rsidR="007425F0" w:rsidRPr="00AA43D1" w:rsidRDefault="00C50DF8" w:rsidP="007425F0">
      <w:pPr>
        <w:shd w:val="clear" w:color="auto" w:fill="FFFFFF"/>
        <w:spacing w:after="0" w:line="240" w:lineRule="auto"/>
        <w:rPr>
          <w:rFonts w:ascii="Times New Roman" w:eastAsia="Times New Roman" w:hAnsi="Times New Roman" w:cs="Times New Roman"/>
          <w:color w:val="000000"/>
          <w:lang w:eastAsia="ru-RU"/>
        </w:rPr>
      </w:pPr>
      <w:r w:rsidRPr="00AA43D1">
        <w:rPr>
          <w:rFonts w:ascii="Times New Roman" w:eastAsia="Times New Roman" w:hAnsi="Times New Roman" w:cs="Times New Roman"/>
          <w:color w:val="000000"/>
          <w:lang w:eastAsia="ru-RU"/>
        </w:rPr>
        <w:t xml:space="preserve">с учётом предложенной задачи выявлять закономерности и противоречия в рассматриваемых фактах, данных и наблюдениях; </w:t>
      </w:r>
    </w:p>
    <w:p w14:paraId="1FDAC9A8" w14:textId="77777777" w:rsidR="007425F0" w:rsidRPr="00AA43D1" w:rsidRDefault="00C50DF8" w:rsidP="007425F0">
      <w:pPr>
        <w:pStyle w:val="ae"/>
        <w:numPr>
          <w:ilvl w:val="0"/>
          <w:numId w:val="22"/>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lastRenderedPageBreak/>
        <w:t>предлагать критерии для выявления закономерностей и противоречий;</w:t>
      </w:r>
    </w:p>
    <w:p w14:paraId="361BE189" w14:textId="77777777" w:rsidR="007425F0" w:rsidRPr="00AA43D1" w:rsidRDefault="00C50DF8" w:rsidP="007425F0">
      <w:pPr>
        <w:pStyle w:val="ae"/>
        <w:numPr>
          <w:ilvl w:val="0"/>
          <w:numId w:val="22"/>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выявлять дефициты информации, данных, необходимых для решения поставленной задачи;</w:t>
      </w:r>
    </w:p>
    <w:p w14:paraId="47C6B6B5" w14:textId="77777777" w:rsidR="007425F0" w:rsidRPr="00AA43D1" w:rsidRDefault="00C50DF8" w:rsidP="007425F0">
      <w:pPr>
        <w:pStyle w:val="ae"/>
        <w:numPr>
          <w:ilvl w:val="0"/>
          <w:numId w:val="22"/>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выявлять причинно-следственные связи при изучении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14:paraId="28DB4F57" w14:textId="294E9C16" w:rsidR="00C50DF8" w:rsidRPr="00AA43D1" w:rsidRDefault="00C50DF8" w:rsidP="007425F0">
      <w:pPr>
        <w:pStyle w:val="ae"/>
        <w:numPr>
          <w:ilvl w:val="0"/>
          <w:numId w:val="22"/>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14:paraId="007F733B" w14:textId="77777777" w:rsidR="00C50DF8" w:rsidRPr="00AA43D1" w:rsidRDefault="00C50DF8" w:rsidP="0018498C">
      <w:pPr>
        <w:shd w:val="clear" w:color="auto" w:fill="FFFFFF"/>
        <w:spacing w:after="0" w:line="240" w:lineRule="auto"/>
        <w:ind w:firstLine="227"/>
        <w:rPr>
          <w:rFonts w:ascii="Times New Roman" w:eastAsia="Times New Roman" w:hAnsi="Times New Roman" w:cs="Times New Roman"/>
          <w:color w:val="000000"/>
          <w:lang w:eastAsia="ru-RU"/>
        </w:rPr>
      </w:pPr>
      <w:r w:rsidRPr="00AA43D1">
        <w:rPr>
          <w:rFonts w:ascii="Times New Roman" w:eastAsia="Times New Roman" w:hAnsi="Times New Roman" w:cs="Times New Roman"/>
          <w:color w:val="000000"/>
          <w:u w:val="single"/>
          <w:lang w:eastAsia="ru-RU"/>
        </w:rPr>
        <w:t>Базовые исследовательские действия:</w:t>
      </w:r>
    </w:p>
    <w:p w14:paraId="45D4BEF6" w14:textId="77777777" w:rsidR="007425F0" w:rsidRPr="00AA43D1" w:rsidRDefault="00C50DF8" w:rsidP="007425F0">
      <w:pPr>
        <w:pStyle w:val="ae"/>
        <w:numPr>
          <w:ilvl w:val="0"/>
          <w:numId w:val="23"/>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формулировать проблемные вопросы, отражающие несоответствие между рассматриваемым и наиболее благоприятным состоянием объекта (явления) повседневной жизни;</w:t>
      </w:r>
    </w:p>
    <w:p w14:paraId="4CFDA5F6" w14:textId="77777777" w:rsidR="007425F0" w:rsidRPr="00AA43D1" w:rsidRDefault="00C50DF8" w:rsidP="007425F0">
      <w:pPr>
        <w:pStyle w:val="ae"/>
        <w:numPr>
          <w:ilvl w:val="0"/>
          <w:numId w:val="23"/>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обобщать, анализировать и оценивать получаемую информацию, выдвигать гипотезы, аргументировать свою точку зрения, делать обоснованные выводы по результатам исследования;</w:t>
      </w:r>
    </w:p>
    <w:p w14:paraId="4AF9A738" w14:textId="77777777" w:rsidR="007425F0" w:rsidRPr="00AA43D1" w:rsidRDefault="00C50DF8" w:rsidP="007425F0">
      <w:pPr>
        <w:pStyle w:val="ae"/>
        <w:numPr>
          <w:ilvl w:val="0"/>
          <w:numId w:val="23"/>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проводить (принимать участие) небольшое самостоятельное исследование заданного объекта (явления), устанавливать причинно-следственные связи;</w:t>
      </w:r>
    </w:p>
    <w:p w14:paraId="6BB3D486" w14:textId="57F41C97" w:rsidR="00C50DF8" w:rsidRPr="00AA43D1" w:rsidRDefault="00C50DF8" w:rsidP="007425F0">
      <w:pPr>
        <w:pStyle w:val="ae"/>
        <w:numPr>
          <w:ilvl w:val="0"/>
          <w:numId w:val="23"/>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14:paraId="6CED0CAB" w14:textId="77777777" w:rsidR="00C50DF8" w:rsidRPr="00AA43D1" w:rsidRDefault="00C50DF8" w:rsidP="0018498C">
      <w:pPr>
        <w:shd w:val="clear" w:color="auto" w:fill="FFFFFF"/>
        <w:spacing w:after="0" w:line="240" w:lineRule="auto"/>
        <w:ind w:firstLine="227"/>
        <w:rPr>
          <w:rFonts w:ascii="Times New Roman" w:eastAsia="Times New Roman" w:hAnsi="Times New Roman" w:cs="Times New Roman"/>
          <w:color w:val="000000"/>
          <w:lang w:eastAsia="ru-RU"/>
        </w:rPr>
      </w:pPr>
      <w:r w:rsidRPr="00AA43D1">
        <w:rPr>
          <w:rFonts w:ascii="Times New Roman" w:eastAsia="Times New Roman" w:hAnsi="Times New Roman" w:cs="Times New Roman"/>
          <w:color w:val="000000"/>
          <w:u w:val="single"/>
          <w:lang w:eastAsia="ru-RU"/>
        </w:rPr>
        <w:t>Работа с информацией:</w:t>
      </w:r>
    </w:p>
    <w:p w14:paraId="09D24459" w14:textId="77777777" w:rsidR="007425F0" w:rsidRPr="00AA43D1" w:rsidRDefault="00C50DF8" w:rsidP="007425F0">
      <w:pPr>
        <w:pStyle w:val="ae"/>
        <w:numPr>
          <w:ilvl w:val="0"/>
          <w:numId w:val="24"/>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14:paraId="0A6CF014" w14:textId="77777777" w:rsidR="007425F0" w:rsidRPr="00AA43D1" w:rsidRDefault="00C50DF8" w:rsidP="007425F0">
      <w:pPr>
        <w:pStyle w:val="ae"/>
        <w:numPr>
          <w:ilvl w:val="0"/>
          <w:numId w:val="24"/>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выбирать, анализировать, систематизировать и интерпретировать информацию различных видов и форм представления;</w:t>
      </w:r>
    </w:p>
    <w:p w14:paraId="06508AD8" w14:textId="77777777" w:rsidR="007425F0" w:rsidRPr="00AA43D1" w:rsidRDefault="00C50DF8" w:rsidP="007425F0">
      <w:pPr>
        <w:pStyle w:val="ae"/>
        <w:numPr>
          <w:ilvl w:val="0"/>
          <w:numId w:val="24"/>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находить сходные аргументы (подтверждающие или опровергающие одну и ту же идею, версию) в</w:t>
      </w:r>
      <w:r w:rsidRPr="00AA43D1">
        <w:rPr>
          <w:rFonts w:ascii="Times New Roman" w:eastAsia="Times New Roman" w:hAnsi="Times New Roman" w:cs="Times New Roman"/>
          <w:color w:val="000000"/>
          <w:lang w:eastAsia="ru-RU"/>
        </w:rPr>
        <w:t> </w:t>
      </w:r>
      <w:r w:rsidRPr="00AA43D1">
        <w:rPr>
          <w:rFonts w:ascii="Times New Roman" w:eastAsia="Times New Roman" w:hAnsi="Times New Roman" w:cs="Times New Roman"/>
          <w:color w:val="000000"/>
          <w:lang w:val="ru-RU" w:eastAsia="ru-RU"/>
        </w:rPr>
        <w:t>различных информационных источниках;</w:t>
      </w:r>
    </w:p>
    <w:p w14:paraId="0C840C5E" w14:textId="77777777" w:rsidR="007425F0" w:rsidRPr="00AA43D1" w:rsidRDefault="00C50DF8" w:rsidP="007425F0">
      <w:pPr>
        <w:pStyle w:val="ae"/>
        <w:numPr>
          <w:ilvl w:val="0"/>
          <w:numId w:val="24"/>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w:t>
      </w:r>
      <w:r w:rsidRPr="00AA43D1">
        <w:rPr>
          <w:rFonts w:ascii="Times New Roman" w:eastAsia="Times New Roman" w:hAnsi="Times New Roman" w:cs="Times New Roman"/>
          <w:color w:val="000000"/>
          <w:lang w:val="ru-RU" w:eastAsia="ru-RU"/>
        </w:rPr>
        <w:softHyphen/>
        <w:t>циями;</w:t>
      </w:r>
    </w:p>
    <w:p w14:paraId="754355FF" w14:textId="77777777" w:rsidR="007425F0" w:rsidRPr="00AA43D1" w:rsidRDefault="00C50DF8" w:rsidP="007425F0">
      <w:pPr>
        <w:pStyle w:val="ae"/>
        <w:numPr>
          <w:ilvl w:val="0"/>
          <w:numId w:val="24"/>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оценивать надёжность информации по критериям, предложенным педагогическим работником или сформулированным самостоятельно;</w:t>
      </w:r>
    </w:p>
    <w:p w14:paraId="21069483" w14:textId="3AB96423" w:rsidR="00C50DF8" w:rsidRPr="00AA43D1" w:rsidRDefault="00C50DF8" w:rsidP="007425F0">
      <w:pPr>
        <w:pStyle w:val="ae"/>
        <w:numPr>
          <w:ilvl w:val="0"/>
          <w:numId w:val="24"/>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эффективно запоминать и систематизировать информацию.</w:t>
      </w:r>
    </w:p>
    <w:p w14:paraId="147C1E63" w14:textId="77777777" w:rsidR="00C50DF8" w:rsidRPr="00AA43D1" w:rsidRDefault="00C50DF8" w:rsidP="0018498C">
      <w:pPr>
        <w:shd w:val="clear" w:color="auto" w:fill="FFFFFF"/>
        <w:spacing w:after="0" w:line="240" w:lineRule="auto"/>
        <w:ind w:firstLine="227"/>
        <w:rPr>
          <w:rFonts w:ascii="Times New Roman" w:eastAsia="Times New Roman" w:hAnsi="Times New Roman" w:cs="Times New Roman"/>
          <w:color w:val="000000"/>
          <w:lang w:eastAsia="ru-RU"/>
        </w:rPr>
      </w:pPr>
      <w:r w:rsidRPr="00AA43D1">
        <w:rPr>
          <w:rFonts w:ascii="Times New Roman" w:eastAsia="Times New Roman" w:hAnsi="Times New Roman" w:cs="Times New Roman"/>
          <w:color w:val="000000"/>
          <w:lang w:eastAsia="ru-RU"/>
        </w:rPr>
        <w:t xml:space="preserve">Овладение системой универсальных познавательных действий обеспечивает </w:t>
      </w:r>
      <w:proofErr w:type="spellStart"/>
      <w:r w:rsidRPr="00AA43D1">
        <w:rPr>
          <w:rFonts w:ascii="Times New Roman" w:eastAsia="Times New Roman" w:hAnsi="Times New Roman" w:cs="Times New Roman"/>
          <w:color w:val="000000"/>
          <w:lang w:eastAsia="ru-RU"/>
        </w:rPr>
        <w:t>сформированность</w:t>
      </w:r>
      <w:proofErr w:type="spellEnd"/>
      <w:r w:rsidRPr="00AA43D1">
        <w:rPr>
          <w:rFonts w:ascii="Times New Roman" w:eastAsia="Times New Roman" w:hAnsi="Times New Roman" w:cs="Times New Roman"/>
          <w:color w:val="000000"/>
          <w:lang w:eastAsia="ru-RU"/>
        </w:rPr>
        <w:t xml:space="preserve"> когнитивных навыков обучающихся.</w:t>
      </w:r>
    </w:p>
    <w:p w14:paraId="65923419" w14:textId="77777777" w:rsidR="00C50DF8" w:rsidRPr="00AA43D1" w:rsidRDefault="00C50DF8" w:rsidP="007425F0">
      <w:pPr>
        <w:shd w:val="clear" w:color="auto" w:fill="FFFFFF"/>
        <w:spacing w:after="0" w:line="240" w:lineRule="auto"/>
        <w:rPr>
          <w:rFonts w:ascii="Times New Roman" w:eastAsia="Times New Roman" w:hAnsi="Times New Roman" w:cs="Times New Roman"/>
          <w:color w:val="000000"/>
          <w:lang w:eastAsia="ru-RU"/>
        </w:rPr>
      </w:pPr>
      <w:r w:rsidRPr="00AA43D1">
        <w:rPr>
          <w:rFonts w:ascii="Times New Roman" w:eastAsia="Times New Roman" w:hAnsi="Times New Roman" w:cs="Times New Roman"/>
          <w:b/>
          <w:bCs/>
          <w:color w:val="000000"/>
          <w:lang w:eastAsia="ru-RU"/>
        </w:rPr>
        <w:t>2. Овладение универсальными коммуникативными действи</w:t>
      </w:r>
      <w:r w:rsidRPr="00AA43D1">
        <w:rPr>
          <w:rFonts w:ascii="Times New Roman" w:eastAsia="Times New Roman" w:hAnsi="Times New Roman" w:cs="Times New Roman"/>
          <w:b/>
          <w:bCs/>
          <w:color w:val="000000"/>
          <w:lang w:eastAsia="ru-RU"/>
        </w:rPr>
        <w:softHyphen/>
        <w:t>ями.</w:t>
      </w:r>
    </w:p>
    <w:p w14:paraId="34E595E0" w14:textId="77777777" w:rsidR="00C50DF8" w:rsidRPr="00AA43D1" w:rsidRDefault="00C50DF8" w:rsidP="0018498C">
      <w:pPr>
        <w:shd w:val="clear" w:color="auto" w:fill="FFFFFF"/>
        <w:spacing w:after="0" w:line="240" w:lineRule="auto"/>
        <w:ind w:firstLine="227"/>
        <w:rPr>
          <w:rFonts w:ascii="Times New Roman" w:eastAsia="Times New Roman" w:hAnsi="Times New Roman" w:cs="Times New Roman"/>
          <w:color w:val="000000"/>
          <w:lang w:eastAsia="ru-RU"/>
        </w:rPr>
      </w:pPr>
      <w:r w:rsidRPr="00AA43D1">
        <w:rPr>
          <w:rFonts w:ascii="Times New Roman" w:eastAsia="Times New Roman" w:hAnsi="Times New Roman" w:cs="Times New Roman"/>
          <w:color w:val="000000"/>
          <w:u w:val="single"/>
          <w:lang w:eastAsia="ru-RU"/>
        </w:rPr>
        <w:t>Общение:</w:t>
      </w:r>
    </w:p>
    <w:p w14:paraId="3E485A22" w14:textId="77777777" w:rsidR="007425F0" w:rsidRPr="00AA43D1" w:rsidRDefault="00C50DF8" w:rsidP="007425F0">
      <w:pPr>
        <w:pStyle w:val="ae"/>
        <w:numPr>
          <w:ilvl w:val="0"/>
          <w:numId w:val="25"/>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уверенно высказывать свою точку зрения в устной и письменной речи, выражать эмоции в соответствии с форматом и целями общения, определять предпосылки возникновения конфликтных ситуаций и выстраивать грамотное общение для их смягчения;</w:t>
      </w:r>
    </w:p>
    <w:p w14:paraId="518F6BB0" w14:textId="77777777" w:rsidR="007425F0" w:rsidRPr="00AA43D1" w:rsidRDefault="00C50DF8" w:rsidP="007425F0">
      <w:pPr>
        <w:pStyle w:val="ae"/>
        <w:numPr>
          <w:ilvl w:val="0"/>
          <w:numId w:val="25"/>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распознавать невербальные средства общения, понимать значение социальных знаков и намерения других, уважительно, в корректной форме формулировать свои взгляды;</w:t>
      </w:r>
    </w:p>
    <w:p w14:paraId="7461D571" w14:textId="77777777" w:rsidR="007425F0" w:rsidRPr="00AA43D1" w:rsidRDefault="00C50DF8" w:rsidP="007425F0">
      <w:pPr>
        <w:pStyle w:val="ae"/>
        <w:numPr>
          <w:ilvl w:val="0"/>
          <w:numId w:val="25"/>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сопоставлять свои суждения с суждениями других участников диалога, обнаруживать различие и сходство позиций;</w:t>
      </w:r>
    </w:p>
    <w:p w14:paraId="27B93193" w14:textId="77777777" w:rsidR="007425F0" w:rsidRPr="00AA43D1" w:rsidRDefault="00C50DF8" w:rsidP="007425F0">
      <w:pPr>
        <w:pStyle w:val="ae"/>
        <w:numPr>
          <w:ilvl w:val="0"/>
          <w:numId w:val="25"/>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в ходе общения задавать вопросы и выдавать ответы по существу решаемой учебной задачи, обнаруживать различие и сходство позиций других участников диалога;</w:t>
      </w:r>
    </w:p>
    <w:p w14:paraId="5EFAF355" w14:textId="21C54372" w:rsidR="00C50DF8" w:rsidRPr="00AA43D1" w:rsidRDefault="00C50DF8" w:rsidP="007425F0">
      <w:pPr>
        <w:pStyle w:val="ae"/>
        <w:numPr>
          <w:ilvl w:val="0"/>
          <w:numId w:val="25"/>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публично представлять результаты решения учебной задачи, самостоятельно выбирать наиболее целесообразный формат выступления и готовить различные презентационные материалы.</w:t>
      </w:r>
    </w:p>
    <w:p w14:paraId="5C55EECD" w14:textId="77777777" w:rsidR="00C50DF8" w:rsidRPr="00AA43D1" w:rsidRDefault="00C50DF8" w:rsidP="0018498C">
      <w:pPr>
        <w:shd w:val="clear" w:color="auto" w:fill="FFFFFF"/>
        <w:spacing w:after="0" w:line="240" w:lineRule="auto"/>
        <w:ind w:firstLine="227"/>
        <w:rPr>
          <w:rFonts w:ascii="Times New Roman" w:eastAsia="Times New Roman" w:hAnsi="Times New Roman" w:cs="Times New Roman"/>
          <w:color w:val="000000"/>
          <w:lang w:eastAsia="ru-RU"/>
        </w:rPr>
      </w:pPr>
      <w:r w:rsidRPr="00AA43D1">
        <w:rPr>
          <w:rFonts w:ascii="Times New Roman" w:eastAsia="Times New Roman" w:hAnsi="Times New Roman" w:cs="Times New Roman"/>
          <w:color w:val="000000"/>
          <w:u w:val="single"/>
          <w:lang w:eastAsia="ru-RU"/>
        </w:rPr>
        <w:t>Совместная деятельность (сотрудничество):</w:t>
      </w:r>
    </w:p>
    <w:p w14:paraId="6E65A567" w14:textId="77777777" w:rsidR="007425F0" w:rsidRPr="00AA43D1" w:rsidRDefault="00C50DF8" w:rsidP="007425F0">
      <w:pPr>
        <w:pStyle w:val="ae"/>
        <w:numPr>
          <w:ilvl w:val="0"/>
          <w:numId w:val="26"/>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понимать и использовать преимущества командной и индивидуальной работы при решении конкретной учебной задачи;</w:t>
      </w:r>
    </w:p>
    <w:p w14:paraId="563EF822" w14:textId="77777777" w:rsidR="007425F0" w:rsidRPr="00AA43D1" w:rsidRDefault="00C50DF8" w:rsidP="007425F0">
      <w:pPr>
        <w:pStyle w:val="ae"/>
        <w:numPr>
          <w:ilvl w:val="0"/>
          <w:numId w:val="26"/>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планировать организацию совместной деятельности (распределять роли и понимать свою роль, принимать правила учебного взаимодействия, обсуждать процесс и результат совместной работы, подчиняться, выделять общую точку зрения, договариваться о результатах);</w:t>
      </w:r>
    </w:p>
    <w:p w14:paraId="05A366F3" w14:textId="77777777" w:rsidR="007425F0" w:rsidRPr="00AA43D1" w:rsidRDefault="00C50DF8" w:rsidP="007425F0">
      <w:pPr>
        <w:pStyle w:val="ae"/>
        <w:numPr>
          <w:ilvl w:val="0"/>
          <w:numId w:val="26"/>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определять свои действия и действия партнёра, которые помогали или затрудняли нахождение общего решения, оцен</w:t>
      </w:r>
      <w:proofErr w:type="gramStart"/>
      <w:r w:rsidRPr="00AA43D1">
        <w:rPr>
          <w:rFonts w:ascii="Times New Roman" w:eastAsia="Times New Roman" w:hAnsi="Times New Roman" w:cs="Times New Roman"/>
          <w:color w:val="000000"/>
          <w:lang w:val="ru-RU" w:eastAsia="ru-RU"/>
        </w:rPr>
        <w:t>и-</w:t>
      </w:r>
      <w:proofErr w:type="gramEnd"/>
      <w:r w:rsidRPr="00AA43D1">
        <w:rPr>
          <w:rFonts w:ascii="Times New Roman" w:eastAsia="Times New Roman" w:hAnsi="Times New Roman" w:cs="Times New Roman"/>
          <w:color w:val="000000"/>
          <w:lang w:val="ru-RU" w:eastAsia="ru-RU"/>
        </w:rPr>
        <w:t xml:space="preserve"> </w:t>
      </w:r>
      <w:proofErr w:type="spellStart"/>
      <w:r w:rsidRPr="00AA43D1">
        <w:rPr>
          <w:rFonts w:ascii="Times New Roman" w:eastAsia="Times New Roman" w:hAnsi="Times New Roman" w:cs="Times New Roman"/>
          <w:color w:val="000000"/>
          <w:lang w:val="ru-RU" w:eastAsia="ru-RU"/>
        </w:rPr>
        <w:t>вать</w:t>
      </w:r>
      <w:proofErr w:type="spellEnd"/>
      <w:r w:rsidRPr="00AA43D1">
        <w:rPr>
          <w:rFonts w:ascii="Times New Roman" w:eastAsia="Times New Roman" w:hAnsi="Times New Roman" w:cs="Times New Roman"/>
          <w:color w:val="000000"/>
          <w:lang w:val="ru-RU" w:eastAsia="ru-RU"/>
        </w:rPr>
        <w:t xml:space="preserve"> качество своего вклада в общий продукт по заданным участниками группы критериям, разделять сферу ответственности и проявлять готовность к предоставлению отчёта перед группой.</w:t>
      </w:r>
    </w:p>
    <w:p w14:paraId="48E32A0C" w14:textId="0A053A8A" w:rsidR="00C50DF8" w:rsidRPr="00AA43D1" w:rsidRDefault="00C50DF8" w:rsidP="007425F0">
      <w:pPr>
        <w:shd w:val="clear" w:color="auto" w:fill="FFFFFF"/>
        <w:spacing w:after="0" w:line="240" w:lineRule="auto"/>
        <w:ind w:left="360"/>
        <w:rPr>
          <w:rFonts w:ascii="Times New Roman" w:eastAsia="Times New Roman" w:hAnsi="Times New Roman" w:cs="Times New Roman"/>
          <w:color w:val="000000"/>
          <w:lang w:eastAsia="ru-RU"/>
        </w:rPr>
      </w:pPr>
      <w:r w:rsidRPr="00AA43D1">
        <w:rPr>
          <w:rFonts w:ascii="Times New Roman" w:eastAsia="Times New Roman" w:hAnsi="Times New Roman" w:cs="Times New Roman"/>
          <w:color w:val="000000"/>
          <w:lang w:eastAsia="ru-RU"/>
        </w:rPr>
        <w:t xml:space="preserve">Овладение системой универсальных коммуникативных действий обеспечивает </w:t>
      </w:r>
      <w:proofErr w:type="spellStart"/>
      <w:r w:rsidRPr="00AA43D1">
        <w:rPr>
          <w:rFonts w:ascii="Times New Roman" w:eastAsia="Times New Roman" w:hAnsi="Times New Roman" w:cs="Times New Roman"/>
          <w:color w:val="000000"/>
          <w:lang w:eastAsia="ru-RU"/>
        </w:rPr>
        <w:t>сформированность</w:t>
      </w:r>
      <w:proofErr w:type="spellEnd"/>
      <w:r w:rsidRPr="00AA43D1">
        <w:rPr>
          <w:rFonts w:ascii="Times New Roman" w:eastAsia="Times New Roman" w:hAnsi="Times New Roman" w:cs="Times New Roman"/>
          <w:color w:val="000000"/>
          <w:lang w:eastAsia="ru-RU"/>
        </w:rPr>
        <w:t xml:space="preserve"> социальных навыков и эмоционального интеллекта обучающихся.</w:t>
      </w:r>
    </w:p>
    <w:p w14:paraId="4DD0EF04" w14:textId="77777777" w:rsidR="00C50DF8" w:rsidRPr="00AA43D1" w:rsidRDefault="00C50DF8" w:rsidP="0018498C">
      <w:pPr>
        <w:shd w:val="clear" w:color="auto" w:fill="FFFFFF"/>
        <w:spacing w:after="0" w:line="240" w:lineRule="auto"/>
        <w:ind w:firstLine="227"/>
        <w:rPr>
          <w:rFonts w:ascii="Times New Roman" w:eastAsia="Times New Roman" w:hAnsi="Times New Roman" w:cs="Times New Roman"/>
          <w:color w:val="000000"/>
          <w:lang w:eastAsia="ru-RU"/>
        </w:rPr>
      </w:pPr>
      <w:r w:rsidRPr="00AA43D1">
        <w:rPr>
          <w:rFonts w:ascii="Times New Roman" w:eastAsia="Times New Roman" w:hAnsi="Times New Roman" w:cs="Times New Roman"/>
          <w:b/>
          <w:bCs/>
          <w:color w:val="000000"/>
          <w:lang w:eastAsia="ru-RU"/>
        </w:rPr>
        <w:t>3. Овладение универсальными учебными регулятивными действиями.</w:t>
      </w:r>
    </w:p>
    <w:p w14:paraId="636E526E" w14:textId="77777777" w:rsidR="00C50DF8" w:rsidRPr="00AA43D1" w:rsidRDefault="00C50DF8" w:rsidP="0018498C">
      <w:pPr>
        <w:shd w:val="clear" w:color="auto" w:fill="FFFFFF"/>
        <w:spacing w:after="0" w:line="240" w:lineRule="auto"/>
        <w:ind w:firstLine="227"/>
        <w:rPr>
          <w:rFonts w:ascii="Times New Roman" w:eastAsia="Times New Roman" w:hAnsi="Times New Roman" w:cs="Times New Roman"/>
          <w:color w:val="000000"/>
          <w:lang w:eastAsia="ru-RU"/>
        </w:rPr>
      </w:pPr>
      <w:r w:rsidRPr="00AA43D1">
        <w:rPr>
          <w:rFonts w:ascii="Times New Roman" w:eastAsia="Times New Roman" w:hAnsi="Times New Roman" w:cs="Times New Roman"/>
          <w:color w:val="000000"/>
          <w:u w:val="single"/>
          <w:lang w:eastAsia="ru-RU"/>
        </w:rPr>
        <w:t>Самоорганизация:</w:t>
      </w:r>
    </w:p>
    <w:p w14:paraId="311FB12D" w14:textId="77777777" w:rsidR="007425F0" w:rsidRPr="00AA43D1" w:rsidRDefault="00C50DF8" w:rsidP="007425F0">
      <w:pPr>
        <w:pStyle w:val="ae"/>
        <w:numPr>
          <w:ilvl w:val="0"/>
          <w:numId w:val="27"/>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выявлять проблемные вопросы, требующие решения в жизненных и учебных ситуациях;</w:t>
      </w:r>
    </w:p>
    <w:p w14:paraId="764FE390" w14:textId="77777777" w:rsidR="007425F0" w:rsidRPr="00AA43D1" w:rsidRDefault="00C50DF8" w:rsidP="007425F0">
      <w:pPr>
        <w:pStyle w:val="ae"/>
        <w:numPr>
          <w:ilvl w:val="0"/>
          <w:numId w:val="27"/>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аргументированно определять оптимальный вариант принятия решений, самостоятельно составлять алгоритм (часть алгоритма) и способ решения учебной задачи с учётом собственных возможностей и имеющихся ресурсов;</w:t>
      </w:r>
    </w:p>
    <w:p w14:paraId="785AF3E9" w14:textId="69CCF13F" w:rsidR="00C50DF8" w:rsidRPr="00AA43D1" w:rsidRDefault="00C50DF8" w:rsidP="007425F0">
      <w:pPr>
        <w:pStyle w:val="ae"/>
        <w:numPr>
          <w:ilvl w:val="0"/>
          <w:numId w:val="27"/>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lastRenderedPageBreak/>
        <w:t>составлять план действий, находить необходимые ресурсы для его выполнения, при необходимости корректировать предложенный алгоритм, брать ответственность за принятое решение.</w:t>
      </w:r>
    </w:p>
    <w:p w14:paraId="544C28B5" w14:textId="77777777" w:rsidR="00C50DF8" w:rsidRPr="00AA43D1" w:rsidRDefault="00C50DF8" w:rsidP="0018498C">
      <w:pPr>
        <w:shd w:val="clear" w:color="auto" w:fill="FFFFFF"/>
        <w:spacing w:after="0" w:line="240" w:lineRule="auto"/>
        <w:ind w:firstLine="227"/>
        <w:rPr>
          <w:rFonts w:ascii="Times New Roman" w:eastAsia="Times New Roman" w:hAnsi="Times New Roman" w:cs="Times New Roman"/>
          <w:color w:val="000000"/>
          <w:lang w:eastAsia="ru-RU"/>
        </w:rPr>
      </w:pPr>
      <w:r w:rsidRPr="00AA43D1">
        <w:rPr>
          <w:rFonts w:ascii="Times New Roman" w:eastAsia="Times New Roman" w:hAnsi="Times New Roman" w:cs="Times New Roman"/>
          <w:color w:val="000000"/>
          <w:u w:val="single"/>
          <w:lang w:eastAsia="ru-RU"/>
        </w:rPr>
        <w:t>Самоконтроль (рефлексия):</w:t>
      </w:r>
    </w:p>
    <w:p w14:paraId="0F342652" w14:textId="77777777" w:rsidR="007425F0" w:rsidRPr="00AA43D1" w:rsidRDefault="00C50DF8" w:rsidP="007425F0">
      <w:pPr>
        <w:pStyle w:val="ae"/>
        <w:numPr>
          <w:ilvl w:val="0"/>
          <w:numId w:val="28"/>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давать адекватную оценку ситуации, предвидеть трудности, которые могут возникнуть при решении учебной задачи, и вносить коррективы в деятельность на основе новых обстоятельств;</w:t>
      </w:r>
    </w:p>
    <w:p w14:paraId="3197F2FF" w14:textId="77777777" w:rsidR="007425F0" w:rsidRPr="00AA43D1" w:rsidRDefault="00C50DF8" w:rsidP="007425F0">
      <w:pPr>
        <w:pStyle w:val="ae"/>
        <w:numPr>
          <w:ilvl w:val="0"/>
          <w:numId w:val="28"/>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объяснять причины достижения (</w:t>
      </w:r>
      <w:proofErr w:type="spellStart"/>
      <w:r w:rsidRPr="00AA43D1">
        <w:rPr>
          <w:rFonts w:ascii="Times New Roman" w:eastAsia="Times New Roman" w:hAnsi="Times New Roman" w:cs="Times New Roman"/>
          <w:color w:val="000000"/>
          <w:lang w:val="ru-RU" w:eastAsia="ru-RU"/>
        </w:rPr>
        <w:t>недостижения</w:t>
      </w:r>
      <w:proofErr w:type="spellEnd"/>
      <w:r w:rsidRPr="00AA43D1">
        <w:rPr>
          <w:rFonts w:ascii="Times New Roman" w:eastAsia="Times New Roman" w:hAnsi="Times New Roman" w:cs="Times New Roman"/>
          <w:color w:val="000000"/>
          <w:lang w:val="ru-RU" w:eastAsia="ru-RU"/>
        </w:rPr>
        <w:t xml:space="preserve">) результатов деятельности, давать оценку приобретённому опыту, уметь находить </w:t>
      </w:r>
      <w:proofErr w:type="gramStart"/>
      <w:r w:rsidRPr="00AA43D1">
        <w:rPr>
          <w:rFonts w:ascii="Times New Roman" w:eastAsia="Times New Roman" w:hAnsi="Times New Roman" w:cs="Times New Roman"/>
          <w:color w:val="000000"/>
          <w:lang w:val="ru-RU" w:eastAsia="ru-RU"/>
        </w:rPr>
        <w:t>позитивное</w:t>
      </w:r>
      <w:proofErr w:type="gramEnd"/>
      <w:r w:rsidRPr="00AA43D1">
        <w:rPr>
          <w:rFonts w:ascii="Times New Roman" w:eastAsia="Times New Roman" w:hAnsi="Times New Roman" w:cs="Times New Roman"/>
          <w:color w:val="000000"/>
          <w:lang w:val="ru-RU" w:eastAsia="ru-RU"/>
        </w:rPr>
        <w:t xml:space="preserve"> в произошедшей ситуации;</w:t>
      </w:r>
    </w:p>
    <w:p w14:paraId="70898088" w14:textId="48D5151E" w:rsidR="00C50DF8" w:rsidRPr="00AA43D1" w:rsidRDefault="00C50DF8" w:rsidP="007425F0">
      <w:pPr>
        <w:pStyle w:val="ae"/>
        <w:numPr>
          <w:ilvl w:val="0"/>
          <w:numId w:val="28"/>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оценивать соответствие результата цели и условиям.</w:t>
      </w:r>
    </w:p>
    <w:p w14:paraId="6614DB16" w14:textId="77777777" w:rsidR="00C50DF8" w:rsidRPr="00AA43D1" w:rsidRDefault="00C50DF8" w:rsidP="0018498C">
      <w:pPr>
        <w:shd w:val="clear" w:color="auto" w:fill="FFFFFF"/>
        <w:spacing w:after="0" w:line="240" w:lineRule="auto"/>
        <w:ind w:firstLine="227"/>
        <w:rPr>
          <w:rFonts w:ascii="Times New Roman" w:eastAsia="Times New Roman" w:hAnsi="Times New Roman" w:cs="Times New Roman"/>
          <w:color w:val="000000"/>
          <w:lang w:eastAsia="ru-RU"/>
        </w:rPr>
      </w:pPr>
      <w:r w:rsidRPr="00AA43D1">
        <w:rPr>
          <w:rFonts w:ascii="Times New Roman" w:eastAsia="Times New Roman" w:hAnsi="Times New Roman" w:cs="Times New Roman"/>
          <w:color w:val="000000"/>
          <w:u w:val="single"/>
          <w:lang w:eastAsia="ru-RU"/>
        </w:rPr>
        <w:t>Эмоциональный интеллект:</w:t>
      </w:r>
    </w:p>
    <w:p w14:paraId="4F32F2B3" w14:textId="77777777" w:rsidR="007425F0" w:rsidRPr="00AA43D1" w:rsidRDefault="00C50DF8" w:rsidP="007425F0">
      <w:pPr>
        <w:pStyle w:val="ae"/>
        <w:numPr>
          <w:ilvl w:val="0"/>
          <w:numId w:val="29"/>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управлять собственными эмоциями и не поддаваться эмоциям других, выявлять и анализировать их причины;</w:t>
      </w:r>
    </w:p>
    <w:p w14:paraId="4C3FDFDF" w14:textId="181A9781" w:rsidR="00C50DF8" w:rsidRPr="00AA43D1" w:rsidRDefault="00C50DF8" w:rsidP="007425F0">
      <w:pPr>
        <w:pStyle w:val="ae"/>
        <w:numPr>
          <w:ilvl w:val="0"/>
          <w:numId w:val="29"/>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ставить себя на место другого человека, понимать мотивы и намерения другого, регулировать способ выражения эмоций.</w:t>
      </w:r>
    </w:p>
    <w:p w14:paraId="497C4202" w14:textId="77777777" w:rsidR="00C50DF8" w:rsidRPr="00AA43D1" w:rsidRDefault="00C50DF8" w:rsidP="0018498C">
      <w:pPr>
        <w:shd w:val="clear" w:color="auto" w:fill="FFFFFF"/>
        <w:spacing w:after="0" w:line="240" w:lineRule="auto"/>
        <w:ind w:firstLine="227"/>
        <w:rPr>
          <w:rFonts w:ascii="Times New Roman" w:eastAsia="Times New Roman" w:hAnsi="Times New Roman" w:cs="Times New Roman"/>
          <w:color w:val="000000"/>
          <w:lang w:eastAsia="ru-RU"/>
        </w:rPr>
      </w:pPr>
      <w:r w:rsidRPr="00AA43D1">
        <w:rPr>
          <w:rFonts w:ascii="Times New Roman" w:eastAsia="Times New Roman" w:hAnsi="Times New Roman" w:cs="Times New Roman"/>
          <w:color w:val="000000"/>
          <w:u w:val="single"/>
          <w:lang w:eastAsia="ru-RU"/>
        </w:rPr>
        <w:t>Принятие себя и других:</w:t>
      </w:r>
    </w:p>
    <w:p w14:paraId="5F35B6EF" w14:textId="77777777" w:rsidR="007425F0" w:rsidRPr="00AA43D1" w:rsidRDefault="00C50DF8" w:rsidP="007425F0">
      <w:pPr>
        <w:pStyle w:val="ae"/>
        <w:numPr>
          <w:ilvl w:val="0"/>
          <w:numId w:val="30"/>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осознанно относиться к другому человеку, его мнению, признавать право на ошибку свою и чужую;</w:t>
      </w:r>
    </w:p>
    <w:p w14:paraId="0DA6A592" w14:textId="246203BA" w:rsidR="00C50DF8" w:rsidRPr="00AA43D1" w:rsidRDefault="00C50DF8" w:rsidP="007425F0">
      <w:pPr>
        <w:pStyle w:val="ae"/>
        <w:numPr>
          <w:ilvl w:val="0"/>
          <w:numId w:val="30"/>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быть открытым себе и другим, осознавать невозможность контроля всего вокруг.</w:t>
      </w:r>
    </w:p>
    <w:p w14:paraId="4D2A830B" w14:textId="77777777" w:rsidR="00C50DF8" w:rsidRPr="00AA43D1" w:rsidRDefault="00C50DF8" w:rsidP="007425F0">
      <w:pPr>
        <w:shd w:val="clear" w:color="auto" w:fill="FFFFFF"/>
        <w:spacing w:after="0" w:line="240" w:lineRule="auto"/>
        <w:rPr>
          <w:rFonts w:ascii="Times New Roman" w:eastAsia="Times New Roman" w:hAnsi="Times New Roman" w:cs="Times New Roman"/>
          <w:color w:val="000000"/>
          <w:lang w:eastAsia="ru-RU"/>
        </w:rPr>
      </w:pPr>
      <w:r w:rsidRPr="00AA43D1">
        <w:rPr>
          <w:rFonts w:ascii="Times New Roman" w:eastAsia="Times New Roman" w:hAnsi="Times New Roman" w:cs="Times New Roman"/>
          <w:color w:val="000000"/>
          <w:lang w:eastAsia="ru-RU"/>
        </w:rPr>
        <w:t>Овладение системой универсальных учебных регулятивных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14:paraId="72F20EE4" w14:textId="77777777" w:rsidR="00C50DF8" w:rsidRPr="00AA43D1" w:rsidRDefault="00C50DF8" w:rsidP="0018498C">
      <w:pPr>
        <w:shd w:val="clear" w:color="auto" w:fill="FFFFFF"/>
        <w:spacing w:before="240" w:after="120" w:line="240" w:lineRule="atLeast"/>
        <w:outlineLvl w:val="1"/>
        <w:rPr>
          <w:rFonts w:ascii="Times New Roman" w:eastAsia="Times New Roman" w:hAnsi="Times New Roman" w:cs="Times New Roman"/>
          <w:b/>
          <w:bCs/>
          <w:caps/>
          <w:color w:val="000000"/>
          <w:lang w:eastAsia="ru-RU"/>
        </w:rPr>
      </w:pPr>
      <w:r w:rsidRPr="00AA43D1">
        <w:rPr>
          <w:rFonts w:ascii="Times New Roman" w:eastAsia="Times New Roman" w:hAnsi="Times New Roman" w:cs="Times New Roman"/>
          <w:b/>
          <w:bCs/>
          <w:caps/>
          <w:color w:val="000000"/>
          <w:lang w:eastAsia="ru-RU"/>
        </w:rPr>
        <w:t>ПРЕДМЕТНЫЕ РЕЗУЛЬТАТЫ</w:t>
      </w:r>
    </w:p>
    <w:p w14:paraId="4B322F1F" w14:textId="77777777" w:rsidR="00C50DF8" w:rsidRPr="00AA43D1" w:rsidRDefault="00C50DF8" w:rsidP="0018498C">
      <w:pPr>
        <w:shd w:val="clear" w:color="auto" w:fill="FFFFFF"/>
        <w:spacing w:after="0" w:line="240" w:lineRule="auto"/>
        <w:ind w:firstLine="227"/>
        <w:rPr>
          <w:rFonts w:ascii="Times New Roman" w:eastAsia="Times New Roman" w:hAnsi="Times New Roman" w:cs="Times New Roman"/>
          <w:color w:val="000000"/>
          <w:lang w:eastAsia="ru-RU"/>
        </w:rPr>
      </w:pPr>
      <w:r w:rsidRPr="00AA43D1">
        <w:rPr>
          <w:rFonts w:ascii="Times New Roman" w:eastAsia="Times New Roman" w:hAnsi="Times New Roman" w:cs="Times New Roman"/>
          <w:color w:val="000000"/>
          <w:lang w:eastAsia="ru-RU"/>
        </w:rPr>
        <w:t xml:space="preserve">Предметные результаты характеризуют </w:t>
      </w:r>
      <w:proofErr w:type="spellStart"/>
      <w:r w:rsidRPr="00AA43D1">
        <w:rPr>
          <w:rFonts w:ascii="Times New Roman" w:eastAsia="Times New Roman" w:hAnsi="Times New Roman" w:cs="Times New Roman"/>
          <w:color w:val="000000"/>
          <w:lang w:eastAsia="ru-RU"/>
        </w:rPr>
        <w:t>сформированностью</w:t>
      </w:r>
      <w:proofErr w:type="spellEnd"/>
      <w:r w:rsidRPr="00AA43D1">
        <w:rPr>
          <w:rFonts w:ascii="Times New Roman" w:eastAsia="Times New Roman" w:hAnsi="Times New Roman" w:cs="Times New Roman"/>
          <w:color w:val="000000"/>
          <w:lang w:eastAsia="ru-RU"/>
        </w:rPr>
        <w:t xml:space="preserve"> у обучающихся основ культуры безопасности жизнедеятельности и проявляются в способности построения и следования модели индивидуального безопасного поведения и опыте её применения в повседневной жизни.</w:t>
      </w:r>
    </w:p>
    <w:p w14:paraId="5F46A07C" w14:textId="77777777" w:rsidR="00C50DF8" w:rsidRPr="00AA43D1" w:rsidRDefault="00C50DF8" w:rsidP="0018498C">
      <w:pPr>
        <w:shd w:val="clear" w:color="auto" w:fill="FFFFFF"/>
        <w:spacing w:after="0" w:line="240" w:lineRule="auto"/>
        <w:ind w:firstLine="227"/>
        <w:rPr>
          <w:rFonts w:ascii="Times New Roman" w:eastAsia="Times New Roman" w:hAnsi="Times New Roman" w:cs="Times New Roman"/>
          <w:color w:val="000000"/>
          <w:lang w:eastAsia="ru-RU"/>
        </w:rPr>
      </w:pPr>
      <w:proofErr w:type="gramStart"/>
      <w:r w:rsidRPr="00AA43D1">
        <w:rPr>
          <w:rFonts w:ascii="Times New Roman" w:eastAsia="Times New Roman" w:hAnsi="Times New Roman" w:cs="Times New Roman"/>
          <w:color w:val="000000"/>
          <w:lang w:eastAsia="ru-RU"/>
        </w:rPr>
        <w:t xml:space="preserve">Приобретаемый опыт проявляется в понимании существующих проблем безопасности и усвоении обучающимися минимума основных ключевых понятий, которые в дальнейшем будут использоваться без дополнительных разъяснений, приобретении систематизированных знаний основ комплексной безопасности личности, общества и государства, индивидуальной системы здорового образа жизни, </w:t>
      </w:r>
      <w:proofErr w:type="spellStart"/>
      <w:r w:rsidRPr="00AA43D1">
        <w:rPr>
          <w:rFonts w:ascii="Times New Roman" w:eastAsia="Times New Roman" w:hAnsi="Times New Roman" w:cs="Times New Roman"/>
          <w:color w:val="000000"/>
          <w:lang w:eastAsia="ru-RU"/>
        </w:rPr>
        <w:t>антиэкстремистского</w:t>
      </w:r>
      <w:proofErr w:type="spellEnd"/>
      <w:r w:rsidRPr="00AA43D1">
        <w:rPr>
          <w:rFonts w:ascii="Times New Roman" w:eastAsia="Times New Roman" w:hAnsi="Times New Roman" w:cs="Times New Roman"/>
          <w:color w:val="000000"/>
          <w:lang w:eastAsia="ru-RU"/>
        </w:rPr>
        <w:t xml:space="preserve"> мышления и антитеррористического поведения, овладении базовыми медицинскими знаниями и практическими умениями безопасного поведения в повседневной жизни.</w:t>
      </w:r>
      <w:proofErr w:type="gramEnd"/>
    </w:p>
    <w:p w14:paraId="3387A84A" w14:textId="77777777" w:rsidR="00C50DF8" w:rsidRPr="00AA43D1" w:rsidRDefault="00C50DF8" w:rsidP="0018498C">
      <w:pPr>
        <w:shd w:val="clear" w:color="auto" w:fill="FFFFFF"/>
        <w:spacing w:after="0" w:line="240" w:lineRule="auto"/>
        <w:ind w:firstLine="227"/>
        <w:rPr>
          <w:rFonts w:ascii="Times New Roman" w:eastAsia="Times New Roman" w:hAnsi="Times New Roman" w:cs="Times New Roman"/>
          <w:color w:val="000000"/>
          <w:lang w:eastAsia="ru-RU"/>
        </w:rPr>
      </w:pPr>
      <w:r w:rsidRPr="00AA43D1">
        <w:rPr>
          <w:rFonts w:ascii="Times New Roman" w:eastAsia="Times New Roman" w:hAnsi="Times New Roman" w:cs="Times New Roman"/>
          <w:color w:val="000000"/>
          <w:lang w:eastAsia="ru-RU"/>
        </w:rPr>
        <w:t>Предметные результаты по предметной области «Физическая культура и основы безопасности жизнедеятельности» должны обеспечивать:</w:t>
      </w:r>
    </w:p>
    <w:p w14:paraId="764FE04B" w14:textId="77777777" w:rsidR="00C50DF8" w:rsidRPr="00AA43D1" w:rsidRDefault="00C50DF8" w:rsidP="0018498C">
      <w:pPr>
        <w:shd w:val="clear" w:color="auto" w:fill="FFFFFF"/>
        <w:spacing w:after="0" w:line="240" w:lineRule="auto"/>
        <w:ind w:firstLine="227"/>
        <w:rPr>
          <w:rFonts w:ascii="Times New Roman" w:eastAsia="Times New Roman" w:hAnsi="Times New Roman" w:cs="Times New Roman"/>
          <w:color w:val="000000"/>
          <w:lang w:eastAsia="ru-RU"/>
        </w:rPr>
      </w:pPr>
      <w:r w:rsidRPr="00AA43D1">
        <w:rPr>
          <w:rFonts w:ascii="Times New Roman" w:eastAsia="Times New Roman" w:hAnsi="Times New Roman" w:cs="Times New Roman"/>
          <w:color w:val="000000"/>
          <w:lang w:eastAsia="ru-RU"/>
        </w:rPr>
        <w:t>По учебному предмету «Основы безопасности жизнедеятельности»:</w:t>
      </w:r>
    </w:p>
    <w:p w14:paraId="715C8D09" w14:textId="77777777" w:rsidR="00C50DF8" w:rsidRPr="00AA43D1" w:rsidRDefault="00C50DF8" w:rsidP="0018498C">
      <w:pPr>
        <w:shd w:val="clear" w:color="auto" w:fill="FFFFFF"/>
        <w:spacing w:after="0" w:line="240" w:lineRule="auto"/>
        <w:ind w:firstLine="227"/>
        <w:rPr>
          <w:rFonts w:ascii="Times New Roman" w:eastAsia="Times New Roman" w:hAnsi="Times New Roman" w:cs="Times New Roman"/>
          <w:color w:val="000000"/>
          <w:lang w:eastAsia="ru-RU"/>
        </w:rPr>
      </w:pPr>
      <w:r w:rsidRPr="00AA43D1">
        <w:rPr>
          <w:rFonts w:ascii="Times New Roman" w:eastAsia="Times New Roman" w:hAnsi="Times New Roman" w:cs="Times New Roman"/>
          <w:color w:val="000000"/>
          <w:lang w:eastAsia="ru-RU"/>
        </w:rPr>
        <w:t>1)</w:t>
      </w:r>
      <w:r w:rsidRPr="00AA43D1">
        <w:rPr>
          <w:rFonts w:ascii="Times New Roman" w:eastAsia="Times New Roman" w:hAnsi="Times New Roman" w:cs="Times New Roman"/>
          <w:color w:val="000000"/>
          <w:lang w:eastAsia="ru-RU"/>
        </w:rPr>
        <w:t> </w:t>
      </w:r>
      <w:proofErr w:type="spellStart"/>
      <w:r w:rsidRPr="00AA43D1">
        <w:rPr>
          <w:rFonts w:ascii="Times New Roman" w:eastAsia="Times New Roman" w:hAnsi="Times New Roman" w:cs="Times New Roman"/>
          <w:color w:val="000000"/>
          <w:lang w:eastAsia="ru-RU"/>
        </w:rPr>
        <w:t>сформированность</w:t>
      </w:r>
      <w:proofErr w:type="spellEnd"/>
      <w:r w:rsidRPr="00AA43D1">
        <w:rPr>
          <w:rFonts w:ascii="Times New Roman" w:eastAsia="Times New Roman" w:hAnsi="Times New Roman" w:cs="Times New Roman"/>
          <w:color w:val="000000"/>
          <w:lang w:eastAsia="ru-RU"/>
        </w:rPr>
        <w:t xml:space="preserve"> культуры безопасности жизнедеятельности на основе освоенных знаний и умений, системного и комплексного понимания значимости безопасного поведения </w:t>
      </w:r>
      <w:proofErr w:type="gramStart"/>
      <w:r w:rsidRPr="00AA43D1">
        <w:rPr>
          <w:rFonts w:ascii="Times New Roman" w:eastAsia="Times New Roman" w:hAnsi="Times New Roman" w:cs="Times New Roman"/>
          <w:color w:val="000000"/>
          <w:lang w:eastAsia="ru-RU"/>
        </w:rPr>
        <w:t>в</w:t>
      </w:r>
      <w:proofErr w:type="gramEnd"/>
    </w:p>
    <w:p w14:paraId="069B92C6" w14:textId="77777777" w:rsidR="00C50DF8" w:rsidRPr="00AA43D1" w:rsidRDefault="00C50DF8" w:rsidP="0018498C">
      <w:pPr>
        <w:shd w:val="clear" w:color="auto" w:fill="FFFFFF"/>
        <w:spacing w:after="0" w:line="240" w:lineRule="auto"/>
        <w:ind w:firstLine="227"/>
        <w:rPr>
          <w:rFonts w:ascii="Times New Roman" w:eastAsia="Times New Roman" w:hAnsi="Times New Roman" w:cs="Times New Roman"/>
          <w:color w:val="000000"/>
          <w:lang w:eastAsia="ru-RU"/>
        </w:rPr>
      </w:pPr>
      <w:r w:rsidRPr="00AA43D1">
        <w:rPr>
          <w:rFonts w:ascii="Times New Roman" w:eastAsia="Times New Roman" w:hAnsi="Times New Roman" w:cs="Times New Roman"/>
          <w:color w:val="000000"/>
          <w:lang w:eastAsia="ru-RU"/>
        </w:rPr>
        <w:t>2)</w:t>
      </w:r>
      <w:r w:rsidRPr="00AA43D1">
        <w:rPr>
          <w:rFonts w:ascii="Times New Roman" w:eastAsia="Times New Roman" w:hAnsi="Times New Roman" w:cs="Times New Roman"/>
          <w:color w:val="000000"/>
          <w:lang w:eastAsia="ru-RU"/>
        </w:rPr>
        <w:t> </w:t>
      </w:r>
      <w:proofErr w:type="spellStart"/>
      <w:r w:rsidRPr="00AA43D1">
        <w:rPr>
          <w:rFonts w:ascii="Times New Roman" w:eastAsia="Times New Roman" w:hAnsi="Times New Roman" w:cs="Times New Roman"/>
          <w:color w:val="000000"/>
          <w:lang w:eastAsia="ru-RU"/>
        </w:rPr>
        <w:t>сформированность</w:t>
      </w:r>
      <w:proofErr w:type="spellEnd"/>
      <w:r w:rsidRPr="00AA43D1">
        <w:rPr>
          <w:rFonts w:ascii="Times New Roman" w:eastAsia="Times New Roman" w:hAnsi="Times New Roman" w:cs="Times New Roman"/>
          <w:color w:val="000000"/>
          <w:lang w:eastAsia="ru-RU"/>
        </w:rPr>
        <w:t xml:space="preserve"> социально ответственного отношения к ведению здорового образа жизни, исключающего употребление наркотиков, алкоголя, курения и нанесения иного вреда собственному здоровью и здоровью окружающих;</w:t>
      </w:r>
    </w:p>
    <w:p w14:paraId="195A7D30" w14:textId="77777777" w:rsidR="00C50DF8" w:rsidRPr="00AA43D1" w:rsidRDefault="00C50DF8" w:rsidP="0018498C">
      <w:pPr>
        <w:shd w:val="clear" w:color="auto" w:fill="FFFFFF"/>
        <w:spacing w:after="0" w:line="240" w:lineRule="auto"/>
        <w:ind w:firstLine="227"/>
        <w:rPr>
          <w:rFonts w:ascii="Times New Roman" w:eastAsia="Times New Roman" w:hAnsi="Times New Roman" w:cs="Times New Roman"/>
          <w:color w:val="000000"/>
          <w:lang w:eastAsia="ru-RU"/>
        </w:rPr>
      </w:pPr>
      <w:r w:rsidRPr="00AA43D1">
        <w:rPr>
          <w:rFonts w:ascii="Times New Roman" w:eastAsia="Times New Roman" w:hAnsi="Times New Roman" w:cs="Times New Roman"/>
          <w:color w:val="000000"/>
          <w:lang w:eastAsia="ru-RU"/>
        </w:rPr>
        <w:t>3)</w:t>
      </w:r>
      <w:r w:rsidRPr="00AA43D1">
        <w:rPr>
          <w:rFonts w:ascii="Times New Roman" w:eastAsia="Times New Roman" w:hAnsi="Times New Roman" w:cs="Times New Roman"/>
          <w:color w:val="000000"/>
          <w:lang w:eastAsia="ru-RU"/>
        </w:rPr>
        <w:t> </w:t>
      </w:r>
      <w:proofErr w:type="spellStart"/>
      <w:r w:rsidRPr="00AA43D1">
        <w:rPr>
          <w:rFonts w:ascii="Times New Roman" w:eastAsia="Times New Roman" w:hAnsi="Times New Roman" w:cs="Times New Roman"/>
          <w:color w:val="000000"/>
          <w:lang w:eastAsia="ru-RU"/>
        </w:rPr>
        <w:t>сформированность</w:t>
      </w:r>
      <w:proofErr w:type="spellEnd"/>
      <w:r w:rsidRPr="00AA43D1">
        <w:rPr>
          <w:rFonts w:ascii="Times New Roman" w:eastAsia="Times New Roman" w:hAnsi="Times New Roman" w:cs="Times New Roman"/>
          <w:color w:val="000000"/>
          <w:lang w:eastAsia="ru-RU"/>
        </w:rPr>
        <w:t xml:space="preserve"> активной жизненной позиции, умений и навыков личного участия в обеспечении мер безопасности личности, общества и государства;</w:t>
      </w:r>
    </w:p>
    <w:p w14:paraId="3F816A50" w14:textId="77777777" w:rsidR="00C50DF8" w:rsidRPr="00AA43D1" w:rsidRDefault="00C50DF8" w:rsidP="0018498C">
      <w:pPr>
        <w:shd w:val="clear" w:color="auto" w:fill="FFFFFF"/>
        <w:spacing w:after="0" w:line="240" w:lineRule="auto"/>
        <w:ind w:firstLine="227"/>
        <w:rPr>
          <w:rFonts w:ascii="Times New Roman" w:eastAsia="Times New Roman" w:hAnsi="Times New Roman" w:cs="Times New Roman"/>
          <w:color w:val="000000"/>
          <w:lang w:eastAsia="ru-RU"/>
        </w:rPr>
      </w:pPr>
      <w:r w:rsidRPr="00AA43D1">
        <w:rPr>
          <w:rFonts w:ascii="Times New Roman" w:eastAsia="Times New Roman" w:hAnsi="Times New Roman" w:cs="Times New Roman"/>
          <w:color w:val="000000"/>
          <w:lang w:eastAsia="ru-RU"/>
        </w:rPr>
        <w:t>4)</w:t>
      </w:r>
      <w:r w:rsidRPr="00AA43D1">
        <w:rPr>
          <w:rFonts w:ascii="Times New Roman" w:eastAsia="Times New Roman" w:hAnsi="Times New Roman" w:cs="Times New Roman"/>
          <w:color w:val="000000"/>
          <w:lang w:eastAsia="ru-RU"/>
        </w:rPr>
        <w:t> </w:t>
      </w:r>
      <w:r w:rsidRPr="00AA43D1">
        <w:rPr>
          <w:rFonts w:ascii="Times New Roman" w:eastAsia="Times New Roman" w:hAnsi="Times New Roman" w:cs="Times New Roman"/>
          <w:color w:val="000000"/>
          <w:lang w:eastAsia="ru-RU"/>
        </w:rPr>
        <w:t>понимание и признание особой роли России в обеспечении государственной и международной безопасности, обороны страны, в противодействии основным вызовам современности: терроризму, экстремизму, незаконному распространению наркотических средств;</w:t>
      </w:r>
    </w:p>
    <w:p w14:paraId="62D84AAA" w14:textId="77777777" w:rsidR="00C50DF8" w:rsidRPr="00AA43D1" w:rsidRDefault="00C50DF8" w:rsidP="0018498C">
      <w:pPr>
        <w:shd w:val="clear" w:color="auto" w:fill="FFFFFF"/>
        <w:spacing w:after="0" w:line="240" w:lineRule="auto"/>
        <w:ind w:firstLine="227"/>
        <w:rPr>
          <w:rFonts w:ascii="Times New Roman" w:eastAsia="Times New Roman" w:hAnsi="Times New Roman" w:cs="Times New Roman"/>
          <w:color w:val="000000"/>
          <w:lang w:eastAsia="ru-RU"/>
        </w:rPr>
      </w:pPr>
      <w:r w:rsidRPr="00AA43D1">
        <w:rPr>
          <w:rFonts w:ascii="Times New Roman" w:eastAsia="Times New Roman" w:hAnsi="Times New Roman" w:cs="Times New Roman"/>
          <w:color w:val="000000"/>
          <w:lang w:eastAsia="ru-RU"/>
        </w:rPr>
        <w:t>5)</w:t>
      </w:r>
      <w:r w:rsidRPr="00AA43D1">
        <w:rPr>
          <w:rFonts w:ascii="Times New Roman" w:eastAsia="Times New Roman" w:hAnsi="Times New Roman" w:cs="Times New Roman"/>
          <w:color w:val="000000"/>
          <w:lang w:eastAsia="ru-RU"/>
        </w:rPr>
        <w:t> </w:t>
      </w:r>
      <w:proofErr w:type="spellStart"/>
      <w:r w:rsidRPr="00AA43D1">
        <w:rPr>
          <w:rFonts w:ascii="Times New Roman" w:eastAsia="Times New Roman" w:hAnsi="Times New Roman" w:cs="Times New Roman"/>
          <w:color w:val="000000"/>
          <w:lang w:eastAsia="ru-RU"/>
        </w:rPr>
        <w:t>сформированность</w:t>
      </w:r>
      <w:proofErr w:type="spellEnd"/>
      <w:r w:rsidRPr="00AA43D1">
        <w:rPr>
          <w:rFonts w:ascii="Times New Roman" w:eastAsia="Times New Roman" w:hAnsi="Times New Roman" w:cs="Times New Roman"/>
          <w:color w:val="000000"/>
          <w:lang w:eastAsia="ru-RU"/>
        </w:rPr>
        <w:t xml:space="preserve"> чувства гордости за свою Родину, ответственного отношения к выполнению конституционного долга — защите Отечества;</w:t>
      </w:r>
    </w:p>
    <w:p w14:paraId="1EB5402A" w14:textId="77777777" w:rsidR="00C50DF8" w:rsidRPr="00AA43D1" w:rsidRDefault="00C50DF8" w:rsidP="0018498C">
      <w:pPr>
        <w:shd w:val="clear" w:color="auto" w:fill="FFFFFF"/>
        <w:spacing w:after="0" w:line="240" w:lineRule="auto"/>
        <w:ind w:firstLine="227"/>
        <w:rPr>
          <w:rFonts w:ascii="Times New Roman" w:eastAsia="Times New Roman" w:hAnsi="Times New Roman" w:cs="Times New Roman"/>
          <w:color w:val="000000"/>
          <w:lang w:eastAsia="ru-RU"/>
        </w:rPr>
      </w:pPr>
      <w:r w:rsidRPr="00AA43D1">
        <w:rPr>
          <w:rFonts w:ascii="Times New Roman" w:eastAsia="Times New Roman" w:hAnsi="Times New Roman" w:cs="Times New Roman"/>
          <w:color w:val="000000"/>
          <w:lang w:eastAsia="ru-RU"/>
        </w:rPr>
        <w:t>6)</w:t>
      </w:r>
      <w:r w:rsidRPr="00AA43D1">
        <w:rPr>
          <w:rFonts w:ascii="Times New Roman" w:eastAsia="Times New Roman" w:hAnsi="Times New Roman" w:cs="Times New Roman"/>
          <w:color w:val="000000"/>
          <w:lang w:eastAsia="ru-RU"/>
        </w:rPr>
        <w:t> </w:t>
      </w:r>
      <w:r w:rsidRPr="00AA43D1">
        <w:rPr>
          <w:rFonts w:ascii="Times New Roman" w:eastAsia="Times New Roman" w:hAnsi="Times New Roman" w:cs="Times New Roman"/>
          <w:color w:val="000000"/>
          <w:lang w:eastAsia="ru-RU"/>
        </w:rPr>
        <w:t>знание и понимание роли государства и общества в решении задачи обеспечения национальной безопасности и защиты населения от опасных и чрезвычайных ситуаций природного, техногенного и социального (в том числе террористического) характера;</w:t>
      </w:r>
    </w:p>
    <w:p w14:paraId="2A6B4E05" w14:textId="77777777" w:rsidR="00C50DF8" w:rsidRPr="00AA43D1" w:rsidRDefault="00C50DF8" w:rsidP="0018498C">
      <w:pPr>
        <w:shd w:val="clear" w:color="auto" w:fill="FFFFFF"/>
        <w:spacing w:after="0" w:line="240" w:lineRule="auto"/>
        <w:ind w:firstLine="227"/>
        <w:rPr>
          <w:rFonts w:ascii="Times New Roman" w:eastAsia="Times New Roman" w:hAnsi="Times New Roman" w:cs="Times New Roman"/>
          <w:color w:val="000000"/>
          <w:lang w:eastAsia="ru-RU"/>
        </w:rPr>
      </w:pPr>
      <w:r w:rsidRPr="00AA43D1">
        <w:rPr>
          <w:rFonts w:ascii="Times New Roman" w:eastAsia="Times New Roman" w:hAnsi="Times New Roman" w:cs="Times New Roman"/>
          <w:color w:val="000000"/>
          <w:lang w:eastAsia="ru-RU"/>
        </w:rPr>
        <w:t>7)</w:t>
      </w:r>
      <w:r w:rsidRPr="00AA43D1">
        <w:rPr>
          <w:rFonts w:ascii="Times New Roman" w:eastAsia="Times New Roman" w:hAnsi="Times New Roman" w:cs="Times New Roman"/>
          <w:color w:val="000000"/>
          <w:lang w:eastAsia="ru-RU"/>
        </w:rPr>
        <w:t> </w:t>
      </w:r>
      <w:r w:rsidRPr="00AA43D1">
        <w:rPr>
          <w:rFonts w:ascii="Times New Roman" w:eastAsia="Times New Roman" w:hAnsi="Times New Roman" w:cs="Times New Roman"/>
          <w:color w:val="000000"/>
          <w:lang w:eastAsia="ru-RU"/>
        </w:rPr>
        <w:t xml:space="preserve">понимание причин, механизмов возникновения и последствий распространённых </w:t>
      </w:r>
      <w:proofErr w:type="gramStart"/>
      <w:r w:rsidRPr="00AA43D1">
        <w:rPr>
          <w:rFonts w:ascii="Times New Roman" w:eastAsia="Times New Roman" w:hAnsi="Times New Roman" w:cs="Times New Roman"/>
          <w:color w:val="000000"/>
          <w:lang w:eastAsia="ru-RU"/>
        </w:rPr>
        <w:t>видов</w:t>
      </w:r>
      <w:proofErr w:type="gramEnd"/>
      <w:r w:rsidRPr="00AA43D1">
        <w:rPr>
          <w:rFonts w:ascii="Times New Roman" w:eastAsia="Times New Roman" w:hAnsi="Times New Roman" w:cs="Times New Roman"/>
          <w:color w:val="000000"/>
          <w:lang w:eastAsia="ru-RU"/>
        </w:rPr>
        <w:t xml:space="preserve">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14:paraId="719CE995" w14:textId="77777777" w:rsidR="00C50DF8" w:rsidRPr="00AA43D1" w:rsidRDefault="00C50DF8" w:rsidP="0018498C">
      <w:pPr>
        <w:shd w:val="clear" w:color="auto" w:fill="FFFFFF"/>
        <w:spacing w:after="0" w:line="240" w:lineRule="auto"/>
        <w:ind w:firstLine="227"/>
        <w:rPr>
          <w:rFonts w:ascii="Times New Roman" w:eastAsia="Times New Roman" w:hAnsi="Times New Roman" w:cs="Times New Roman"/>
          <w:color w:val="000000"/>
          <w:lang w:eastAsia="ru-RU"/>
        </w:rPr>
      </w:pPr>
      <w:r w:rsidRPr="00AA43D1">
        <w:rPr>
          <w:rFonts w:ascii="Times New Roman" w:eastAsia="Times New Roman" w:hAnsi="Times New Roman" w:cs="Times New Roman"/>
          <w:color w:val="000000"/>
          <w:lang w:eastAsia="ru-RU"/>
        </w:rPr>
        <w:t>8)</w:t>
      </w:r>
      <w:r w:rsidRPr="00AA43D1">
        <w:rPr>
          <w:rFonts w:ascii="Times New Roman" w:eastAsia="Times New Roman" w:hAnsi="Times New Roman" w:cs="Times New Roman"/>
          <w:color w:val="000000"/>
          <w:lang w:eastAsia="ru-RU"/>
        </w:rPr>
        <w:t> </w:t>
      </w:r>
      <w:r w:rsidRPr="00AA43D1">
        <w:rPr>
          <w:rFonts w:ascii="Times New Roman" w:eastAsia="Times New Roman" w:hAnsi="Times New Roman" w:cs="Times New Roman"/>
          <w:color w:val="000000"/>
          <w:lang w:eastAsia="ru-RU"/>
        </w:rPr>
        <w:t>овладение знаниями и умениями применять меры и средства индивидуальной защиты, приёмы рационального и безопасного поведения в опасных и чрезвычайных ситуациях;</w:t>
      </w:r>
    </w:p>
    <w:p w14:paraId="2BB9FC2E" w14:textId="77777777" w:rsidR="00C50DF8" w:rsidRPr="00AA43D1" w:rsidRDefault="00C50DF8" w:rsidP="0018498C">
      <w:pPr>
        <w:shd w:val="clear" w:color="auto" w:fill="FFFFFF"/>
        <w:spacing w:after="0" w:line="240" w:lineRule="auto"/>
        <w:ind w:firstLine="227"/>
        <w:rPr>
          <w:rFonts w:ascii="Times New Roman" w:eastAsia="Times New Roman" w:hAnsi="Times New Roman" w:cs="Times New Roman"/>
          <w:color w:val="000000"/>
          <w:lang w:eastAsia="ru-RU"/>
        </w:rPr>
      </w:pPr>
      <w:r w:rsidRPr="00AA43D1">
        <w:rPr>
          <w:rFonts w:ascii="Times New Roman" w:eastAsia="Times New Roman" w:hAnsi="Times New Roman" w:cs="Times New Roman"/>
          <w:color w:val="000000"/>
          <w:lang w:eastAsia="ru-RU"/>
        </w:rPr>
        <w:t>9)</w:t>
      </w:r>
      <w:r w:rsidRPr="00AA43D1">
        <w:rPr>
          <w:rFonts w:ascii="Times New Roman" w:eastAsia="Times New Roman" w:hAnsi="Times New Roman" w:cs="Times New Roman"/>
          <w:color w:val="000000"/>
          <w:lang w:eastAsia="ru-RU"/>
        </w:rPr>
        <w:t> </w:t>
      </w:r>
      <w:r w:rsidRPr="00AA43D1">
        <w:rPr>
          <w:rFonts w:ascii="Times New Roman" w:eastAsia="Times New Roman" w:hAnsi="Times New Roman" w:cs="Times New Roman"/>
          <w:color w:val="000000"/>
          <w:lang w:eastAsia="ru-RU"/>
        </w:rPr>
        <w:t>освоение основ медицинских знаний и 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14:paraId="190C3EB7" w14:textId="77777777" w:rsidR="00C50DF8" w:rsidRPr="00AA43D1" w:rsidRDefault="00C50DF8" w:rsidP="0018498C">
      <w:pPr>
        <w:shd w:val="clear" w:color="auto" w:fill="FFFFFF"/>
        <w:spacing w:after="0" w:line="240" w:lineRule="auto"/>
        <w:ind w:firstLine="227"/>
        <w:rPr>
          <w:rFonts w:ascii="Times New Roman" w:eastAsia="Times New Roman" w:hAnsi="Times New Roman" w:cs="Times New Roman"/>
          <w:color w:val="000000"/>
          <w:lang w:eastAsia="ru-RU"/>
        </w:rPr>
      </w:pPr>
      <w:r w:rsidRPr="00AA43D1">
        <w:rPr>
          <w:rFonts w:ascii="Times New Roman" w:eastAsia="Times New Roman" w:hAnsi="Times New Roman" w:cs="Times New Roman"/>
          <w:color w:val="000000"/>
          <w:lang w:eastAsia="ru-RU"/>
        </w:rPr>
        <w:t>10)</w:t>
      </w:r>
      <w:r w:rsidRPr="00AA43D1">
        <w:rPr>
          <w:rFonts w:ascii="Times New Roman" w:eastAsia="Times New Roman" w:hAnsi="Times New Roman" w:cs="Times New Roman"/>
          <w:color w:val="000000"/>
          <w:lang w:eastAsia="ru-RU"/>
        </w:rPr>
        <w:t> </w:t>
      </w:r>
      <w:r w:rsidRPr="00AA43D1">
        <w:rPr>
          <w:rFonts w:ascii="Times New Roman" w:eastAsia="Times New Roman" w:hAnsi="Times New Roman" w:cs="Times New Roman"/>
          <w:color w:val="000000"/>
          <w:lang w:eastAsia="ru-RU"/>
        </w:rPr>
        <w:t>умение оценивать и прогнозировать неблагоприятные факторы обстановки и принимать обоснованные решения в опасной (чрезвычайной) ситуации с учётом реальных условий и возможностей;</w:t>
      </w:r>
    </w:p>
    <w:p w14:paraId="05CEA955" w14:textId="77777777" w:rsidR="00C50DF8" w:rsidRPr="00AA43D1" w:rsidRDefault="00C50DF8" w:rsidP="0018498C">
      <w:pPr>
        <w:shd w:val="clear" w:color="auto" w:fill="FFFFFF"/>
        <w:spacing w:after="0" w:line="240" w:lineRule="auto"/>
        <w:ind w:firstLine="227"/>
        <w:rPr>
          <w:rFonts w:ascii="Times New Roman" w:eastAsia="Times New Roman" w:hAnsi="Times New Roman" w:cs="Times New Roman"/>
          <w:color w:val="000000"/>
          <w:lang w:eastAsia="ru-RU"/>
        </w:rPr>
      </w:pPr>
      <w:r w:rsidRPr="00AA43D1">
        <w:rPr>
          <w:rFonts w:ascii="Times New Roman" w:eastAsia="Times New Roman" w:hAnsi="Times New Roman" w:cs="Times New Roman"/>
          <w:color w:val="000000"/>
          <w:lang w:eastAsia="ru-RU"/>
        </w:rPr>
        <w:t>11)</w:t>
      </w:r>
      <w:r w:rsidRPr="00AA43D1">
        <w:rPr>
          <w:rFonts w:ascii="Times New Roman" w:eastAsia="Times New Roman" w:hAnsi="Times New Roman" w:cs="Times New Roman"/>
          <w:color w:val="000000"/>
          <w:lang w:eastAsia="ru-RU"/>
        </w:rPr>
        <w:t> </w:t>
      </w:r>
      <w:r w:rsidRPr="00AA43D1">
        <w:rPr>
          <w:rFonts w:ascii="Times New Roman" w:eastAsia="Times New Roman" w:hAnsi="Times New Roman" w:cs="Times New Roman"/>
          <w:color w:val="000000"/>
          <w:lang w:eastAsia="ru-RU"/>
        </w:rPr>
        <w:t>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14:paraId="6442D3DB" w14:textId="77777777" w:rsidR="00C50DF8" w:rsidRPr="00AA43D1" w:rsidRDefault="00C50DF8" w:rsidP="0018498C">
      <w:pPr>
        <w:shd w:val="clear" w:color="auto" w:fill="FFFFFF"/>
        <w:spacing w:after="0" w:line="240" w:lineRule="auto"/>
        <w:ind w:firstLine="227"/>
        <w:rPr>
          <w:rFonts w:ascii="Times New Roman" w:eastAsia="Times New Roman" w:hAnsi="Times New Roman" w:cs="Times New Roman"/>
          <w:color w:val="000000"/>
          <w:lang w:eastAsia="ru-RU"/>
        </w:rPr>
      </w:pPr>
      <w:r w:rsidRPr="00AA43D1">
        <w:rPr>
          <w:rFonts w:ascii="Times New Roman" w:eastAsia="Times New Roman" w:hAnsi="Times New Roman" w:cs="Times New Roman"/>
          <w:color w:val="000000"/>
          <w:lang w:eastAsia="ru-RU"/>
        </w:rPr>
        <w:lastRenderedPageBreak/>
        <w:t>12)</w:t>
      </w:r>
      <w:r w:rsidRPr="00AA43D1">
        <w:rPr>
          <w:rFonts w:ascii="Times New Roman" w:eastAsia="Times New Roman" w:hAnsi="Times New Roman" w:cs="Times New Roman"/>
          <w:color w:val="000000"/>
          <w:lang w:eastAsia="ru-RU"/>
        </w:rPr>
        <w:t> </w:t>
      </w:r>
      <w:r w:rsidRPr="00AA43D1">
        <w:rPr>
          <w:rFonts w:ascii="Times New Roman" w:eastAsia="Times New Roman" w:hAnsi="Times New Roman" w:cs="Times New Roman"/>
          <w:color w:val="000000"/>
          <w:lang w:eastAsia="ru-RU"/>
        </w:rPr>
        <w:t>овладение знаниями и умениями предупреждения опасных и чрезвычайных ситуаций во время пребывания в различных средах (бытовые условия, дорожное движение, общественные места и социум, природа, коммуникационные связи и каналы).</w:t>
      </w:r>
    </w:p>
    <w:p w14:paraId="72C65850" w14:textId="77777777" w:rsidR="00C50DF8" w:rsidRPr="00AA43D1" w:rsidRDefault="00C50DF8" w:rsidP="0018498C">
      <w:pPr>
        <w:shd w:val="clear" w:color="auto" w:fill="FFFFFF"/>
        <w:spacing w:after="0" w:line="240" w:lineRule="auto"/>
        <w:ind w:firstLine="227"/>
        <w:rPr>
          <w:rFonts w:ascii="Times New Roman" w:eastAsia="Times New Roman" w:hAnsi="Times New Roman" w:cs="Times New Roman"/>
          <w:color w:val="000000"/>
          <w:lang w:eastAsia="ru-RU"/>
        </w:rPr>
      </w:pPr>
      <w:r w:rsidRPr="00AA43D1">
        <w:rPr>
          <w:rFonts w:ascii="Times New Roman" w:eastAsia="Times New Roman" w:hAnsi="Times New Roman" w:cs="Times New Roman"/>
          <w:color w:val="000000"/>
          <w:lang w:eastAsia="ru-RU"/>
        </w:rPr>
        <w:t>Достижение результатов освоения программы основного общего образования обеспечивается посредством включения в указанную программу предметных результатов освоения модулей учебного предмета «Основы безопасности жизнедеятельности».</w:t>
      </w:r>
    </w:p>
    <w:p w14:paraId="3E36FA83" w14:textId="77777777" w:rsidR="00C50DF8" w:rsidRPr="00AA43D1" w:rsidRDefault="00C50DF8" w:rsidP="0018498C">
      <w:pPr>
        <w:shd w:val="clear" w:color="auto" w:fill="FFFFFF"/>
        <w:spacing w:after="0" w:line="240" w:lineRule="auto"/>
        <w:ind w:firstLine="227"/>
        <w:rPr>
          <w:rFonts w:ascii="Times New Roman" w:eastAsia="Times New Roman" w:hAnsi="Times New Roman" w:cs="Times New Roman"/>
          <w:color w:val="000000"/>
          <w:lang w:eastAsia="ru-RU"/>
        </w:rPr>
      </w:pPr>
      <w:r w:rsidRPr="00AA43D1">
        <w:rPr>
          <w:rFonts w:ascii="Times New Roman" w:eastAsia="Times New Roman" w:hAnsi="Times New Roman" w:cs="Times New Roman"/>
          <w:color w:val="000000"/>
          <w:lang w:eastAsia="ru-RU"/>
        </w:rPr>
        <w:t>Распределение предметных результатов, формируемых в ходе изучения учебного предмета ОБЖ, по учебным модулям:</w:t>
      </w:r>
    </w:p>
    <w:p w14:paraId="5E353A65" w14:textId="4F31B9E2" w:rsidR="00C50DF8" w:rsidRPr="00AA43D1" w:rsidRDefault="00C50DF8" w:rsidP="007425F0">
      <w:pPr>
        <w:shd w:val="clear" w:color="auto" w:fill="FFFFFF"/>
        <w:spacing w:after="0" w:line="240" w:lineRule="auto"/>
        <w:rPr>
          <w:rFonts w:ascii="Times New Roman" w:eastAsia="Times New Roman" w:hAnsi="Times New Roman" w:cs="Times New Roman"/>
          <w:color w:val="000000"/>
          <w:lang w:eastAsia="ru-RU"/>
        </w:rPr>
      </w:pPr>
      <w:r w:rsidRPr="00AA43D1">
        <w:rPr>
          <w:rFonts w:ascii="Times New Roman" w:eastAsia="Times New Roman" w:hAnsi="Times New Roman" w:cs="Times New Roman"/>
          <w:b/>
          <w:bCs/>
          <w:color w:val="000000"/>
          <w:lang w:eastAsia="ru-RU"/>
        </w:rPr>
        <w:t>Модуль № 1</w:t>
      </w:r>
      <w:r w:rsidR="007C52DE">
        <w:rPr>
          <w:rFonts w:ascii="Times New Roman" w:eastAsia="Times New Roman" w:hAnsi="Times New Roman" w:cs="Times New Roman"/>
          <w:b/>
          <w:bCs/>
          <w:color w:val="000000"/>
          <w:lang w:eastAsia="ru-RU"/>
        </w:rPr>
        <w:t xml:space="preserve"> «Введение</w:t>
      </w:r>
      <w:r w:rsidRPr="00AA43D1">
        <w:rPr>
          <w:rFonts w:ascii="Times New Roman" w:eastAsia="Times New Roman" w:hAnsi="Times New Roman" w:cs="Times New Roman"/>
          <w:b/>
          <w:bCs/>
          <w:color w:val="000000"/>
          <w:lang w:eastAsia="ru-RU"/>
        </w:rPr>
        <w:t>»</w:t>
      </w:r>
      <w:r w:rsidRPr="00AA43D1">
        <w:rPr>
          <w:rFonts w:ascii="Times New Roman" w:eastAsia="Times New Roman" w:hAnsi="Times New Roman" w:cs="Times New Roman"/>
          <w:color w:val="000000"/>
          <w:lang w:eastAsia="ru-RU"/>
        </w:rPr>
        <w:t>:</w:t>
      </w:r>
    </w:p>
    <w:p w14:paraId="2304F912" w14:textId="77777777" w:rsidR="007425F0" w:rsidRPr="00AA43D1" w:rsidRDefault="00C50DF8" w:rsidP="007425F0">
      <w:pPr>
        <w:pStyle w:val="ae"/>
        <w:numPr>
          <w:ilvl w:val="0"/>
          <w:numId w:val="31"/>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объяснять понятия опасной и чрезвычайной ситуации, анализировать, в чём их сходство и различия (виды чрезвычайных ситуаций, в том числе террористического характера);</w:t>
      </w:r>
    </w:p>
    <w:p w14:paraId="6D21C648" w14:textId="77777777" w:rsidR="007425F0" w:rsidRPr="00AA43D1" w:rsidRDefault="00C50DF8" w:rsidP="007425F0">
      <w:pPr>
        <w:pStyle w:val="ae"/>
        <w:numPr>
          <w:ilvl w:val="0"/>
          <w:numId w:val="31"/>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раскрывать смысл понятия культуры безопасности (как способности предвидеть, по возможности избегать, действовать в опасных ситуациях);</w:t>
      </w:r>
    </w:p>
    <w:p w14:paraId="4E0C07B8" w14:textId="77777777" w:rsidR="007425F0" w:rsidRPr="00AA43D1" w:rsidRDefault="00C50DF8" w:rsidP="007425F0">
      <w:pPr>
        <w:pStyle w:val="ae"/>
        <w:numPr>
          <w:ilvl w:val="0"/>
          <w:numId w:val="31"/>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приводить примеры угрозы физическому, психическому здоровью человека и/или нанесения ущерба имуществу, безопасности личности, общества, государства;</w:t>
      </w:r>
    </w:p>
    <w:p w14:paraId="1F608CD7" w14:textId="77777777" w:rsidR="007425F0" w:rsidRPr="00AA43D1" w:rsidRDefault="00C50DF8" w:rsidP="007425F0">
      <w:pPr>
        <w:pStyle w:val="ae"/>
        <w:numPr>
          <w:ilvl w:val="0"/>
          <w:numId w:val="31"/>
        </w:numPr>
        <w:shd w:val="clear" w:color="auto" w:fill="FFFFFF"/>
        <w:spacing w:after="0" w:line="240" w:lineRule="auto"/>
        <w:rPr>
          <w:rFonts w:ascii="Times New Roman" w:eastAsia="Times New Roman" w:hAnsi="Times New Roman" w:cs="Times New Roman"/>
          <w:color w:val="000000"/>
          <w:lang w:val="ru-RU" w:eastAsia="ru-RU"/>
        </w:rPr>
      </w:pPr>
      <w:proofErr w:type="gramStart"/>
      <w:r w:rsidRPr="00AA43D1">
        <w:rPr>
          <w:rFonts w:ascii="Times New Roman" w:eastAsia="Times New Roman" w:hAnsi="Times New Roman" w:cs="Times New Roman"/>
          <w:color w:val="000000"/>
          <w:lang w:val="ru-RU" w:eastAsia="ru-RU"/>
        </w:rPr>
        <w:t>классифицировать источники опасности и факторы опасности (природные, физические, биологические, химические, психологические, социальные источники опасности</w:t>
      </w:r>
      <w:r w:rsidRPr="00AA43D1">
        <w:rPr>
          <w:rFonts w:ascii="Times New Roman" w:eastAsia="Times New Roman" w:hAnsi="Times New Roman" w:cs="Times New Roman"/>
          <w:color w:val="000000"/>
          <w:lang w:eastAsia="ru-RU"/>
        </w:rPr>
        <w:t> </w:t>
      </w:r>
      <w:r w:rsidRPr="00AA43D1">
        <w:rPr>
          <w:rFonts w:ascii="Times New Roman" w:eastAsia="Times New Roman" w:hAnsi="Times New Roman" w:cs="Times New Roman"/>
          <w:color w:val="000000"/>
          <w:lang w:val="ru-RU" w:eastAsia="ru-RU"/>
        </w:rPr>
        <w:t xml:space="preserve">— люди, </w:t>
      </w:r>
      <w:r w:rsidRPr="00AA43D1">
        <w:rPr>
          <w:rFonts w:ascii="Times New Roman" w:eastAsia="Times New Roman" w:hAnsi="Times New Roman" w:cs="Times New Roman"/>
          <w:color w:val="000000"/>
          <w:lang w:eastAsia="ru-RU"/>
        </w:rPr>
        <w:t> </w:t>
      </w:r>
      <w:r w:rsidRPr="00AA43D1">
        <w:rPr>
          <w:rFonts w:ascii="Times New Roman" w:eastAsia="Times New Roman" w:hAnsi="Times New Roman" w:cs="Times New Roman"/>
          <w:color w:val="000000"/>
          <w:lang w:val="ru-RU" w:eastAsia="ru-RU"/>
        </w:rPr>
        <w:t>животные, вирусы и бактерии; вещества, предметы и явления), в том числе техногенного происхождения;</w:t>
      </w:r>
      <w:proofErr w:type="gramEnd"/>
    </w:p>
    <w:p w14:paraId="72DF099A" w14:textId="2EDE4096" w:rsidR="00C50DF8" w:rsidRPr="00AA43D1" w:rsidRDefault="00C50DF8" w:rsidP="007425F0">
      <w:pPr>
        <w:pStyle w:val="ae"/>
        <w:numPr>
          <w:ilvl w:val="0"/>
          <w:numId w:val="31"/>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раскрывать общие принципы безопасного поведения.</w:t>
      </w:r>
    </w:p>
    <w:p w14:paraId="37FA25E7" w14:textId="12D3A04E" w:rsidR="00C50DF8" w:rsidRPr="00AA43D1" w:rsidRDefault="007C52DE" w:rsidP="007425F0">
      <w:pPr>
        <w:shd w:val="clear" w:color="auto" w:fill="FFFFFF"/>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b/>
          <w:bCs/>
          <w:color w:val="000000"/>
          <w:lang w:eastAsia="ru-RU"/>
        </w:rPr>
        <w:t>Модуль № 2 «</w:t>
      </w:r>
      <w:proofErr w:type="spellStart"/>
      <w:r>
        <w:rPr>
          <w:rFonts w:ascii="Times New Roman" w:eastAsia="Times New Roman" w:hAnsi="Times New Roman" w:cs="Times New Roman"/>
          <w:b/>
          <w:bCs/>
          <w:color w:val="000000"/>
          <w:lang w:eastAsia="ru-RU"/>
        </w:rPr>
        <w:t>ЗОЖ</w:t>
      </w:r>
      <w:proofErr w:type="gramStart"/>
      <w:r>
        <w:rPr>
          <w:rFonts w:ascii="Times New Roman" w:eastAsia="Times New Roman" w:hAnsi="Times New Roman" w:cs="Times New Roman"/>
          <w:b/>
          <w:bCs/>
          <w:color w:val="000000"/>
          <w:lang w:eastAsia="ru-RU"/>
        </w:rPr>
        <w:t>.Ч</w:t>
      </w:r>
      <w:proofErr w:type="gramEnd"/>
      <w:r>
        <w:rPr>
          <w:rFonts w:ascii="Times New Roman" w:eastAsia="Times New Roman" w:hAnsi="Times New Roman" w:cs="Times New Roman"/>
          <w:b/>
          <w:bCs/>
          <w:color w:val="000000"/>
          <w:lang w:eastAsia="ru-RU"/>
        </w:rPr>
        <w:t>то</w:t>
      </w:r>
      <w:proofErr w:type="spellEnd"/>
      <w:r>
        <w:rPr>
          <w:rFonts w:ascii="Times New Roman" w:eastAsia="Times New Roman" w:hAnsi="Times New Roman" w:cs="Times New Roman"/>
          <w:b/>
          <w:bCs/>
          <w:color w:val="000000"/>
          <w:lang w:eastAsia="ru-RU"/>
        </w:rPr>
        <w:t xml:space="preserve"> это такое?</w:t>
      </w:r>
      <w:r w:rsidR="00C50DF8" w:rsidRPr="00AA43D1">
        <w:rPr>
          <w:rFonts w:ascii="Times New Roman" w:eastAsia="Times New Roman" w:hAnsi="Times New Roman" w:cs="Times New Roman"/>
          <w:b/>
          <w:bCs/>
          <w:color w:val="000000"/>
          <w:lang w:eastAsia="ru-RU"/>
        </w:rPr>
        <w:t>»:</w:t>
      </w:r>
    </w:p>
    <w:p w14:paraId="59F42772" w14:textId="4B19AD65" w:rsidR="007425F0" w:rsidRPr="00AA43D1" w:rsidRDefault="00560390" w:rsidP="007425F0">
      <w:pPr>
        <w:pStyle w:val="ae"/>
        <w:numPr>
          <w:ilvl w:val="0"/>
          <w:numId w:val="32"/>
        </w:numPr>
        <w:shd w:val="clear" w:color="auto" w:fill="FFFFFF"/>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val="ru-RU" w:eastAsia="ru-RU"/>
        </w:rPr>
        <w:t>основные понятия ЗОЖ</w:t>
      </w:r>
      <w:r w:rsidR="00C50DF8" w:rsidRPr="00AA43D1">
        <w:rPr>
          <w:rFonts w:ascii="Times New Roman" w:eastAsia="Times New Roman" w:hAnsi="Times New Roman" w:cs="Times New Roman"/>
          <w:color w:val="000000"/>
          <w:lang w:eastAsia="ru-RU"/>
        </w:rPr>
        <w:t>;</w:t>
      </w:r>
    </w:p>
    <w:p w14:paraId="41C3D204" w14:textId="751327C1" w:rsidR="007425F0" w:rsidRPr="00AA43D1" w:rsidRDefault="00560390" w:rsidP="007425F0">
      <w:pPr>
        <w:pStyle w:val="ae"/>
        <w:numPr>
          <w:ilvl w:val="0"/>
          <w:numId w:val="32"/>
        </w:numPr>
        <w:shd w:val="clear" w:color="auto" w:fill="FFFFFF"/>
        <w:spacing w:after="0" w:line="240" w:lineRule="auto"/>
        <w:rPr>
          <w:rFonts w:ascii="Times New Roman" w:eastAsia="Times New Roman" w:hAnsi="Times New Roman" w:cs="Times New Roman"/>
          <w:color w:val="000000"/>
          <w:lang w:val="ru-RU" w:eastAsia="ru-RU"/>
        </w:rPr>
      </w:pPr>
      <w:r>
        <w:rPr>
          <w:rFonts w:ascii="Times New Roman" w:eastAsia="Times New Roman" w:hAnsi="Times New Roman" w:cs="Times New Roman"/>
          <w:color w:val="000000"/>
          <w:lang w:val="ru-RU" w:eastAsia="ru-RU"/>
        </w:rPr>
        <w:t>физическая культура</w:t>
      </w:r>
    </w:p>
    <w:p w14:paraId="32E8DE7C" w14:textId="1E55BBDF" w:rsidR="007425F0" w:rsidRPr="00AA43D1" w:rsidRDefault="00560390" w:rsidP="007425F0">
      <w:pPr>
        <w:pStyle w:val="ae"/>
        <w:numPr>
          <w:ilvl w:val="0"/>
          <w:numId w:val="32"/>
        </w:numPr>
        <w:shd w:val="clear" w:color="auto" w:fill="FFFFFF"/>
        <w:spacing w:after="0" w:line="240" w:lineRule="auto"/>
        <w:rPr>
          <w:rFonts w:ascii="Times New Roman" w:eastAsia="Times New Roman" w:hAnsi="Times New Roman" w:cs="Times New Roman"/>
          <w:color w:val="000000"/>
          <w:lang w:val="ru-RU" w:eastAsia="ru-RU"/>
        </w:rPr>
      </w:pPr>
      <w:r>
        <w:rPr>
          <w:rFonts w:ascii="Times New Roman" w:eastAsia="Times New Roman" w:hAnsi="Times New Roman" w:cs="Times New Roman"/>
          <w:color w:val="000000"/>
          <w:lang w:val="ru-RU" w:eastAsia="ru-RU"/>
        </w:rPr>
        <w:t>правильное питание</w:t>
      </w:r>
    </w:p>
    <w:p w14:paraId="6EA17FB4" w14:textId="2E6A3492" w:rsidR="007425F0" w:rsidRPr="00AA43D1" w:rsidRDefault="00560390" w:rsidP="007425F0">
      <w:pPr>
        <w:pStyle w:val="ae"/>
        <w:numPr>
          <w:ilvl w:val="0"/>
          <w:numId w:val="32"/>
        </w:numPr>
        <w:shd w:val="clear" w:color="auto" w:fill="FFFFFF"/>
        <w:spacing w:after="0" w:line="240" w:lineRule="auto"/>
        <w:rPr>
          <w:rFonts w:ascii="Times New Roman" w:eastAsia="Times New Roman" w:hAnsi="Times New Roman" w:cs="Times New Roman"/>
          <w:color w:val="000000"/>
          <w:lang w:val="ru-RU" w:eastAsia="ru-RU"/>
        </w:rPr>
      </w:pPr>
      <w:r>
        <w:rPr>
          <w:rFonts w:ascii="Times New Roman" w:eastAsia="Times New Roman" w:hAnsi="Times New Roman" w:cs="Times New Roman"/>
          <w:color w:val="000000"/>
          <w:lang w:val="ru-RU" w:eastAsia="ru-RU"/>
        </w:rPr>
        <w:t>психическое здоровье</w:t>
      </w:r>
      <w:r w:rsidR="00C50DF8" w:rsidRPr="00AA43D1">
        <w:rPr>
          <w:rFonts w:ascii="Times New Roman" w:eastAsia="Times New Roman" w:hAnsi="Times New Roman" w:cs="Times New Roman"/>
          <w:color w:val="000000"/>
          <w:lang w:val="ru-RU" w:eastAsia="ru-RU"/>
        </w:rPr>
        <w:t>;</w:t>
      </w:r>
    </w:p>
    <w:p w14:paraId="4527918A" w14:textId="339DCD74" w:rsidR="007425F0" w:rsidRPr="00AA43D1" w:rsidRDefault="00560390" w:rsidP="007425F0">
      <w:pPr>
        <w:pStyle w:val="ae"/>
        <w:numPr>
          <w:ilvl w:val="0"/>
          <w:numId w:val="32"/>
        </w:numPr>
        <w:shd w:val="clear" w:color="auto" w:fill="FFFFFF"/>
        <w:spacing w:after="0" w:line="240" w:lineRule="auto"/>
        <w:rPr>
          <w:rFonts w:ascii="Times New Roman" w:eastAsia="Times New Roman" w:hAnsi="Times New Roman" w:cs="Times New Roman"/>
          <w:color w:val="000000"/>
          <w:lang w:val="ru-RU" w:eastAsia="ru-RU"/>
        </w:rPr>
      </w:pPr>
      <w:r>
        <w:rPr>
          <w:rFonts w:ascii="Times New Roman" w:eastAsia="Times New Roman" w:hAnsi="Times New Roman" w:cs="Times New Roman"/>
          <w:color w:val="000000"/>
          <w:lang w:val="ru-RU" w:eastAsia="ru-RU"/>
        </w:rPr>
        <w:t>человек и социум</w:t>
      </w:r>
      <w:r w:rsidR="00C50DF8" w:rsidRPr="00AA43D1">
        <w:rPr>
          <w:rFonts w:ascii="Times New Roman" w:eastAsia="Times New Roman" w:hAnsi="Times New Roman" w:cs="Times New Roman"/>
          <w:color w:val="000000"/>
          <w:lang w:val="ru-RU" w:eastAsia="ru-RU"/>
        </w:rPr>
        <w:t>;</w:t>
      </w:r>
    </w:p>
    <w:p w14:paraId="382E046F" w14:textId="2FC70397" w:rsidR="00560390" w:rsidRDefault="00C50DF8" w:rsidP="007425F0">
      <w:pPr>
        <w:shd w:val="clear" w:color="auto" w:fill="FFFFFF"/>
        <w:spacing w:after="0" w:line="240" w:lineRule="auto"/>
        <w:rPr>
          <w:rFonts w:ascii="Times New Roman" w:eastAsia="Times New Roman" w:hAnsi="Times New Roman" w:cs="Times New Roman"/>
          <w:b/>
          <w:bCs/>
          <w:color w:val="000000"/>
          <w:lang w:eastAsia="ru-RU"/>
        </w:rPr>
      </w:pPr>
      <w:r w:rsidRPr="00AA43D1">
        <w:rPr>
          <w:rFonts w:ascii="Times New Roman" w:eastAsia="Times New Roman" w:hAnsi="Times New Roman" w:cs="Times New Roman"/>
          <w:b/>
          <w:bCs/>
          <w:color w:val="000000"/>
          <w:lang w:eastAsia="ru-RU"/>
        </w:rPr>
        <w:t>Модуль</w:t>
      </w:r>
      <w:r w:rsidR="007C52DE">
        <w:rPr>
          <w:rFonts w:ascii="Times New Roman" w:eastAsia="Times New Roman" w:hAnsi="Times New Roman" w:cs="Times New Roman"/>
          <w:b/>
          <w:bCs/>
          <w:color w:val="000000"/>
          <w:lang w:eastAsia="ru-RU"/>
        </w:rPr>
        <w:t xml:space="preserve"> № 3 «Опасности</w:t>
      </w:r>
      <w:proofErr w:type="gramStart"/>
      <w:r w:rsidR="007C52DE">
        <w:rPr>
          <w:rFonts w:ascii="Times New Roman" w:eastAsia="Times New Roman" w:hAnsi="Times New Roman" w:cs="Times New Roman"/>
          <w:b/>
          <w:bCs/>
          <w:color w:val="000000"/>
          <w:lang w:eastAsia="ru-RU"/>
        </w:rPr>
        <w:t xml:space="preserve"> ,</w:t>
      </w:r>
      <w:proofErr w:type="gramEnd"/>
      <w:r w:rsidR="007C52DE">
        <w:rPr>
          <w:rFonts w:ascii="Times New Roman" w:eastAsia="Times New Roman" w:hAnsi="Times New Roman" w:cs="Times New Roman"/>
          <w:b/>
          <w:bCs/>
          <w:color w:val="000000"/>
          <w:lang w:eastAsia="ru-RU"/>
        </w:rPr>
        <w:t>подстерегающие нас дома</w:t>
      </w:r>
      <w:r w:rsidRPr="00AA43D1">
        <w:rPr>
          <w:rFonts w:ascii="Times New Roman" w:eastAsia="Times New Roman" w:hAnsi="Times New Roman" w:cs="Times New Roman"/>
          <w:b/>
          <w:bCs/>
          <w:color w:val="000000"/>
          <w:lang w:eastAsia="ru-RU"/>
        </w:rPr>
        <w:t>»:</w:t>
      </w:r>
    </w:p>
    <w:p w14:paraId="11E08115" w14:textId="77777777" w:rsidR="00560390" w:rsidRPr="00AA43D1" w:rsidRDefault="00560390" w:rsidP="00560390">
      <w:pPr>
        <w:pStyle w:val="ae"/>
        <w:numPr>
          <w:ilvl w:val="0"/>
          <w:numId w:val="32"/>
        </w:numPr>
        <w:shd w:val="clear" w:color="auto" w:fill="FFFFFF"/>
        <w:spacing w:after="0" w:line="240" w:lineRule="auto"/>
        <w:rPr>
          <w:rFonts w:ascii="Times New Roman" w:eastAsia="Times New Roman" w:hAnsi="Times New Roman" w:cs="Times New Roman"/>
          <w:color w:val="000000"/>
          <w:lang w:eastAsia="ru-RU"/>
        </w:rPr>
      </w:pPr>
      <w:proofErr w:type="spellStart"/>
      <w:r w:rsidRPr="00AA43D1">
        <w:rPr>
          <w:rFonts w:ascii="Times New Roman" w:eastAsia="Times New Roman" w:hAnsi="Times New Roman" w:cs="Times New Roman"/>
          <w:color w:val="000000"/>
          <w:lang w:eastAsia="ru-RU"/>
        </w:rPr>
        <w:t>объяснять</w:t>
      </w:r>
      <w:proofErr w:type="spellEnd"/>
      <w:r w:rsidRPr="00AA43D1">
        <w:rPr>
          <w:rFonts w:ascii="Times New Roman" w:eastAsia="Times New Roman" w:hAnsi="Times New Roman" w:cs="Times New Roman"/>
          <w:color w:val="000000"/>
          <w:lang w:eastAsia="ru-RU"/>
        </w:rPr>
        <w:t xml:space="preserve"> </w:t>
      </w:r>
      <w:proofErr w:type="spellStart"/>
      <w:r w:rsidRPr="00AA43D1">
        <w:rPr>
          <w:rFonts w:ascii="Times New Roman" w:eastAsia="Times New Roman" w:hAnsi="Times New Roman" w:cs="Times New Roman"/>
          <w:color w:val="000000"/>
          <w:lang w:eastAsia="ru-RU"/>
        </w:rPr>
        <w:t>особенности</w:t>
      </w:r>
      <w:proofErr w:type="spellEnd"/>
      <w:r w:rsidRPr="00AA43D1">
        <w:rPr>
          <w:rFonts w:ascii="Times New Roman" w:eastAsia="Times New Roman" w:hAnsi="Times New Roman" w:cs="Times New Roman"/>
          <w:color w:val="000000"/>
          <w:lang w:eastAsia="ru-RU"/>
        </w:rPr>
        <w:t xml:space="preserve"> </w:t>
      </w:r>
      <w:proofErr w:type="spellStart"/>
      <w:r w:rsidRPr="00AA43D1">
        <w:rPr>
          <w:rFonts w:ascii="Times New Roman" w:eastAsia="Times New Roman" w:hAnsi="Times New Roman" w:cs="Times New Roman"/>
          <w:color w:val="000000"/>
          <w:lang w:eastAsia="ru-RU"/>
        </w:rPr>
        <w:t>жизнеобеспечения</w:t>
      </w:r>
      <w:proofErr w:type="spellEnd"/>
      <w:r w:rsidRPr="00AA43D1">
        <w:rPr>
          <w:rFonts w:ascii="Times New Roman" w:eastAsia="Times New Roman" w:hAnsi="Times New Roman" w:cs="Times New Roman"/>
          <w:color w:val="000000"/>
          <w:lang w:eastAsia="ru-RU"/>
        </w:rPr>
        <w:t xml:space="preserve"> </w:t>
      </w:r>
      <w:proofErr w:type="spellStart"/>
      <w:r w:rsidRPr="00AA43D1">
        <w:rPr>
          <w:rFonts w:ascii="Times New Roman" w:eastAsia="Times New Roman" w:hAnsi="Times New Roman" w:cs="Times New Roman"/>
          <w:color w:val="000000"/>
          <w:lang w:eastAsia="ru-RU"/>
        </w:rPr>
        <w:t>жилища</w:t>
      </w:r>
      <w:proofErr w:type="spellEnd"/>
      <w:r w:rsidRPr="00AA43D1">
        <w:rPr>
          <w:rFonts w:ascii="Times New Roman" w:eastAsia="Times New Roman" w:hAnsi="Times New Roman" w:cs="Times New Roman"/>
          <w:color w:val="000000"/>
          <w:lang w:eastAsia="ru-RU"/>
        </w:rPr>
        <w:t>;</w:t>
      </w:r>
    </w:p>
    <w:p w14:paraId="6CC4ACE3" w14:textId="77777777" w:rsidR="00560390" w:rsidRPr="00AA43D1" w:rsidRDefault="00560390" w:rsidP="00560390">
      <w:pPr>
        <w:pStyle w:val="ae"/>
        <w:numPr>
          <w:ilvl w:val="0"/>
          <w:numId w:val="32"/>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классифицировать источники опасности в быту (пожароопасные предметы, электроприборы, газовое оборудование, бытовая химия, медикаменты);</w:t>
      </w:r>
    </w:p>
    <w:p w14:paraId="50296B63" w14:textId="77777777" w:rsidR="00560390" w:rsidRPr="00AA43D1" w:rsidRDefault="00560390" w:rsidP="00560390">
      <w:pPr>
        <w:pStyle w:val="ae"/>
        <w:numPr>
          <w:ilvl w:val="0"/>
          <w:numId w:val="32"/>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знать права, обязанности и ответственность граждан в области пожарной безопасности;</w:t>
      </w:r>
    </w:p>
    <w:p w14:paraId="60099698" w14:textId="77777777" w:rsidR="00560390" w:rsidRPr="00AA43D1" w:rsidRDefault="00560390" w:rsidP="00560390">
      <w:pPr>
        <w:pStyle w:val="ae"/>
        <w:numPr>
          <w:ilvl w:val="0"/>
          <w:numId w:val="32"/>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соблюдать правила безопасного поведения, позволяющие предупредить возникновение опасных ситуаций в быту;</w:t>
      </w:r>
    </w:p>
    <w:p w14:paraId="6AE3390E" w14:textId="77777777" w:rsidR="00560390" w:rsidRPr="00AA43D1" w:rsidRDefault="00560390" w:rsidP="00560390">
      <w:pPr>
        <w:pStyle w:val="ae"/>
        <w:numPr>
          <w:ilvl w:val="0"/>
          <w:numId w:val="32"/>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знать о правилах вызова экстренных служб и ответственности за ложные сообщения;</w:t>
      </w:r>
    </w:p>
    <w:p w14:paraId="2A10C73F" w14:textId="77777777" w:rsidR="00560390" w:rsidRPr="00AA43D1" w:rsidRDefault="00560390" w:rsidP="00560390">
      <w:pPr>
        <w:pStyle w:val="ae"/>
        <w:numPr>
          <w:ilvl w:val="0"/>
          <w:numId w:val="32"/>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безопасно действовать при возникновении аварийных ситуаций техногенного происхождения в коммунальных системах жизнеобеспечения (водо- и газоснабжение, канализация, электроэнергетические и тепловые сети);</w:t>
      </w:r>
    </w:p>
    <w:p w14:paraId="586CE7EC" w14:textId="4A4EF308" w:rsidR="00560390" w:rsidRPr="00EB17D2" w:rsidRDefault="00560390" w:rsidP="007425F0">
      <w:pPr>
        <w:pStyle w:val="ae"/>
        <w:numPr>
          <w:ilvl w:val="0"/>
          <w:numId w:val="32"/>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безопасно действовать при пожаре в жилых и общественных зданиях, в том числе правильно использовать первичные средства пожаротушения.</w:t>
      </w:r>
    </w:p>
    <w:p w14:paraId="7DAE4B96" w14:textId="5549CFC7" w:rsidR="00C50DF8" w:rsidRDefault="007C52DE" w:rsidP="007425F0">
      <w:pPr>
        <w:shd w:val="clear" w:color="auto" w:fill="FFFFFF"/>
        <w:spacing w:after="0" w:line="240" w:lineRule="auto"/>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Модуль № 4 «Правила поведения учащихся на улицах и дорогах</w:t>
      </w:r>
      <w:r w:rsidR="00C50DF8" w:rsidRPr="00AA43D1">
        <w:rPr>
          <w:rFonts w:ascii="Times New Roman" w:eastAsia="Times New Roman" w:hAnsi="Times New Roman" w:cs="Times New Roman"/>
          <w:b/>
          <w:bCs/>
          <w:color w:val="000000"/>
          <w:lang w:eastAsia="ru-RU"/>
        </w:rPr>
        <w:t>»:</w:t>
      </w:r>
    </w:p>
    <w:p w14:paraId="1A82AB9F" w14:textId="77777777" w:rsidR="007C52DE" w:rsidRPr="00AA43D1" w:rsidRDefault="007C52DE" w:rsidP="007C52DE">
      <w:pPr>
        <w:pStyle w:val="ae"/>
        <w:numPr>
          <w:ilvl w:val="0"/>
          <w:numId w:val="33"/>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классифицировать виды опасностей на транспорте (наземный, подземный, железнодорожный, водный, воздушный);</w:t>
      </w:r>
    </w:p>
    <w:p w14:paraId="38C506E3" w14:textId="6AA77DE8" w:rsidR="007C52DE" w:rsidRPr="00EB17D2" w:rsidRDefault="007C52DE" w:rsidP="007425F0">
      <w:pPr>
        <w:pStyle w:val="ae"/>
        <w:numPr>
          <w:ilvl w:val="0"/>
          <w:numId w:val="33"/>
        </w:numPr>
        <w:shd w:val="clear" w:color="auto" w:fill="FFFFFF"/>
        <w:spacing w:after="0" w:line="240" w:lineRule="auto"/>
        <w:rPr>
          <w:rFonts w:ascii="Times New Roman" w:eastAsia="Times New Roman" w:hAnsi="Times New Roman" w:cs="Times New Roman"/>
          <w:color w:val="000000"/>
          <w:lang w:val="ru-RU" w:eastAsia="ru-RU"/>
        </w:rPr>
      </w:pPr>
      <w:r w:rsidRPr="00AA43D1">
        <w:rPr>
          <w:rFonts w:ascii="Times New Roman" w:eastAsia="Times New Roman" w:hAnsi="Times New Roman" w:cs="Times New Roman"/>
          <w:color w:val="000000"/>
          <w:lang w:val="ru-RU" w:eastAsia="ru-RU"/>
        </w:rPr>
        <w:t>соблюдать правила дорожного движения, установленные для пешехода, пассажира, водителя велосипеда и иных средств передвижения;</w:t>
      </w:r>
    </w:p>
    <w:p w14:paraId="560FDA42" w14:textId="77777777" w:rsidR="00EB17D2" w:rsidRDefault="007C52DE" w:rsidP="007425F0">
      <w:pPr>
        <w:shd w:val="clear" w:color="auto" w:fill="FFFFFF"/>
        <w:spacing w:after="0" w:line="240" w:lineRule="auto"/>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Модуль № 5 «Контроль знаний</w:t>
      </w:r>
      <w:r w:rsidR="00C50DF8" w:rsidRPr="00AA43D1">
        <w:rPr>
          <w:rFonts w:ascii="Times New Roman" w:eastAsia="Times New Roman" w:hAnsi="Times New Roman" w:cs="Times New Roman"/>
          <w:b/>
          <w:bCs/>
          <w:color w:val="000000"/>
          <w:lang w:eastAsia="ru-RU"/>
        </w:rPr>
        <w:t>»</w:t>
      </w:r>
    </w:p>
    <w:p w14:paraId="203F0290" w14:textId="77777777" w:rsidR="00EB17D2" w:rsidRDefault="00EB17D2" w:rsidP="00EB17D2">
      <w:pPr>
        <w:shd w:val="clear" w:color="auto" w:fill="FFFFFF"/>
        <w:spacing w:after="0" w:line="240" w:lineRule="auto"/>
        <w:rPr>
          <w:rFonts w:ascii="Times New Roman" w:eastAsia="Times New Roman" w:hAnsi="Times New Roman" w:cs="Times New Roman"/>
          <w:b/>
          <w:bCs/>
          <w:lang w:eastAsia="ru-RU"/>
        </w:rPr>
      </w:pPr>
    </w:p>
    <w:p w14:paraId="2C521532" w14:textId="77777777" w:rsidR="00EB17D2" w:rsidRPr="00927A1D" w:rsidRDefault="00EB17D2" w:rsidP="00EB17D2">
      <w:pPr>
        <w:shd w:val="clear" w:color="auto" w:fill="FFFFFF"/>
        <w:spacing w:line="274" w:lineRule="exact"/>
        <w:ind w:right="14"/>
        <w:jc w:val="both"/>
        <w:rPr>
          <w:rFonts w:ascii="Times New Roman" w:eastAsia="Lucida Sans Unicode" w:hAnsi="Times New Roman" w:cs="Mangal"/>
          <w:color w:val="000000"/>
          <w:spacing w:val="5"/>
          <w:kern w:val="1"/>
          <w:sz w:val="24"/>
          <w:szCs w:val="24"/>
          <w:lang w:eastAsia="hi-IN" w:bidi="hi-IN"/>
        </w:rPr>
      </w:pPr>
      <w:r>
        <w:rPr>
          <w:rFonts w:ascii="Times New Roman" w:eastAsia="Lucida Sans Unicode" w:hAnsi="Times New Roman" w:cs="Mangal"/>
          <w:color w:val="000000"/>
          <w:spacing w:val="5"/>
          <w:kern w:val="1"/>
          <w:sz w:val="24"/>
          <w:szCs w:val="24"/>
          <w:lang w:eastAsia="hi-IN" w:bidi="hi-IN"/>
        </w:rPr>
        <w:t xml:space="preserve">    </w:t>
      </w:r>
      <w:r w:rsidRPr="00927A1D">
        <w:rPr>
          <w:rFonts w:ascii="Times New Roman" w:eastAsia="Lucida Sans Unicode" w:hAnsi="Times New Roman" w:cs="Mangal"/>
          <w:color w:val="000000"/>
          <w:spacing w:val="5"/>
          <w:kern w:val="1"/>
          <w:sz w:val="24"/>
          <w:szCs w:val="24"/>
          <w:lang w:eastAsia="hi-IN" w:bidi="hi-IN"/>
        </w:rPr>
        <w:t>Модуль №6. Практические занятия</w:t>
      </w:r>
    </w:p>
    <w:p w14:paraId="6403F28F" w14:textId="77777777" w:rsidR="00EB17D2" w:rsidRDefault="00EB17D2" w:rsidP="00EB17D2">
      <w:pPr>
        <w:widowControl w:val="0"/>
        <w:shd w:val="clear" w:color="auto" w:fill="FFFFFF"/>
        <w:suppressAutoHyphens/>
        <w:spacing w:after="0" w:line="281" w:lineRule="exact"/>
        <w:ind w:left="7" w:right="58" w:firstLine="691"/>
        <w:jc w:val="both"/>
        <w:textAlignment w:val="baseline"/>
        <w:rPr>
          <w:rFonts w:ascii="Times New Roman" w:eastAsia="Lucida Sans Unicode" w:hAnsi="Times New Roman" w:cs="Mangal"/>
          <w:color w:val="000000"/>
          <w:spacing w:val="5"/>
          <w:kern w:val="1"/>
          <w:sz w:val="24"/>
          <w:szCs w:val="24"/>
          <w:lang w:eastAsia="hi-IN" w:bidi="hi-IN"/>
        </w:rPr>
      </w:pPr>
      <w:r w:rsidRPr="00927A1D">
        <w:rPr>
          <w:rFonts w:ascii="Times New Roman" w:eastAsia="Lucida Sans Unicode" w:hAnsi="Times New Roman" w:cs="Mangal"/>
          <w:color w:val="000000"/>
          <w:spacing w:val="3"/>
          <w:kern w:val="1"/>
          <w:sz w:val="24"/>
          <w:szCs w:val="24"/>
          <w:lang w:eastAsia="hi-IN" w:bidi="hi-IN"/>
        </w:rPr>
        <w:t xml:space="preserve">Действия учащихся по сигналам оповещения. Пребывание в противогазе. Одевание </w:t>
      </w:r>
      <w:r w:rsidRPr="00927A1D">
        <w:rPr>
          <w:rFonts w:ascii="Times New Roman" w:eastAsia="Lucida Sans Unicode" w:hAnsi="Times New Roman" w:cs="Mangal"/>
          <w:color w:val="000000"/>
          <w:spacing w:val="5"/>
          <w:kern w:val="1"/>
          <w:sz w:val="24"/>
          <w:szCs w:val="24"/>
          <w:lang w:eastAsia="hi-IN" w:bidi="hi-IN"/>
        </w:rPr>
        <w:t>средств защиты кожи и органов дыхания.</w:t>
      </w:r>
    </w:p>
    <w:p w14:paraId="067D3829" w14:textId="77777777" w:rsidR="00EB17D2" w:rsidRPr="00927A1D" w:rsidRDefault="00EB17D2" w:rsidP="00EB17D2">
      <w:pPr>
        <w:widowControl w:val="0"/>
        <w:shd w:val="clear" w:color="auto" w:fill="FFFFFF"/>
        <w:suppressAutoHyphens/>
        <w:spacing w:after="0" w:line="281" w:lineRule="exact"/>
        <w:ind w:left="7" w:right="58" w:firstLine="691"/>
        <w:jc w:val="both"/>
        <w:textAlignment w:val="baseline"/>
        <w:rPr>
          <w:rFonts w:ascii="Times New Roman" w:eastAsia="Lucida Sans Unicode" w:hAnsi="Times New Roman" w:cs="Mangal"/>
          <w:color w:val="000000"/>
          <w:spacing w:val="5"/>
          <w:kern w:val="1"/>
          <w:sz w:val="24"/>
          <w:szCs w:val="24"/>
          <w:lang w:eastAsia="hi-IN" w:bidi="hi-IN"/>
        </w:rPr>
      </w:pPr>
    </w:p>
    <w:p w14:paraId="0CE03911" w14:textId="77777777" w:rsidR="00EB17D2" w:rsidRDefault="00EB17D2" w:rsidP="00EB17D2">
      <w:pPr>
        <w:shd w:val="clear" w:color="auto" w:fill="FFFFFF"/>
        <w:spacing w:line="274" w:lineRule="exact"/>
        <w:ind w:right="14"/>
        <w:jc w:val="both"/>
        <w:rPr>
          <w:rFonts w:ascii="Times New Roman" w:eastAsia="Lucida Sans Unicode" w:hAnsi="Times New Roman" w:cs="Mangal"/>
          <w:color w:val="000000"/>
          <w:spacing w:val="3"/>
          <w:kern w:val="1"/>
          <w:sz w:val="24"/>
          <w:szCs w:val="24"/>
          <w:lang w:eastAsia="hi-IN" w:bidi="hi-IN"/>
        </w:rPr>
      </w:pPr>
      <w:r>
        <w:rPr>
          <w:rFonts w:ascii="Times New Roman" w:hAnsi="Times New Roman" w:cs="Times New Roman"/>
          <w:sz w:val="24"/>
          <w:szCs w:val="24"/>
        </w:rPr>
        <w:t xml:space="preserve">    Модуль №7 </w:t>
      </w:r>
      <w:r w:rsidRPr="003F1BDA">
        <w:rPr>
          <w:rFonts w:ascii="Times New Roman" w:eastAsia="Lucida Sans Unicode" w:hAnsi="Times New Roman" w:cs="Mangal"/>
          <w:color w:val="000000"/>
          <w:spacing w:val="3"/>
          <w:kern w:val="1"/>
          <w:sz w:val="24"/>
          <w:szCs w:val="24"/>
          <w:lang w:eastAsia="hi-IN" w:bidi="hi-IN"/>
        </w:rPr>
        <w:t>Введение в туризм.</w:t>
      </w:r>
      <w:r>
        <w:rPr>
          <w:rFonts w:ascii="Times New Roman" w:eastAsia="Lucida Sans Unicode" w:hAnsi="Times New Roman" w:cs="Mangal"/>
          <w:color w:val="000000"/>
          <w:spacing w:val="3"/>
          <w:kern w:val="1"/>
          <w:sz w:val="24"/>
          <w:szCs w:val="24"/>
          <w:lang w:eastAsia="hi-IN" w:bidi="hi-IN"/>
        </w:rPr>
        <w:t xml:space="preserve">       </w:t>
      </w:r>
    </w:p>
    <w:p w14:paraId="10F9EF2F" w14:textId="77777777" w:rsidR="00EB17D2" w:rsidRDefault="00EB17D2" w:rsidP="00EB17D2">
      <w:pPr>
        <w:widowControl w:val="0"/>
        <w:shd w:val="clear" w:color="auto" w:fill="FFFFFF"/>
        <w:suppressAutoHyphens/>
        <w:spacing w:after="0" w:line="281" w:lineRule="exact"/>
        <w:ind w:left="7" w:right="58" w:firstLine="691"/>
        <w:jc w:val="both"/>
        <w:textAlignment w:val="baseline"/>
        <w:rPr>
          <w:rFonts w:ascii="Times New Roman" w:eastAsia="Lucida Sans Unicode" w:hAnsi="Times New Roman" w:cs="Mangal"/>
          <w:color w:val="000000"/>
          <w:spacing w:val="5"/>
          <w:kern w:val="1"/>
          <w:sz w:val="24"/>
          <w:szCs w:val="24"/>
          <w:lang w:eastAsia="hi-IN" w:bidi="hi-IN"/>
        </w:rPr>
      </w:pPr>
      <w:r>
        <w:rPr>
          <w:rFonts w:ascii="Times New Roman" w:eastAsia="Lucida Sans Unicode" w:hAnsi="Times New Roman" w:cs="Mangal"/>
          <w:color w:val="000000"/>
          <w:spacing w:val="3"/>
          <w:kern w:val="1"/>
          <w:sz w:val="24"/>
          <w:szCs w:val="24"/>
          <w:lang w:eastAsia="hi-IN" w:bidi="hi-IN"/>
        </w:rPr>
        <w:t xml:space="preserve">             Основные </w:t>
      </w:r>
      <w:r w:rsidRPr="003F1BDA">
        <w:rPr>
          <w:rFonts w:ascii="Times New Roman" w:eastAsia="Lucida Sans Unicode" w:hAnsi="Times New Roman" w:cs="Mangal"/>
          <w:color w:val="000000"/>
          <w:spacing w:val="3"/>
          <w:kern w:val="1"/>
          <w:sz w:val="24"/>
          <w:szCs w:val="24"/>
          <w:lang w:eastAsia="hi-IN" w:bidi="hi-IN"/>
        </w:rPr>
        <w:t xml:space="preserve">узлы, используемые в туризме. Снаряжения: порядок </w:t>
      </w:r>
      <w:r w:rsidRPr="003F1BDA">
        <w:rPr>
          <w:rFonts w:ascii="Times New Roman" w:eastAsia="Lucida Sans Unicode" w:hAnsi="Times New Roman" w:cs="Mangal"/>
          <w:color w:val="000000"/>
          <w:spacing w:val="10"/>
          <w:kern w:val="1"/>
          <w:sz w:val="24"/>
          <w:szCs w:val="24"/>
          <w:lang w:eastAsia="hi-IN" w:bidi="hi-IN"/>
        </w:rPr>
        <w:t xml:space="preserve">пользования и техника безопасности. Основные элементы туристической полосы и </w:t>
      </w:r>
      <w:r w:rsidRPr="003F1BDA">
        <w:rPr>
          <w:rFonts w:ascii="Times New Roman" w:eastAsia="Lucida Sans Unicode" w:hAnsi="Times New Roman" w:cs="Mangal"/>
          <w:color w:val="000000"/>
          <w:spacing w:val="3"/>
          <w:kern w:val="1"/>
          <w:sz w:val="24"/>
          <w:szCs w:val="24"/>
          <w:lang w:eastAsia="hi-IN" w:bidi="hi-IN"/>
        </w:rPr>
        <w:t>порядок их прохождения. Установка палаток. Подготовка о оборудование</w:t>
      </w:r>
      <w:proofErr w:type="gramStart"/>
      <w:r w:rsidRPr="003F1BDA">
        <w:rPr>
          <w:rFonts w:ascii="Times New Roman" w:eastAsia="Lucida Sans Unicode" w:hAnsi="Times New Roman" w:cs="Mangal"/>
          <w:color w:val="000000"/>
          <w:spacing w:val="3"/>
          <w:kern w:val="1"/>
          <w:sz w:val="24"/>
          <w:szCs w:val="24"/>
          <w:lang w:eastAsia="hi-IN" w:bidi="hi-IN"/>
        </w:rPr>
        <w:t xml:space="preserve"> .</w:t>
      </w:r>
      <w:proofErr w:type="gramEnd"/>
      <w:r w:rsidRPr="003F1BDA">
        <w:rPr>
          <w:rFonts w:ascii="Times New Roman" w:eastAsia="Lucida Sans Unicode" w:hAnsi="Times New Roman" w:cs="Mangal"/>
          <w:color w:val="000000"/>
          <w:spacing w:val="3"/>
          <w:kern w:val="1"/>
          <w:sz w:val="24"/>
          <w:szCs w:val="24"/>
          <w:lang w:eastAsia="hi-IN" w:bidi="hi-IN"/>
        </w:rPr>
        <w:t xml:space="preserve"> Практические </w:t>
      </w:r>
      <w:r w:rsidRPr="003F1BDA">
        <w:rPr>
          <w:rFonts w:ascii="Times New Roman" w:eastAsia="Lucida Sans Unicode" w:hAnsi="Times New Roman" w:cs="Mangal"/>
          <w:color w:val="000000"/>
          <w:spacing w:val="5"/>
          <w:kern w:val="1"/>
          <w:sz w:val="24"/>
          <w:szCs w:val="24"/>
          <w:lang w:eastAsia="hi-IN" w:bidi="hi-IN"/>
        </w:rPr>
        <w:t xml:space="preserve">занятия по прохождению туристической школы и </w:t>
      </w:r>
      <w:r>
        <w:rPr>
          <w:rFonts w:ascii="Times New Roman" w:eastAsia="Lucida Sans Unicode" w:hAnsi="Times New Roman" w:cs="Mangal"/>
          <w:color w:val="000000"/>
          <w:spacing w:val="5"/>
          <w:kern w:val="1"/>
          <w:sz w:val="24"/>
          <w:szCs w:val="24"/>
          <w:lang w:eastAsia="hi-IN" w:bidi="hi-IN"/>
        </w:rPr>
        <w:t>'элементов «Школы безопасности».</w:t>
      </w:r>
    </w:p>
    <w:p w14:paraId="5F59A5C7" w14:textId="77777777" w:rsidR="00EB17D2" w:rsidRDefault="00EB17D2" w:rsidP="00EB17D2">
      <w:pPr>
        <w:widowControl w:val="0"/>
        <w:shd w:val="clear" w:color="auto" w:fill="FFFFFF"/>
        <w:suppressAutoHyphens/>
        <w:spacing w:after="0" w:line="281" w:lineRule="exact"/>
        <w:ind w:left="7" w:right="58" w:firstLine="691"/>
        <w:jc w:val="both"/>
        <w:textAlignment w:val="baseline"/>
        <w:rPr>
          <w:rFonts w:ascii="Times New Roman" w:eastAsia="Lucida Sans Unicode" w:hAnsi="Times New Roman" w:cs="Mangal"/>
          <w:color w:val="000000"/>
          <w:spacing w:val="5"/>
          <w:kern w:val="1"/>
          <w:sz w:val="28"/>
          <w:szCs w:val="28"/>
          <w:lang w:eastAsia="hi-IN" w:bidi="hi-IN"/>
        </w:rPr>
      </w:pPr>
      <w:r w:rsidRPr="003F1BDA">
        <w:rPr>
          <w:rFonts w:ascii="Times New Roman" w:eastAsia="Lucida Sans Unicode" w:hAnsi="Times New Roman" w:cs="Mangal"/>
          <w:color w:val="000000"/>
          <w:spacing w:val="5"/>
          <w:kern w:val="1"/>
          <w:sz w:val="28"/>
          <w:szCs w:val="28"/>
          <w:lang w:eastAsia="hi-IN" w:bidi="hi-IN"/>
        </w:rPr>
        <w:t xml:space="preserve"> </w:t>
      </w:r>
      <w:r>
        <w:rPr>
          <w:rFonts w:ascii="Times New Roman" w:eastAsia="Lucida Sans Unicode" w:hAnsi="Times New Roman" w:cs="Mangal"/>
          <w:color w:val="000000"/>
          <w:spacing w:val="5"/>
          <w:kern w:val="1"/>
          <w:sz w:val="28"/>
          <w:szCs w:val="28"/>
          <w:lang w:eastAsia="hi-IN" w:bidi="hi-IN"/>
        </w:rPr>
        <w:t xml:space="preserve">                                                </w:t>
      </w:r>
    </w:p>
    <w:p w14:paraId="0D39BCFB" w14:textId="77777777" w:rsidR="00EB17D2" w:rsidRPr="003F1BDA" w:rsidRDefault="00EB17D2" w:rsidP="00EB17D2">
      <w:pPr>
        <w:widowControl w:val="0"/>
        <w:shd w:val="clear" w:color="auto" w:fill="FFFFFF"/>
        <w:suppressAutoHyphens/>
        <w:spacing w:after="0" w:line="281" w:lineRule="exact"/>
        <w:ind w:right="58"/>
        <w:jc w:val="both"/>
        <w:textAlignment w:val="baseline"/>
        <w:rPr>
          <w:rFonts w:ascii="Times New Roman" w:eastAsia="Lucida Sans Unicode" w:hAnsi="Times New Roman" w:cs="Mangal"/>
          <w:color w:val="000000"/>
          <w:spacing w:val="5"/>
          <w:kern w:val="1"/>
          <w:sz w:val="24"/>
          <w:szCs w:val="24"/>
          <w:lang w:eastAsia="hi-IN" w:bidi="hi-IN"/>
        </w:rPr>
      </w:pPr>
      <w:r>
        <w:rPr>
          <w:rFonts w:ascii="Times New Roman" w:eastAsia="Lucida Sans Unicode" w:hAnsi="Times New Roman" w:cs="Mangal"/>
          <w:color w:val="000000"/>
          <w:spacing w:val="5"/>
          <w:kern w:val="1"/>
          <w:sz w:val="24"/>
          <w:szCs w:val="24"/>
          <w:lang w:eastAsia="hi-IN" w:bidi="hi-IN"/>
        </w:rPr>
        <w:t xml:space="preserve">     </w:t>
      </w:r>
      <w:r w:rsidRPr="003F1BDA">
        <w:rPr>
          <w:rFonts w:ascii="Times New Roman" w:eastAsia="Lucida Sans Unicode" w:hAnsi="Times New Roman" w:cs="Mangal"/>
          <w:color w:val="000000"/>
          <w:spacing w:val="5"/>
          <w:kern w:val="1"/>
          <w:sz w:val="24"/>
          <w:szCs w:val="24"/>
          <w:lang w:eastAsia="hi-IN" w:bidi="hi-IN"/>
        </w:rPr>
        <w:t xml:space="preserve">Модуль №8 Прикладная физическая </w:t>
      </w:r>
      <w:proofErr w:type="gramStart"/>
      <w:r w:rsidRPr="003F1BDA">
        <w:rPr>
          <w:rFonts w:ascii="Times New Roman" w:eastAsia="Lucida Sans Unicode" w:hAnsi="Times New Roman" w:cs="Mangal"/>
          <w:color w:val="000000"/>
          <w:spacing w:val="5"/>
          <w:kern w:val="1"/>
          <w:sz w:val="24"/>
          <w:szCs w:val="24"/>
          <w:lang w:eastAsia="hi-IN" w:bidi="hi-IN"/>
        </w:rPr>
        <w:t>подготовка-спортивные</w:t>
      </w:r>
      <w:proofErr w:type="gramEnd"/>
      <w:r w:rsidRPr="003F1BDA">
        <w:rPr>
          <w:rFonts w:ascii="Times New Roman" w:eastAsia="Lucida Sans Unicode" w:hAnsi="Times New Roman" w:cs="Mangal"/>
          <w:color w:val="000000"/>
          <w:spacing w:val="5"/>
          <w:kern w:val="1"/>
          <w:sz w:val="24"/>
          <w:szCs w:val="24"/>
          <w:lang w:eastAsia="hi-IN" w:bidi="hi-IN"/>
        </w:rPr>
        <w:t xml:space="preserve"> игры</w:t>
      </w:r>
    </w:p>
    <w:p w14:paraId="7B139C0E" w14:textId="77777777" w:rsidR="00EB17D2" w:rsidRPr="003F1BDA" w:rsidRDefault="00EB17D2" w:rsidP="00EB17D2">
      <w:pPr>
        <w:widowControl w:val="0"/>
        <w:shd w:val="clear" w:color="auto" w:fill="FFFFFF"/>
        <w:suppressAutoHyphens/>
        <w:spacing w:after="0" w:line="281" w:lineRule="exact"/>
        <w:ind w:left="7" w:right="58" w:firstLine="691"/>
        <w:jc w:val="both"/>
        <w:textAlignment w:val="baseline"/>
        <w:rPr>
          <w:rFonts w:ascii="Times New Roman" w:eastAsia="Lucida Sans Unicode" w:hAnsi="Times New Roman" w:cs="Mangal"/>
          <w:color w:val="000000"/>
          <w:spacing w:val="5"/>
          <w:kern w:val="1"/>
          <w:sz w:val="24"/>
          <w:szCs w:val="24"/>
          <w:lang w:eastAsia="hi-IN" w:bidi="hi-IN"/>
        </w:rPr>
      </w:pPr>
    </w:p>
    <w:p w14:paraId="3A56D21A" w14:textId="77777777" w:rsidR="00EB17D2" w:rsidRPr="003F1BDA" w:rsidRDefault="00EB17D2" w:rsidP="00EB17D2">
      <w:pPr>
        <w:widowControl w:val="0"/>
        <w:shd w:val="clear" w:color="auto" w:fill="FFFFFF"/>
        <w:suppressAutoHyphens/>
        <w:spacing w:after="0" w:line="274" w:lineRule="exact"/>
        <w:ind w:left="14" w:firstLine="706"/>
        <w:jc w:val="both"/>
        <w:textAlignment w:val="baseline"/>
        <w:rPr>
          <w:rFonts w:ascii="Times New Roman" w:eastAsia="Lucida Sans Unicode" w:hAnsi="Times New Roman" w:cs="Mangal"/>
          <w:color w:val="000000"/>
          <w:spacing w:val="3"/>
          <w:kern w:val="1"/>
          <w:sz w:val="24"/>
          <w:szCs w:val="24"/>
          <w:lang w:eastAsia="hi-IN" w:bidi="hi-IN"/>
        </w:rPr>
      </w:pPr>
      <w:r w:rsidRPr="003F1BDA">
        <w:rPr>
          <w:rFonts w:ascii="Times New Roman" w:eastAsia="Lucida Sans Unicode" w:hAnsi="Times New Roman" w:cs="Mangal"/>
          <w:color w:val="000000"/>
          <w:spacing w:val="9"/>
          <w:kern w:val="1"/>
          <w:sz w:val="24"/>
          <w:szCs w:val="24"/>
          <w:lang w:eastAsia="hi-IN" w:bidi="hi-IN"/>
        </w:rPr>
        <w:t>Элементы строевой подготовки</w:t>
      </w:r>
      <w:r>
        <w:rPr>
          <w:rFonts w:ascii="Times New Roman" w:eastAsia="Lucida Sans Unicode" w:hAnsi="Times New Roman" w:cs="Mangal"/>
          <w:color w:val="000000"/>
          <w:spacing w:val="9"/>
          <w:kern w:val="1"/>
          <w:sz w:val="24"/>
          <w:szCs w:val="24"/>
          <w:lang w:eastAsia="hi-IN" w:bidi="hi-IN"/>
        </w:rPr>
        <w:t xml:space="preserve">. </w:t>
      </w:r>
      <w:r w:rsidRPr="003F1BDA">
        <w:rPr>
          <w:rFonts w:ascii="Times New Roman" w:eastAsia="Lucida Sans Unicode" w:hAnsi="Times New Roman" w:cs="Mangal"/>
          <w:color w:val="000000"/>
          <w:spacing w:val="3"/>
          <w:kern w:val="1"/>
          <w:sz w:val="24"/>
          <w:szCs w:val="24"/>
          <w:lang w:eastAsia="hi-IN" w:bidi="hi-IN"/>
        </w:rPr>
        <w:t>Спортивные игры: основы игры в волейбол</w:t>
      </w:r>
      <w:proofErr w:type="gramStart"/>
      <w:r w:rsidRPr="003F1BDA">
        <w:rPr>
          <w:rFonts w:ascii="Times New Roman" w:eastAsia="Lucida Sans Unicode" w:hAnsi="Times New Roman" w:cs="Mangal"/>
          <w:color w:val="000000"/>
          <w:spacing w:val="3"/>
          <w:kern w:val="1"/>
          <w:sz w:val="24"/>
          <w:szCs w:val="24"/>
          <w:lang w:eastAsia="hi-IN" w:bidi="hi-IN"/>
        </w:rPr>
        <w:t xml:space="preserve"> ,</w:t>
      </w:r>
      <w:proofErr w:type="gramEnd"/>
      <w:r w:rsidRPr="003F1BDA">
        <w:rPr>
          <w:rFonts w:ascii="Times New Roman" w:eastAsia="Lucida Sans Unicode" w:hAnsi="Times New Roman" w:cs="Mangal"/>
          <w:color w:val="000000"/>
          <w:spacing w:val="3"/>
          <w:kern w:val="1"/>
          <w:sz w:val="24"/>
          <w:szCs w:val="24"/>
          <w:lang w:eastAsia="hi-IN" w:bidi="hi-IN"/>
        </w:rPr>
        <w:t>баскетбол,</w:t>
      </w:r>
      <w:r>
        <w:rPr>
          <w:rFonts w:ascii="Times New Roman" w:eastAsia="Lucida Sans Unicode" w:hAnsi="Times New Roman" w:cs="Mangal"/>
          <w:color w:val="000000"/>
          <w:spacing w:val="3"/>
          <w:kern w:val="1"/>
          <w:sz w:val="24"/>
          <w:szCs w:val="24"/>
          <w:lang w:eastAsia="hi-IN" w:bidi="hi-IN"/>
        </w:rPr>
        <w:t xml:space="preserve"> </w:t>
      </w:r>
      <w:r w:rsidRPr="003F1BDA">
        <w:rPr>
          <w:rFonts w:ascii="Times New Roman" w:eastAsia="Lucida Sans Unicode" w:hAnsi="Times New Roman" w:cs="Mangal"/>
          <w:color w:val="000000"/>
          <w:spacing w:val="3"/>
          <w:kern w:val="1"/>
          <w:sz w:val="24"/>
          <w:szCs w:val="24"/>
          <w:lang w:eastAsia="hi-IN" w:bidi="hi-IN"/>
        </w:rPr>
        <w:t>футбол.</w:t>
      </w:r>
    </w:p>
    <w:p w14:paraId="70824AF8" w14:textId="77777777" w:rsidR="00C50DF8" w:rsidRPr="00AA43D1" w:rsidRDefault="00C50DF8" w:rsidP="00C50DF8">
      <w:pPr>
        <w:spacing w:after="200" w:line="276" w:lineRule="auto"/>
        <w:rPr>
          <w:rFonts w:ascii="Cambria" w:eastAsia="MS Mincho" w:hAnsi="Cambria" w:cs="Times New Roman"/>
        </w:rPr>
        <w:sectPr w:rsidR="00C50DF8" w:rsidRPr="00AA43D1">
          <w:pgSz w:w="11900" w:h="16840"/>
          <w:pgMar w:top="298" w:right="650" w:bottom="444" w:left="666" w:header="720" w:footer="720" w:gutter="0"/>
          <w:cols w:space="720" w:equalWidth="0">
            <w:col w:w="10584" w:space="0"/>
          </w:cols>
          <w:docGrid w:linePitch="360"/>
        </w:sectPr>
      </w:pPr>
    </w:p>
    <w:p w14:paraId="51830E9E" w14:textId="77777777" w:rsidR="00C50DF8" w:rsidRPr="00AA43D1" w:rsidRDefault="00C50DF8" w:rsidP="00C50DF8">
      <w:pPr>
        <w:pBdr>
          <w:bottom w:val="single" w:sz="6" w:space="5" w:color="000000"/>
        </w:pBdr>
        <w:shd w:val="clear" w:color="auto" w:fill="FFFFFF"/>
        <w:spacing w:before="100" w:beforeAutospacing="1" w:line="240" w:lineRule="atLeast"/>
        <w:outlineLvl w:val="0"/>
        <w:rPr>
          <w:rFonts w:ascii="LiberationSerif" w:eastAsia="Times New Roman" w:hAnsi="LiberationSerif" w:cs="Times New Roman"/>
          <w:b/>
          <w:bCs/>
          <w:caps/>
          <w:color w:val="000000"/>
          <w:kern w:val="36"/>
          <w:sz w:val="20"/>
          <w:szCs w:val="20"/>
          <w:lang w:eastAsia="ru-RU"/>
        </w:rPr>
      </w:pPr>
      <w:r w:rsidRPr="00AA43D1">
        <w:rPr>
          <w:rFonts w:ascii="LiberationSerif" w:eastAsia="Times New Roman" w:hAnsi="LiberationSerif" w:cs="Times New Roman"/>
          <w:b/>
          <w:bCs/>
          <w:caps/>
          <w:color w:val="000000"/>
          <w:kern w:val="36"/>
          <w:sz w:val="20"/>
          <w:szCs w:val="20"/>
          <w:lang w:eastAsia="ru-RU"/>
        </w:rPr>
        <w:lastRenderedPageBreak/>
        <w:t>ТЕМАТИЧЕСКОЕ ПЛАНИРОВАНИЕ </w:t>
      </w:r>
    </w:p>
    <w:tbl>
      <w:tblPr>
        <w:tblW w:w="15307"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559"/>
        <w:gridCol w:w="2190"/>
        <w:gridCol w:w="752"/>
        <w:gridCol w:w="1642"/>
        <w:gridCol w:w="1698"/>
        <w:gridCol w:w="1184"/>
        <w:gridCol w:w="2186"/>
        <w:gridCol w:w="1688"/>
        <w:gridCol w:w="3408"/>
      </w:tblGrid>
      <w:tr w:rsidR="00C50DF8" w:rsidRPr="00AA43D1" w14:paraId="47A0CDCD" w14:textId="77777777" w:rsidTr="00AE770E">
        <w:tc>
          <w:tcPr>
            <w:tcW w:w="559"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BD4AD6C" w14:textId="77777777" w:rsidR="00C50DF8" w:rsidRPr="00AA43D1" w:rsidRDefault="00C50DF8" w:rsidP="00AE770E">
            <w:pPr>
              <w:spacing w:after="0" w:line="240" w:lineRule="auto"/>
              <w:jc w:val="both"/>
              <w:rPr>
                <w:rFonts w:ascii="Times New Roman" w:eastAsia="Times New Roman" w:hAnsi="Times New Roman" w:cs="Times New Roman"/>
                <w:sz w:val="20"/>
                <w:szCs w:val="20"/>
                <w:lang w:eastAsia="ru-RU"/>
              </w:rPr>
            </w:pPr>
            <w:r w:rsidRPr="00AA43D1">
              <w:rPr>
                <w:rFonts w:ascii="Times New Roman" w:eastAsia="Times New Roman" w:hAnsi="Times New Roman" w:cs="Times New Roman"/>
                <w:b/>
                <w:bCs/>
                <w:sz w:val="20"/>
                <w:szCs w:val="20"/>
                <w:lang w:eastAsia="ru-RU"/>
              </w:rPr>
              <w:t>№</w:t>
            </w:r>
            <w:r w:rsidRPr="00AA43D1">
              <w:rPr>
                <w:rFonts w:ascii="Times New Roman" w:eastAsia="Times New Roman" w:hAnsi="Times New Roman" w:cs="Times New Roman"/>
                <w:b/>
                <w:bCs/>
                <w:sz w:val="20"/>
                <w:szCs w:val="20"/>
                <w:lang w:eastAsia="ru-RU"/>
              </w:rPr>
              <w:br/>
            </w:r>
            <w:proofErr w:type="gramStart"/>
            <w:r w:rsidRPr="00AA43D1">
              <w:rPr>
                <w:rFonts w:ascii="Times New Roman" w:eastAsia="Times New Roman" w:hAnsi="Times New Roman" w:cs="Times New Roman"/>
                <w:b/>
                <w:bCs/>
                <w:sz w:val="20"/>
                <w:szCs w:val="20"/>
                <w:lang w:eastAsia="ru-RU"/>
              </w:rPr>
              <w:t>п</w:t>
            </w:r>
            <w:proofErr w:type="gramEnd"/>
            <w:r w:rsidRPr="00AA43D1">
              <w:rPr>
                <w:rFonts w:ascii="Times New Roman" w:eastAsia="Times New Roman" w:hAnsi="Times New Roman" w:cs="Times New Roman"/>
                <w:b/>
                <w:bCs/>
                <w:sz w:val="20"/>
                <w:szCs w:val="20"/>
                <w:lang w:eastAsia="ru-RU"/>
              </w:rPr>
              <w:t>/п</w:t>
            </w:r>
          </w:p>
        </w:tc>
        <w:tc>
          <w:tcPr>
            <w:tcW w:w="219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90DE2E6" w14:textId="77777777" w:rsidR="00C50DF8" w:rsidRPr="00AA43D1" w:rsidRDefault="00C50DF8" w:rsidP="00AE770E">
            <w:pPr>
              <w:spacing w:after="0" w:line="240" w:lineRule="auto"/>
              <w:jc w:val="both"/>
              <w:rPr>
                <w:rFonts w:ascii="Times New Roman" w:eastAsia="Times New Roman" w:hAnsi="Times New Roman" w:cs="Times New Roman"/>
                <w:sz w:val="20"/>
                <w:szCs w:val="20"/>
                <w:lang w:eastAsia="ru-RU"/>
              </w:rPr>
            </w:pPr>
            <w:r w:rsidRPr="00AA43D1">
              <w:rPr>
                <w:rFonts w:ascii="Times New Roman" w:eastAsia="Times New Roman" w:hAnsi="Times New Roman" w:cs="Times New Roman"/>
                <w:b/>
                <w:bCs/>
                <w:sz w:val="20"/>
                <w:szCs w:val="20"/>
                <w:lang w:eastAsia="ru-RU"/>
              </w:rPr>
              <w:t>Наименование разделов и тем программы</w:t>
            </w:r>
          </w:p>
        </w:tc>
        <w:tc>
          <w:tcPr>
            <w:tcW w:w="4092"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4C66327" w14:textId="77777777" w:rsidR="00C50DF8" w:rsidRPr="00AA43D1" w:rsidRDefault="00C50DF8" w:rsidP="00AE770E">
            <w:pPr>
              <w:spacing w:after="0" w:line="240" w:lineRule="auto"/>
              <w:jc w:val="both"/>
              <w:rPr>
                <w:rFonts w:ascii="Times New Roman" w:eastAsia="Times New Roman" w:hAnsi="Times New Roman" w:cs="Times New Roman"/>
                <w:sz w:val="20"/>
                <w:szCs w:val="20"/>
                <w:lang w:eastAsia="ru-RU"/>
              </w:rPr>
            </w:pPr>
            <w:r w:rsidRPr="00AA43D1">
              <w:rPr>
                <w:rFonts w:ascii="Times New Roman" w:eastAsia="Times New Roman" w:hAnsi="Times New Roman" w:cs="Times New Roman"/>
                <w:b/>
                <w:bCs/>
                <w:sz w:val="20"/>
                <w:szCs w:val="20"/>
                <w:lang w:eastAsia="ru-RU"/>
              </w:rPr>
              <w:t>Количество часов</w:t>
            </w:r>
          </w:p>
        </w:tc>
        <w:tc>
          <w:tcPr>
            <w:tcW w:w="1184"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9D6A198" w14:textId="77777777" w:rsidR="00C50DF8" w:rsidRPr="00AA43D1" w:rsidRDefault="00C50DF8" w:rsidP="00AE770E">
            <w:pPr>
              <w:spacing w:after="0" w:line="240" w:lineRule="auto"/>
              <w:jc w:val="both"/>
              <w:rPr>
                <w:rFonts w:ascii="Times New Roman" w:eastAsia="Times New Roman" w:hAnsi="Times New Roman" w:cs="Times New Roman"/>
                <w:sz w:val="20"/>
                <w:szCs w:val="20"/>
                <w:lang w:eastAsia="ru-RU"/>
              </w:rPr>
            </w:pPr>
            <w:r w:rsidRPr="00AA43D1">
              <w:rPr>
                <w:rFonts w:ascii="Times New Roman" w:eastAsia="Times New Roman" w:hAnsi="Times New Roman" w:cs="Times New Roman"/>
                <w:b/>
                <w:bCs/>
                <w:sz w:val="20"/>
                <w:szCs w:val="20"/>
                <w:lang w:eastAsia="ru-RU"/>
              </w:rPr>
              <w:t>Дата изучения</w:t>
            </w:r>
          </w:p>
        </w:tc>
        <w:tc>
          <w:tcPr>
            <w:tcW w:w="2186"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A01F035" w14:textId="77777777" w:rsidR="00C50DF8" w:rsidRPr="00AA43D1" w:rsidRDefault="00C50DF8" w:rsidP="00AE770E">
            <w:pPr>
              <w:spacing w:after="0" w:line="240" w:lineRule="auto"/>
              <w:jc w:val="both"/>
              <w:rPr>
                <w:rFonts w:ascii="Times New Roman" w:eastAsia="Times New Roman" w:hAnsi="Times New Roman" w:cs="Times New Roman"/>
                <w:sz w:val="20"/>
                <w:szCs w:val="20"/>
                <w:lang w:eastAsia="ru-RU"/>
              </w:rPr>
            </w:pPr>
            <w:r w:rsidRPr="00AA43D1">
              <w:rPr>
                <w:rFonts w:ascii="Times New Roman" w:eastAsia="Times New Roman" w:hAnsi="Times New Roman" w:cs="Times New Roman"/>
                <w:b/>
                <w:bCs/>
                <w:sz w:val="20"/>
                <w:szCs w:val="20"/>
                <w:lang w:eastAsia="ru-RU"/>
              </w:rPr>
              <w:t>Виды деятельности</w:t>
            </w:r>
          </w:p>
        </w:tc>
        <w:tc>
          <w:tcPr>
            <w:tcW w:w="1688"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768C646" w14:textId="77777777" w:rsidR="00C50DF8" w:rsidRPr="00AA43D1" w:rsidRDefault="00C50DF8" w:rsidP="00AE770E">
            <w:pPr>
              <w:spacing w:after="0" w:line="240" w:lineRule="auto"/>
              <w:jc w:val="both"/>
              <w:rPr>
                <w:rFonts w:ascii="Times New Roman" w:eastAsia="Times New Roman" w:hAnsi="Times New Roman" w:cs="Times New Roman"/>
                <w:sz w:val="20"/>
                <w:szCs w:val="20"/>
                <w:lang w:eastAsia="ru-RU"/>
              </w:rPr>
            </w:pPr>
            <w:r w:rsidRPr="00AA43D1">
              <w:rPr>
                <w:rFonts w:ascii="Times New Roman" w:eastAsia="Times New Roman" w:hAnsi="Times New Roman" w:cs="Times New Roman"/>
                <w:b/>
                <w:bCs/>
                <w:sz w:val="20"/>
                <w:szCs w:val="20"/>
                <w:lang w:eastAsia="ru-RU"/>
              </w:rPr>
              <w:t>Виды, формы контроля</w:t>
            </w:r>
          </w:p>
        </w:tc>
        <w:tc>
          <w:tcPr>
            <w:tcW w:w="3408"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98B1490" w14:textId="77777777" w:rsidR="00C50DF8" w:rsidRPr="00AA43D1" w:rsidRDefault="00C50DF8" w:rsidP="00AE770E">
            <w:pPr>
              <w:spacing w:after="0" w:line="240" w:lineRule="auto"/>
              <w:jc w:val="both"/>
              <w:rPr>
                <w:rFonts w:ascii="Times New Roman" w:eastAsia="Times New Roman" w:hAnsi="Times New Roman" w:cs="Times New Roman"/>
                <w:sz w:val="20"/>
                <w:szCs w:val="20"/>
                <w:lang w:eastAsia="ru-RU"/>
              </w:rPr>
            </w:pPr>
            <w:r w:rsidRPr="00AA43D1">
              <w:rPr>
                <w:rFonts w:ascii="Times New Roman" w:eastAsia="Times New Roman" w:hAnsi="Times New Roman" w:cs="Times New Roman"/>
                <w:b/>
                <w:bCs/>
                <w:sz w:val="20"/>
                <w:szCs w:val="20"/>
                <w:lang w:eastAsia="ru-RU"/>
              </w:rPr>
              <w:t>Электронные (цифровые) образовательные ресурсы</w:t>
            </w:r>
          </w:p>
        </w:tc>
      </w:tr>
      <w:tr w:rsidR="00C50DF8" w:rsidRPr="00AA43D1" w14:paraId="05F206F3" w14:textId="77777777" w:rsidTr="00AE770E">
        <w:tc>
          <w:tcPr>
            <w:tcW w:w="559" w:type="dxa"/>
            <w:vMerge/>
            <w:tcBorders>
              <w:top w:val="single" w:sz="6" w:space="0" w:color="000000"/>
              <w:left w:val="single" w:sz="6" w:space="0" w:color="000000"/>
              <w:bottom w:val="single" w:sz="6" w:space="0" w:color="000000"/>
              <w:right w:val="single" w:sz="6" w:space="0" w:color="000000"/>
            </w:tcBorders>
            <w:vAlign w:val="center"/>
            <w:hideMark/>
          </w:tcPr>
          <w:p w14:paraId="7F04041D"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p>
        </w:tc>
        <w:tc>
          <w:tcPr>
            <w:tcW w:w="2190" w:type="dxa"/>
            <w:vMerge/>
            <w:tcBorders>
              <w:top w:val="single" w:sz="6" w:space="0" w:color="000000"/>
              <w:left w:val="single" w:sz="6" w:space="0" w:color="000000"/>
              <w:bottom w:val="single" w:sz="6" w:space="0" w:color="000000"/>
              <w:right w:val="single" w:sz="6" w:space="0" w:color="000000"/>
            </w:tcBorders>
            <w:vAlign w:val="center"/>
            <w:hideMark/>
          </w:tcPr>
          <w:p w14:paraId="581EDA26"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2A3C955" w14:textId="77777777" w:rsidR="00C50DF8" w:rsidRPr="00AA43D1" w:rsidRDefault="00C50DF8" w:rsidP="00AE770E">
            <w:pPr>
              <w:spacing w:after="0" w:line="240" w:lineRule="auto"/>
              <w:jc w:val="both"/>
              <w:rPr>
                <w:rFonts w:ascii="Times New Roman" w:eastAsia="Times New Roman" w:hAnsi="Times New Roman" w:cs="Times New Roman"/>
                <w:sz w:val="20"/>
                <w:szCs w:val="20"/>
                <w:lang w:eastAsia="ru-RU"/>
              </w:rPr>
            </w:pPr>
            <w:r w:rsidRPr="00AA43D1">
              <w:rPr>
                <w:rFonts w:ascii="Times New Roman" w:eastAsia="Times New Roman" w:hAnsi="Times New Roman" w:cs="Times New Roman"/>
                <w:b/>
                <w:bCs/>
                <w:sz w:val="20"/>
                <w:szCs w:val="20"/>
                <w:lang w:eastAsia="ru-RU"/>
              </w:rPr>
              <w:t>всего</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06FA070" w14:textId="77777777" w:rsidR="00C50DF8" w:rsidRPr="00AA43D1" w:rsidRDefault="00C50DF8" w:rsidP="00AE770E">
            <w:pPr>
              <w:spacing w:after="0" w:line="240" w:lineRule="auto"/>
              <w:jc w:val="both"/>
              <w:rPr>
                <w:rFonts w:ascii="Times New Roman" w:eastAsia="Times New Roman" w:hAnsi="Times New Roman" w:cs="Times New Roman"/>
                <w:sz w:val="20"/>
                <w:szCs w:val="20"/>
                <w:lang w:eastAsia="ru-RU"/>
              </w:rPr>
            </w:pPr>
            <w:r w:rsidRPr="00AA43D1">
              <w:rPr>
                <w:rFonts w:ascii="Times New Roman" w:eastAsia="Times New Roman" w:hAnsi="Times New Roman" w:cs="Times New Roman"/>
                <w:b/>
                <w:bCs/>
                <w:sz w:val="20"/>
                <w:szCs w:val="20"/>
                <w:lang w:eastAsia="ru-RU"/>
              </w:rPr>
              <w:t>контрольные работы</w:t>
            </w:r>
          </w:p>
        </w:tc>
        <w:tc>
          <w:tcPr>
            <w:tcW w:w="16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56ACB5E" w14:textId="77777777" w:rsidR="00C50DF8" w:rsidRPr="00AA43D1" w:rsidRDefault="00C50DF8" w:rsidP="00AE770E">
            <w:pPr>
              <w:spacing w:after="0" w:line="240" w:lineRule="auto"/>
              <w:jc w:val="both"/>
              <w:rPr>
                <w:rFonts w:ascii="Times New Roman" w:eastAsia="Times New Roman" w:hAnsi="Times New Roman" w:cs="Times New Roman"/>
                <w:sz w:val="20"/>
                <w:szCs w:val="20"/>
                <w:lang w:eastAsia="ru-RU"/>
              </w:rPr>
            </w:pPr>
            <w:r w:rsidRPr="00AA43D1">
              <w:rPr>
                <w:rFonts w:ascii="Times New Roman" w:eastAsia="Times New Roman" w:hAnsi="Times New Roman" w:cs="Times New Roman"/>
                <w:b/>
                <w:bCs/>
                <w:sz w:val="20"/>
                <w:szCs w:val="20"/>
                <w:lang w:eastAsia="ru-RU"/>
              </w:rPr>
              <w:t>практические работы</w:t>
            </w:r>
          </w:p>
        </w:tc>
        <w:tc>
          <w:tcPr>
            <w:tcW w:w="1184" w:type="dxa"/>
            <w:vMerge/>
            <w:tcBorders>
              <w:top w:val="single" w:sz="6" w:space="0" w:color="000000"/>
              <w:left w:val="single" w:sz="6" w:space="0" w:color="000000"/>
              <w:bottom w:val="single" w:sz="6" w:space="0" w:color="000000"/>
              <w:right w:val="single" w:sz="6" w:space="0" w:color="000000"/>
            </w:tcBorders>
            <w:vAlign w:val="center"/>
            <w:hideMark/>
          </w:tcPr>
          <w:p w14:paraId="4D08B774"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p>
        </w:tc>
        <w:tc>
          <w:tcPr>
            <w:tcW w:w="2186" w:type="dxa"/>
            <w:vMerge/>
            <w:tcBorders>
              <w:top w:val="single" w:sz="6" w:space="0" w:color="000000"/>
              <w:left w:val="single" w:sz="6" w:space="0" w:color="000000"/>
              <w:bottom w:val="single" w:sz="6" w:space="0" w:color="000000"/>
              <w:right w:val="single" w:sz="6" w:space="0" w:color="000000"/>
            </w:tcBorders>
            <w:vAlign w:val="center"/>
            <w:hideMark/>
          </w:tcPr>
          <w:p w14:paraId="6272C2F7"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p>
        </w:tc>
        <w:tc>
          <w:tcPr>
            <w:tcW w:w="1688" w:type="dxa"/>
            <w:vMerge/>
            <w:tcBorders>
              <w:top w:val="single" w:sz="6" w:space="0" w:color="000000"/>
              <w:left w:val="single" w:sz="6" w:space="0" w:color="000000"/>
              <w:bottom w:val="single" w:sz="6" w:space="0" w:color="000000"/>
              <w:right w:val="single" w:sz="6" w:space="0" w:color="000000"/>
            </w:tcBorders>
            <w:vAlign w:val="center"/>
            <w:hideMark/>
          </w:tcPr>
          <w:p w14:paraId="67AE7829"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p>
        </w:tc>
        <w:tc>
          <w:tcPr>
            <w:tcW w:w="3408" w:type="dxa"/>
            <w:vMerge/>
            <w:tcBorders>
              <w:top w:val="single" w:sz="6" w:space="0" w:color="000000"/>
              <w:left w:val="single" w:sz="6" w:space="0" w:color="000000"/>
              <w:bottom w:val="single" w:sz="6" w:space="0" w:color="000000"/>
              <w:right w:val="single" w:sz="6" w:space="0" w:color="000000"/>
            </w:tcBorders>
            <w:vAlign w:val="center"/>
            <w:hideMark/>
          </w:tcPr>
          <w:p w14:paraId="2B44B575"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p>
        </w:tc>
      </w:tr>
      <w:tr w:rsidR="00C50DF8" w:rsidRPr="00AA43D1" w14:paraId="19738069" w14:textId="77777777" w:rsidTr="00AE770E">
        <w:tc>
          <w:tcPr>
            <w:tcW w:w="15307" w:type="dxa"/>
            <w:gridSpan w:val="9"/>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10149A8" w14:textId="1F9E6E17" w:rsidR="00C50DF8" w:rsidRPr="00AA43D1" w:rsidRDefault="00C50DF8" w:rsidP="00AE770E">
            <w:pPr>
              <w:spacing w:after="0" w:line="240" w:lineRule="auto"/>
              <w:jc w:val="both"/>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lang w:eastAsia="ru-RU"/>
              </w:rPr>
              <w:t>Модуль 1. </w:t>
            </w:r>
            <w:r w:rsidR="00560390">
              <w:rPr>
                <w:rFonts w:ascii="Times New Roman" w:eastAsia="Times New Roman" w:hAnsi="Times New Roman" w:cs="Times New Roman"/>
                <w:b/>
                <w:bCs/>
                <w:sz w:val="20"/>
                <w:szCs w:val="20"/>
                <w:lang w:eastAsia="ru-RU"/>
              </w:rPr>
              <w:t>Введение</w:t>
            </w:r>
            <w:r w:rsidRPr="00AA43D1">
              <w:rPr>
                <w:rFonts w:ascii="Times New Roman" w:eastAsia="Times New Roman" w:hAnsi="Times New Roman" w:cs="Times New Roman"/>
                <w:b/>
                <w:bCs/>
                <w:sz w:val="20"/>
                <w:szCs w:val="20"/>
                <w:lang w:eastAsia="ru-RU"/>
              </w:rPr>
              <w:t>.</w:t>
            </w:r>
          </w:p>
        </w:tc>
      </w:tr>
      <w:tr w:rsidR="00C50DF8" w:rsidRPr="00AA43D1" w14:paraId="7D98E483" w14:textId="77777777" w:rsidTr="00AE770E">
        <w:tc>
          <w:tcPr>
            <w:tcW w:w="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F11EF78"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lang w:eastAsia="ru-RU"/>
              </w:rPr>
              <w:t>1.1.</w:t>
            </w:r>
          </w:p>
        </w:tc>
        <w:tc>
          <w:tcPr>
            <w:tcW w:w="219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E1CB8B1"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lang w:eastAsia="ru-RU"/>
              </w:rPr>
              <w:t>Цель и основные понятия предмета ОБЖ.</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EE63FEE"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1</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22F8160"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0</w:t>
            </w:r>
          </w:p>
        </w:tc>
        <w:tc>
          <w:tcPr>
            <w:tcW w:w="16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38319A4" w14:textId="3DB223C6" w:rsidR="00C50DF8" w:rsidRPr="00AA43D1" w:rsidRDefault="00AA79C1"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bdr w:val="dashed" w:sz="6" w:space="0" w:color="FF0000" w:frame="1"/>
                <w:shd w:val="clear" w:color="auto" w:fill="F7FDF7"/>
                <w:lang w:eastAsia="ru-RU"/>
              </w:rPr>
              <w:t>0</w:t>
            </w:r>
          </w:p>
        </w:tc>
        <w:tc>
          <w:tcPr>
            <w:tcW w:w="11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77B7348" w14:textId="18826B25" w:rsidR="00C50DF8" w:rsidRPr="00AA43D1" w:rsidRDefault="007F78C0" w:rsidP="00AE770E">
            <w:pPr>
              <w:spacing w:after="0" w:line="240" w:lineRule="auto"/>
              <w:rPr>
                <w:rFonts w:ascii="Times New Roman" w:eastAsia="Times New Roman" w:hAnsi="Times New Roman" w:cs="Times New Roman"/>
                <w:sz w:val="20"/>
                <w:szCs w:val="20"/>
                <w:lang w:eastAsia="ru-RU"/>
              </w:rPr>
            </w:pPr>
            <w:r>
              <w:rPr>
                <w:rFonts w:ascii="LiberationSerif" w:hAnsi="LiberationSerif"/>
                <w:color w:val="000000"/>
                <w:sz w:val="20"/>
                <w:szCs w:val="20"/>
                <w:shd w:val="clear" w:color="auto" w:fill="F7FDF7"/>
              </w:rPr>
              <w:t>4</w:t>
            </w:r>
            <w:r w:rsidR="009C638D">
              <w:rPr>
                <w:rFonts w:ascii="LiberationSerif" w:hAnsi="LiberationSerif"/>
                <w:color w:val="000000"/>
                <w:sz w:val="20"/>
                <w:szCs w:val="20"/>
                <w:shd w:val="clear" w:color="auto" w:fill="F7FDF7"/>
              </w:rPr>
              <w:t>.09</w:t>
            </w:r>
            <w:r w:rsidR="00284B0D">
              <w:rPr>
                <w:rFonts w:ascii="LiberationSerif" w:hAnsi="LiberationSerif"/>
                <w:color w:val="000000"/>
                <w:sz w:val="20"/>
                <w:szCs w:val="20"/>
                <w:shd w:val="clear" w:color="auto" w:fill="F7FDF7"/>
              </w:rPr>
              <w:t>.2023</w:t>
            </w:r>
          </w:p>
        </w:tc>
        <w:tc>
          <w:tcPr>
            <w:tcW w:w="218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6026EAA"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Объясняют цель и задачи предмета ОБЖ, его ключевые понятия;</w:t>
            </w:r>
            <w:r w:rsidRPr="00AA43D1">
              <w:rPr>
                <w:rFonts w:ascii="Times New Roman" w:eastAsia="Times New Roman" w:hAnsi="Times New Roman" w:cs="Times New Roman"/>
                <w:sz w:val="20"/>
                <w:szCs w:val="20"/>
                <w:bdr w:val="dashed" w:sz="6" w:space="0" w:color="FF0000" w:frame="1"/>
                <w:shd w:val="clear" w:color="auto" w:fill="F7FDF7"/>
                <w:lang w:eastAsia="ru-RU"/>
              </w:rPr>
              <w:br/>
            </w:r>
          </w:p>
        </w:tc>
        <w:tc>
          <w:tcPr>
            <w:tcW w:w="168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65C63FA"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Устный опрос;</w:t>
            </w:r>
            <w:r w:rsidRPr="00AA43D1">
              <w:rPr>
                <w:rFonts w:ascii="Times New Roman" w:eastAsia="Times New Roman" w:hAnsi="Times New Roman" w:cs="Times New Roman"/>
                <w:sz w:val="20"/>
                <w:szCs w:val="20"/>
                <w:bdr w:val="dashed" w:sz="6" w:space="0" w:color="FF0000" w:frame="1"/>
                <w:shd w:val="clear" w:color="auto" w:fill="F7FDF7"/>
                <w:lang w:eastAsia="ru-RU"/>
              </w:rPr>
              <w:br/>
            </w:r>
          </w:p>
        </w:tc>
        <w:tc>
          <w:tcPr>
            <w:tcW w:w="34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17416BC" w14:textId="37F6A526" w:rsidR="00C50DF8" w:rsidRPr="00AA43D1" w:rsidRDefault="00C50DF8" w:rsidP="00AE770E">
            <w:pPr>
              <w:spacing w:after="0" w:line="240" w:lineRule="auto"/>
              <w:rPr>
                <w:rFonts w:ascii="Times New Roman" w:eastAsia="Times New Roman" w:hAnsi="Times New Roman" w:cs="Times New Roman"/>
                <w:sz w:val="20"/>
                <w:szCs w:val="20"/>
                <w:lang w:eastAsia="ru-RU"/>
              </w:rPr>
            </w:pPr>
          </w:p>
        </w:tc>
      </w:tr>
      <w:tr w:rsidR="00C50DF8" w:rsidRPr="00AA43D1" w14:paraId="44991A3A" w14:textId="77777777" w:rsidTr="00AE770E">
        <w:tc>
          <w:tcPr>
            <w:tcW w:w="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D837AF6"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lang w:eastAsia="ru-RU"/>
              </w:rPr>
              <w:t>1.2.</w:t>
            </w:r>
          </w:p>
        </w:tc>
        <w:tc>
          <w:tcPr>
            <w:tcW w:w="219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811157E" w14:textId="25B151F8" w:rsidR="00C50DF8" w:rsidRPr="00AA43D1" w:rsidRDefault="002C2A2B"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Окру</w:t>
            </w:r>
            <w:r w:rsidR="00560390">
              <w:rPr>
                <w:rFonts w:ascii="Times New Roman" w:eastAsia="Times New Roman" w:hAnsi="Times New Roman" w:cs="Times New Roman"/>
                <w:sz w:val="20"/>
                <w:szCs w:val="20"/>
                <w:lang w:eastAsia="ru-RU"/>
              </w:rPr>
              <w:t>жающая среда и безопасность</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27272CA"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1</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BAA9E6E"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0</w:t>
            </w:r>
          </w:p>
        </w:tc>
        <w:tc>
          <w:tcPr>
            <w:tcW w:w="16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B8C9CEE" w14:textId="5CB89019" w:rsidR="00C50DF8" w:rsidRPr="00AA43D1" w:rsidRDefault="00AA79C1"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bdr w:val="dashed" w:sz="6" w:space="0" w:color="FF0000" w:frame="1"/>
                <w:shd w:val="clear" w:color="auto" w:fill="F7FDF7"/>
                <w:lang w:eastAsia="ru-RU"/>
              </w:rPr>
              <w:t>0</w:t>
            </w:r>
          </w:p>
        </w:tc>
        <w:tc>
          <w:tcPr>
            <w:tcW w:w="11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C6D2E6D" w14:textId="03309AB0" w:rsidR="00C50DF8" w:rsidRPr="00AA43D1" w:rsidRDefault="007F78C0"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w:t>
            </w:r>
            <w:r w:rsidR="009C638D">
              <w:rPr>
                <w:rFonts w:ascii="Times New Roman" w:eastAsia="Times New Roman" w:hAnsi="Times New Roman" w:cs="Times New Roman"/>
                <w:sz w:val="20"/>
                <w:szCs w:val="20"/>
                <w:lang w:eastAsia="ru-RU"/>
              </w:rPr>
              <w:t>.09</w:t>
            </w:r>
            <w:r w:rsidR="00284B0D">
              <w:rPr>
                <w:rFonts w:ascii="Times New Roman" w:eastAsia="Times New Roman" w:hAnsi="Times New Roman" w:cs="Times New Roman"/>
                <w:sz w:val="20"/>
                <w:szCs w:val="20"/>
                <w:lang w:eastAsia="ru-RU"/>
              </w:rPr>
              <w:t>.2023</w:t>
            </w:r>
          </w:p>
        </w:tc>
        <w:tc>
          <w:tcPr>
            <w:tcW w:w="218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39AEEE1"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Характеризуют уровни взаимодействия человека и окружающей среды;</w:t>
            </w:r>
            <w:r w:rsidRPr="00AA43D1">
              <w:rPr>
                <w:rFonts w:ascii="Times New Roman" w:eastAsia="Times New Roman" w:hAnsi="Times New Roman" w:cs="Times New Roman"/>
                <w:sz w:val="20"/>
                <w:szCs w:val="20"/>
                <w:bdr w:val="dashed" w:sz="6" w:space="0" w:color="FF0000" w:frame="1"/>
                <w:shd w:val="clear" w:color="auto" w:fill="F7FDF7"/>
                <w:lang w:eastAsia="ru-RU"/>
              </w:rPr>
              <w:br/>
            </w:r>
          </w:p>
        </w:tc>
        <w:tc>
          <w:tcPr>
            <w:tcW w:w="168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9CAFB23"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Письменный контроль;</w:t>
            </w:r>
            <w:r w:rsidRPr="00AA43D1">
              <w:rPr>
                <w:rFonts w:ascii="Times New Roman" w:eastAsia="Times New Roman" w:hAnsi="Times New Roman" w:cs="Times New Roman"/>
                <w:sz w:val="20"/>
                <w:szCs w:val="20"/>
                <w:bdr w:val="dashed" w:sz="6" w:space="0" w:color="FF0000" w:frame="1"/>
                <w:shd w:val="clear" w:color="auto" w:fill="F7FDF7"/>
                <w:lang w:eastAsia="ru-RU"/>
              </w:rPr>
              <w:br/>
            </w:r>
          </w:p>
        </w:tc>
        <w:tc>
          <w:tcPr>
            <w:tcW w:w="34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B115FE7" w14:textId="6CDB1515" w:rsidR="0009689E" w:rsidRPr="00AA43D1" w:rsidRDefault="0009689E" w:rsidP="00AA43D1">
            <w:pPr>
              <w:spacing w:after="0" w:line="240" w:lineRule="auto"/>
              <w:rPr>
                <w:rFonts w:ascii="Times New Roman" w:eastAsia="Times New Roman" w:hAnsi="Times New Roman" w:cs="Times New Roman"/>
                <w:sz w:val="20"/>
                <w:szCs w:val="20"/>
                <w:lang w:eastAsia="ru-RU"/>
              </w:rPr>
            </w:pPr>
          </w:p>
        </w:tc>
      </w:tr>
      <w:tr w:rsidR="00C50DF8" w:rsidRPr="00AA43D1" w14:paraId="773E6C0E" w14:textId="77777777" w:rsidTr="00AE770E">
        <w:tc>
          <w:tcPr>
            <w:tcW w:w="2749"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08FFFD5"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lang w:eastAsia="ru-RU"/>
              </w:rPr>
              <w:t>Итого по модулю</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F566345"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2</w:t>
            </w:r>
          </w:p>
        </w:tc>
        <w:tc>
          <w:tcPr>
            <w:tcW w:w="1180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02B468D"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lang w:eastAsia="ru-RU"/>
              </w:rPr>
              <w:t> </w:t>
            </w:r>
          </w:p>
        </w:tc>
      </w:tr>
      <w:tr w:rsidR="00C50DF8" w:rsidRPr="00AA43D1" w14:paraId="77566636" w14:textId="77777777" w:rsidTr="00AE770E">
        <w:tc>
          <w:tcPr>
            <w:tcW w:w="15307" w:type="dxa"/>
            <w:gridSpan w:val="9"/>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0C45750" w14:textId="01B433FC"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lang w:eastAsia="ru-RU"/>
              </w:rPr>
              <w:t>Модуль 2.</w:t>
            </w:r>
            <w:r w:rsidR="00560390">
              <w:rPr>
                <w:rFonts w:ascii="Times New Roman" w:eastAsia="Times New Roman" w:hAnsi="Times New Roman" w:cs="Times New Roman"/>
                <w:b/>
                <w:bCs/>
                <w:sz w:val="20"/>
                <w:szCs w:val="20"/>
                <w:lang w:eastAsia="ru-RU"/>
              </w:rPr>
              <w:t> </w:t>
            </w:r>
            <w:proofErr w:type="spellStart"/>
            <w:r w:rsidR="00560390">
              <w:rPr>
                <w:rFonts w:ascii="Times New Roman" w:eastAsia="Times New Roman" w:hAnsi="Times New Roman" w:cs="Times New Roman"/>
                <w:b/>
                <w:bCs/>
                <w:sz w:val="20"/>
                <w:szCs w:val="20"/>
                <w:lang w:eastAsia="ru-RU"/>
              </w:rPr>
              <w:t>ЗОЖ</w:t>
            </w:r>
            <w:proofErr w:type="gramStart"/>
            <w:r w:rsidR="00560390">
              <w:rPr>
                <w:rFonts w:ascii="Times New Roman" w:eastAsia="Times New Roman" w:hAnsi="Times New Roman" w:cs="Times New Roman"/>
                <w:b/>
                <w:bCs/>
                <w:sz w:val="20"/>
                <w:szCs w:val="20"/>
                <w:lang w:eastAsia="ru-RU"/>
              </w:rPr>
              <w:t>.Ч</w:t>
            </w:r>
            <w:proofErr w:type="gramEnd"/>
            <w:r w:rsidR="00560390">
              <w:rPr>
                <w:rFonts w:ascii="Times New Roman" w:eastAsia="Times New Roman" w:hAnsi="Times New Roman" w:cs="Times New Roman"/>
                <w:b/>
                <w:bCs/>
                <w:sz w:val="20"/>
                <w:szCs w:val="20"/>
                <w:lang w:eastAsia="ru-RU"/>
              </w:rPr>
              <w:t>то</w:t>
            </w:r>
            <w:proofErr w:type="spellEnd"/>
            <w:r w:rsidR="00560390">
              <w:rPr>
                <w:rFonts w:ascii="Times New Roman" w:eastAsia="Times New Roman" w:hAnsi="Times New Roman" w:cs="Times New Roman"/>
                <w:b/>
                <w:bCs/>
                <w:sz w:val="20"/>
                <w:szCs w:val="20"/>
                <w:lang w:eastAsia="ru-RU"/>
              </w:rPr>
              <w:t xml:space="preserve"> это такое?</w:t>
            </w:r>
            <w:r w:rsidRPr="00AA43D1">
              <w:rPr>
                <w:rFonts w:ascii="Times New Roman" w:eastAsia="Times New Roman" w:hAnsi="Times New Roman" w:cs="Times New Roman"/>
                <w:b/>
                <w:bCs/>
                <w:sz w:val="20"/>
                <w:szCs w:val="20"/>
                <w:lang w:eastAsia="ru-RU"/>
              </w:rPr>
              <w:t>.</w:t>
            </w:r>
          </w:p>
        </w:tc>
      </w:tr>
      <w:tr w:rsidR="00C50DF8" w:rsidRPr="00AA43D1" w14:paraId="6569C53E" w14:textId="77777777" w:rsidTr="00AE770E">
        <w:tc>
          <w:tcPr>
            <w:tcW w:w="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89C10C4"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lang w:eastAsia="ru-RU"/>
              </w:rPr>
              <w:t>2.1.</w:t>
            </w:r>
          </w:p>
        </w:tc>
        <w:tc>
          <w:tcPr>
            <w:tcW w:w="219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63BFF74" w14:textId="66B24761" w:rsidR="00C50DF8" w:rsidRPr="00AA43D1" w:rsidRDefault="00AA79C1"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Зависит ли здоровье от образа жизни</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6C3CD38"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1</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0A4D383"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0</w:t>
            </w:r>
          </w:p>
        </w:tc>
        <w:tc>
          <w:tcPr>
            <w:tcW w:w="16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E52E6DC" w14:textId="668A7132" w:rsidR="00C50DF8" w:rsidRPr="00AA43D1" w:rsidRDefault="00AA79C1"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bdr w:val="dashed" w:sz="6" w:space="0" w:color="FF0000" w:frame="1"/>
                <w:shd w:val="clear" w:color="auto" w:fill="F7FDF7"/>
                <w:lang w:eastAsia="ru-RU"/>
              </w:rPr>
              <w:t>о</w:t>
            </w:r>
          </w:p>
        </w:tc>
        <w:tc>
          <w:tcPr>
            <w:tcW w:w="11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D6F6E72" w14:textId="24B76D17" w:rsidR="00C50DF8" w:rsidRPr="00AA43D1" w:rsidRDefault="007F78C0"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w:t>
            </w:r>
            <w:r w:rsidR="009C638D">
              <w:rPr>
                <w:rFonts w:ascii="Times New Roman" w:eastAsia="Times New Roman" w:hAnsi="Times New Roman" w:cs="Times New Roman"/>
                <w:sz w:val="20"/>
                <w:szCs w:val="20"/>
                <w:lang w:eastAsia="ru-RU"/>
              </w:rPr>
              <w:t>.09</w:t>
            </w:r>
            <w:r w:rsidR="00284B0D">
              <w:rPr>
                <w:rFonts w:ascii="Times New Roman" w:eastAsia="Times New Roman" w:hAnsi="Times New Roman" w:cs="Times New Roman"/>
                <w:sz w:val="20"/>
                <w:szCs w:val="20"/>
                <w:lang w:eastAsia="ru-RU"/>
              </w:rPr>
              <w:t>.2023</w:t>
            </w:r>
          </w:p>
        </w:tc>
        <w:tc>
          <w:tcPr>
            <w:tcW w:w="218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6ECFFA1" w14:textId="6C3A5B26" w:rsidR="00C50DF8" w:rsidRPr="00AA43D1" w:rsidRDefault="00C50DF8" w:rsidP="00AA79C1">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 xml:space="preserve">Характеризуют </w:t>
            </w:r>
            <w:r w:rsidR="00AA79C1">
              <w:rPr>
                <w:rFonts w:ascii="Times New Roman" w:eastAsia="Times New Roman" w:hAnsi="Times New Roman" w:cs="Times New Roman"/>
                <w:sz w:val="20"/>
                <w:szCs w:val="20"/>
                <w:bdr w:val="dashed" w:sz="6" w:space="0" w:color="FF0000" w:frame="1"/>
                <w:shd w:val="clear" w:color="auto" w:fill="F7FDF7"/>
                <w:lang w:eastAsia="ru-RU"/>
              </w:rPr>
              <w:t xml:space="preserve"> основные понятия и составляющие ЗОЖ</w:t>
            </w:r>
            <w:r w:rsidRPr="00AA43D1">
              <w:rPr>
                <w:rFonts w:ascii="Times New Roman" w:eastAsia="Times New Roman" w:hAnsi="Times New Roman" w:cs="Times New Roman"/>
                <w:sz w:val="20"/>
                <w:szCs w:val="20"/>
                <w:bdr w:val="dashed" w:sz="6" w:space="0" w:color="FF0000" w:frame="1"/>
                <w:shd w:val="clear" w:color="auto" w:fill="F7FDF7"/>
                <w:lang w:eastAsia="ru-RU"/>
              </w:rPr>
              <w:br/>
            </w:r>
          </w:p>
        </w:tc>
        <w:tc>
          <w:tcPr>
            <w:tcW w:w="168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D1792C4"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Устный опрос;</w:t>
            </w:r>
            <w:r w:rsidRPr="00AA43D1">
              <w:rPr>
                <w:rFonts w:ascii="Times New Roman" w:eastAsia="Times New Roman" w:hAnsi="Times New Roman" w:cs="Times New Roman"/>
                <w:sz w:val="20"/>
                <w:szCs w:val="20"/>
                <w:bdr w:val="dashed" w:sz="6" w:space="0" w:color="FF0000" w:frame="1"/>
                <w:shd w:val="clear" w:color="auto" w:fill="F7FDF7"/>
                <w:lang w:eastAsia="ru-RU"/>
              </w:rPr>
              <w:br/>
            </w:r>
          </w:p>
        </w:tc>
        <w:tc>
          <w:tcPr>
            <w:tcW w:w="34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C66236D" w14:textId="1ECF9C04" w:rsidR="0009689E" w:rsidRPr="00AA43D1" w:rsidRDefault="0009689E" w:rsidP="00AA43D1">
            <w:pPr>
              <w:spacing w:after="0" w:line="240" w:lineRule="auto"/>
              <w:rPr>
                <w:rFonts w:ascii="Times New Roman" w:eastAsia="Times New Roman" w:hAnsi="Times New Roman" w:cs="Times New Roman"/>
                <w:sz w:val="20"/>
                <w:szCs w:val="20"/>
                <w:lang w:eastAsia="ru-RU"/>
              </w:rPr>
            </w:pPr>
          </w:p>
        </w:tc>
      </w:tr>
      <w:tr w:rsidR="00C50DF8" w:rsidRPr="00AA43D1" w14:paraId="0288D936" w14:textId="77777777" w:rsidTr="00AE770E">
        <w:tc>
          <w:tcPr>
            <w:tcW w:w="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5C0C1A7"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lang w:eastAsia="ru-RU"/>
              </w:rPr>
              <w:t>2.2.</w:t>
            </w:r>
          </w:p>
        </w:tc>
        <w:tc>
          <w:tcPr>
            <w:tcW w:w="219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ED1ED3F" w14:textId="3BFCDC5A" w:rsidR="00C50DF8" w:rsidRPr="00AA43D1" w:rsidRDefault="00AA79C1"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Слагаемые здоровья</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68771F7"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1</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52BCFC0"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0</w:t>
            </w:r>
          </w:p>
        </w:tc>
        <w:tc>
          <w:tcPr>
            <w:tcW w:w="16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CCDA302" w14:textId="026931F2" w:rsidR="00C50DF8" w:rsidRPr="00AA43D1" w:rsidRDefault="00AA79C1"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bdr w:val="dashed" w:sz="6" w:space="0" w:color="FF0000" w:frame="1"/>
                <w:shd w:val="clear" w:color="auto" w:fill="F7FDF7"/>
                <w:lang w:eastAsia="ru-RU"/>
              </w:rPr>
              <w:t>0</w:t>
            </w:r>
          </w:p>
        </w:tc>
        <w:tc>
          <w:tcPr>
            <w:tcW w:w="11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7F36EA7" w14:textId="0226347E" w:rsidR="00C50DF8" w:rsidRPr="00AA43D1" w:rsidRDefault="007F78C0" w:rsidP="00AE770E">
            <w:pPr>
              <w:spacing w:after="0" w:line="240" w:lineRule="auto"/>
              <w:rPr>
                <w:rFonts w:ascii="Times New Roman" w:eastAsia="Times New Roman" w:hAnsi="Times New Roman" w:cs="Times New Roman"/>
                <w:sz w:val="20"/>
                <w:szCs w:val="20"/>
                <w:lang w:eastAsia="ru-RU"/>
              </w:rPr>
            </w:pPr>
            <w:r>
              <w:rPr>
                <w:rFonts w:ascii="LiberationSerif" w:hAnsi="LiberationSerif"/>
                <w:color w:val="000000"/>
                <w:sz w:val="20"/>
                <w:szCs w:val="20"/>
                <w:shd w:val="clear" w:color="auto" w:fill="F7FDF7"/>
              </w:rPr>
              <w:t>14</w:t>
            </w:r>
            <w:r w:rsidR="00284B0D">
              <w:rPr>
                <w:rFonts w:ascii="LiberationSerif" w:hAnsi="LiberationSerif"/>
                <w:color w:val="000000"/>
                <w:sz w:val="20"/>
                <w:szCs w:val="20"/>
                <w:shd w:val="clear" w:color="auto" w:fill="F7FDF7"/>
              </w:rPr>
              <w:t>.09.2023</w:t>
            </w:r>
          </w:p>
        </w:tc>
        <w:tc>
          <w:tcPr>
            <w:tcW w:w="218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0E8B7DD" w14:textId="12CF1A40" w:rsidR="00C50DF8" w:rsidRPr="00AA43D1" w:rsidRDefault="00AA79C1"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 xml:space="preserve">Характеризуют </w:t>
            </w:r>
            <w:r>
              <w:rPr>
                <w:rFonts w:ascii="Times New Roman" w:eastAsia="Times New Roman" w:hAnsi="Times New Roman" w:cs="Times New Roman"/>
                <w:sz w:val="20"/>
                <w:szCs w:val="20"/>
                <w:bdr w:val="dashed" w:sz="6" w:space="0" w:color="FF0000" w:frame="1"/>
                <w:shd w:val="clear" w:color="auto" w:fill="F7FDF7"/>
                <w:lang w:eastAsia="ru-RU"/>
              </w:rPr>
              <w:t xml:space="preserve"> основные понятия и составляющие ЗОЖ</w:t>
            </w:r>
            <w:r w:rsidR="00C50DF8" w:rsidRPr="00AA43D1">
              <w:rPr>
                <w:rFonts w:ascii="Times New Roman" w:eastAsia="Times New Roman" w:hAnsi="Times New Roman" w:cs="Times New Roman"/>
                <w:sz w:val="20"/>
                <w:szCs w:val="20"/>
                <w:bdr w:val="dashed" w:sz="6" w:space="0" w:color="FF0000" w:frame="1"/>
                <w:shd w:val="clear" w:color="auto" w:fill="F7FDF7"/>
                <w:lang w:eastAsia="ru-RU"/>
              </w:rPr>
              <w:br/>
            </w:r>
          </w:p>
        </w:tc>
        <w:tc>
          <w:tcPr>
            <w:tcW w:w="168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AE25FCC" w14:textId="7552E406" w:rsidR="00C50DF8" w:rsidRPr="00AA43D1" w:rsidRDefault="00AA79C1"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Устный опрос;</w:t>
            </w:r>
            <w:r w:rsidR="00C50DF8" w:rsidRPr="00AA43D1">
              <w:rPr>
                <w:rFonts w:ascii="Times New Roman" w:eastAsia="Times New Roman" w:hAnsi="Times New Roman" w:cs="Times New Roman"/>
                <w:sz w:val="20"/>
                <w:szCs w:val="20"/>
                <w:bdr w:val="dashed" w:sz="6" w:space="0" w:color="FF0000" w:frame="1"/>
                <w:shd w:val="clear" w:color="auto" w:fill="F7FDF7"/>
                <w:lang w:eastAsia="ru-RU"/>
              </w:rPr>
              <w:br/>
            </w:r>
          </w:p>
        </w:tc>
        <w:tc>
          <w:tcPr>
            <w:tcW w:w="34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981C5A9" w14:textId="6F5252AD" w:rsidR="00C50DF8" w:rsidRPr="00AA43D1" w:rsidRDefault="00C50DF8" w:rsidP="00AE770E">
            <w:pPr>
              <w:spacing w:after="0" w:line="240" w:lineRule="auto"/>
              <w:rPr>
                <w:rFonts w:ascii="Times New Roman" w:eastAsia="Times New Roman" w:hAnsi="Times New Roman" w:cs="Times New Roman"/>
                <w:sz w:val="20"/>
                <w:szCs w:val="20"/>
                <w:lang w:eastAsia="ru-RU"/>
              </w:rPr>
            </w:pPr>
          </w:p>
        </w:tc>
      </w:tr>
      <w:tr w:rsidR="00C50DF8" w:rsidRPr="00AA43D1" w14:paraId="52CC7B65" w14:textId="77777777" w:rsidTr="00AE770E">
        <w:tc>
          <w:tcPr>
            <w:tcW w:w="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701A6FC"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lang w:eastAsia="ru-RU"/>
              </w:rPr>
              <w:t>2.3.</w:t>
            </w:r>
          </w:p>
        </w:tc>
        <w:tc>
          <w:tcPr>
            <w:tcW w:w="219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56FFE7E" w14:textId="64AFE08A" w:rsidR="00C50DF8" w:rsidRPr="00AA43D1" w:rsidRDefault="00AA79C1"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Значение физкультуры для здоровья человека</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4831CA9"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1</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4EF6706"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0</w:t>
            </w:r>
          </w:p>
        </w:tc>
        <w:tc>
          <w:tcPr>
            <w:tcW w:w="16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F500CAC" w14:textId="5E981E1A" w:rsidR="00C50DF8" w:rsidRPr="00AA43D1" w:rsidRDefault="00AA79C1"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bdr w:val="dashed" w:sz="6" w:space="0" w:color="FF0000" w:frame="1"/>
                <w:shd w:val="clear" w:color="auto" w:fill="F7FDF7"/>
                <w:lang w:eastAsia="ru-RU"/>
              </w:rPr>
              <w:t>0</w:t>
            </w:r>
          </w:p>
        </w:tc>
        <w:tc>
          <w:tcPr>
            <w:tcW w:w="11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D0304DD" w14:textId="4CEA07FD" w:rsidR="00C50DF8" w:rsidRPr="00AA43D1" w:rsidRDefault="007F78C0" w:rsidP="00AE770E">
            <w:pPr>
              <w:spacing w:after="0" w:line="240" w:lineRule="auto"/>
              <w:rPr>
                <w:rFonts w:ascii="Times New Roman" w:eastAsia="Times New Roman" w:hAnsi="Times New Roman" w:cs="Times New Roman"/>
                <w:sz w:val="20"/>
                <w:szCs w:val="20"/>
                <w:lang w:eastAsia="ru-RU"/>
              </w:rPr>
            </w:pPr>
            <w:r>
              <w:rPr>
                <w:rFonts w:ascii="LiberationSerif" w:hAnsi="LiberationSerif"/>
                <w:color w:val="000000"/>
                <w:sz w:val="20"/>
                <w:szCs w:val="20"/>
                <w:shd w:val="clear" w:color="auto" w:fill="F7FDF7"/>
              </w:rPr>
              <w:t>18</w:t>
            </w:r>
            <w:r w:rsidR="00EC3FF1" w:rsidRPr="00AA43D1">
              <w:rPr>
                <w:rFonts w:ascii="LiberationSerif" w:hAnsi="LiberationSerif"/>
                <w:color w:val="000000"/>
                <w:sz w:val="20"/>
                <w:szCs w:val="20"/>
                <w:shd w:val="clear" w:color="auto" w:fill="F7FDF7"/>
              </w:rPr>
              <w:t>.</w:t>
            </w:r>
            <w:r>
              <w:rPr>
                <w:rFonts w:ascii="LiberationSerif" w:hAnsi="LiberationSerif"/>
                <w:color w:val="000000"/>
                <w:sz w:val="20"/>
                <w:szCs w:val="20"/>
                <w:shd w:val="clear" w:color="auto" w:fill="F7FDF7"/>
              </w:rPr>
              <w:t>09</w:t>
            </w:r>
            <w:r w:rsidR="00284B0D">
              <w:rPr>
                <w:rFonts w:ascii="LiberationSerif" w:hAnsi="LiberationSerif"/>
                <w:color w:val="000000"/>
                <w:sz w:val="20"/>
                <w:szCs w:val="20"/>
                <w:shd w:val="clear" w:color="auto" w:fill="F7FDF7"/>
              </w:rPr>
              <w:t>.2023</w:t>
            </w:r>
            <w:r w:rsidR="00EC3FF1" w:rsidRPr="00AA43D1">
              <w:rPr>
                <w:rFonts w:ascii="LiberationSerif" w:hAnsi="LiberationSerif"/>
                <w:color w:val="000000"/>
                <w:sz w:val="20"/>
                <w:szCs w:val="20"/>
                <w:shd w:val="clear" w:color="auto" w:fill="F7FDF7"/>
              </w:rPr>
              <w:t xml:space="preserve"> </w:t>
            </w:r>
          </w:p>
        </w:tc>
        <w:tc>
          <w:tcPr>
            <w:tcW w:w="218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7DE7F14" w14:textId="4BD57671" w:rsidR="00C50DF8" w:rsidRPr="00AA43D1" w:rsidRDefault="00AA79C1"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bdr w:val="dashed" w:sz="6" w:space="0" w:color="FF0000" w:frame="1"/>
                <w:shd w:val="clear" w:color="auto" w:fill="F7FDF7"/>
                <w:lang w:eastAsia="ru-RU"/>
              </w:rPr>
              <w:t xml:space="preserve">Характеризуют положительные качества </w:t>
            </w:r>
            <w:proofErr w:type="spellStart"/>
            <w:r>
              <w:rPr>
                <w:rFonts w:ascii="Times New Roman" w:eastAsia="Times New Roman" w:hAnsi="Times New Roman" w:cs="Times New Roman"/>
                <w:sz w:val="20"/>
                <w:szCs w:val="20"/>
                <w:bdr w:val="dashed" w:sz="6" w:space="0" w:color="FF0000" w:frame="1"/>
                <w:shd w:val="clear" w:color="auto" w:fill="F7FDF7"/>
                <w:lang w:eastAsia="ru-RU"/>
              </w:rPr>
              <w:t>физ</w:t>
            </w:r>
            <w:proofErr w:type="gramStart"/>
            <w:r>
              <w:rPr>
                <w:rFonts w:ascii="Times New Roman" w:eastAsia="Times New Roman" w:hAnsi="Times New Roman" w:cs="Times New Roman"/>
                <w:sz w:val="20"/>
                <w:szCs w:val="20"/>
                <w:bdr w:val="dashed" w:sz="6" w:space="0" w:color="FF0000" w:frame="1"/>
                <w:shd w:val="clear" w:color="auto" w:fill="F7FDF7"/>
                <w:lang w:eastAsia="ru-RU"/>
              </w:rPr>
              <w:t>.к</w:t>
            </w:r>
            <w:proofErr w:type="gramEnd"/>
            <w:r>
              <w:rPr>
                <w:rFonts w:ascii="Times New Roman" w:eastAsia="Times New Roman" w:hAnsi="Times New Roman" w:cs="Times New Roman"/>
                <w:sz w:val="20"/>
                <w:szCs w:val="20"/>
                <w:bdr w:val="dashed" w:sz="6" w:space="0" w:color="FF0000" w:frame="1"/>
                <w:shd w:val="clear" w:color="auto" w:fill="F7FDF7"/>
                <w:lang w:eastAsia="ru-RU"/>
              </w:rPr>
              <w:t>ультуры</w:t>
            </w:r>
            <w:proofErr w:type="spellEnd"/>
            <w:r w:rsidR="00C50DF8" w:rsidRPr="00AA43D1">
              <w:rPr>
                <w:rFonts w:ascii="Times New Roman" w:eastAsia="Times New Roman" w:hAnsi="Times New Roman" w:cs="Times New Roman"/>
                <w:sz w:val="20"/>
                <w:szCs w:val="20"/>
                <w:bdr w:val="dashed" w:sz="6" w:space="0" w:color="FF0000" w:frame="1"/>
                <w:shd w:val="clear" w:color="auto" w:fill="F7FDF7"/>
                <w:lang w:eastAsia="ru-RU"/>
              </w:rPr>
              <w:br/>
            </w:r>
          </w:p>
        </w:tc>
        <w:tc>
          <w:tcPr>
            <w:tcW w:w="168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DBE1894" w14:textId="151876BD" w:rsidR="00C50DF8" w:rsidRPr="00AA43D1" w:rsidRDefault="00AA79C1"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Устный опрос</w:t>
            </w:r>
          </w:p>
        </w:tc>
        <w:tc>
          <w:tcPr>
            <w:tcW w:w="34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0C1B869" w14:textId="62834C50" w:rsidR="00E8777E" w:rsidRPr="00AA43D1" w:rsidRDefault="00E8777E" w:rsidP="00AA43D1">
            <w:pPr>
              <w:spacing w:after="0" w:line="240" w:lineRule="auto"/>
              <w:rPr>
                <w:rFonts w:ascii="Times New Roman" w:eastAsia="Times New Roman" w:hAnsi="Times New Roman" w:cs="Times New Roman"/>
                <w:sz w:val="20"/>
                <w:szCs w:val="20"/>
                <w:lang w:eastAsia="ru-RU"/>
              </w:rPr>
            </w:pPr>
          </w:p>
        </w:tc>
      </w:tr>
      <w:tr w:rsidR="00C50DF8" w:rsidRPr="00AA43D1" w14:paraId="3B30C282" w14:textId="77777777" w:rsidTr="00AA43D1">
        <w:tc>
          <w:tcPr>
            <w:tcW w:w="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9A6B739"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lang w:eastAsia="ru-RU"/>
              </w:rPr>
              <w:t>2.4.</w:t>
            </w:r>
          </w:p>
        </w:tc>
        <w:tc>
          <w:tcPr>
            <w:tcW w:w="219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BCFBDE7" w14:textId="281F417E" w:rsidR="00C50DF8" w:rsidRPr="00AA43D1" w:rsidRDefault="00AA79C1"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Закаливание как способ тренировки организма</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BB52999"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1</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009B4E4"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0</w:t>
            </w:r>
          </w:p>
        </w:tc>
        <w:tc>
          <w:tcPr>
            <w:tcW w:w="16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F6D4E4C" w14:textId="5EA17300" w:rsidR="00C50DF8" w:rsidRPr="00AA43D1" w:rsidRDefault="00AA79C1"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w:t>
            </w:r>
          </w:p>
        </w:tc>
        <w:tc>
          <w:tcPr>
            <w:tcW w:w="11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F616751" w14:textId="1F335B34" w:rsidR="00C50DF8" w:rsidRPr="00AA43D1" w:rsidRDefault="007F78C0" w:rsidP="00AE770E">
            <w:pPr>
              <w:spacing w:after="0" w:line="240" w:lineRule="auto"/>
              <w:rPr>
                <w:rFonts w:ascii="Times New Roman" w:eastAsia="Times New Roman" w:hAnsi="Times New Roman" w:cs="Times New Roman"/>
                <w:sz w:val="20"/>
                <w:szCs w:val="20"/>
                <w:lang w:eastAsia="ru-RU"/>
              </w:rPr>
            </w:pPr>
            <w:r>
              <w:rPr>
                <w:rFonts w:ascii="LiberationSerif" w:hAnsi="LiberationSerif"/>
                <w:color w:val="000000"/>
                <w:sz w:val="20"/>
                <w:szCs w:val="20"/>
                <w:shd w:val="clear" w:color="auto" w:fill="F7FDF7"/>
              </w:rPr>
              <w:t>21.09</w:t>
            </w:r>
            <w:r w:rsidR="00284B0D">
              <w:rPr>
                <w:rFonts w:ascii="LiberationSerif" w:hAnsi="LiberationSerif"/>
                <w:color w:val="000000"/>
                <w:sz w:val="20"/>
                <w:szCs w:val="20"/>
                <w:shd w:val="clear" w:color="auto" w:fill="F7FDF7"/>
              </w:rPr>
              <w:t>.2023</w:t>
            </w:r>
            <w:r w:rsidR="009C638D">
              <w:rPr>
                <w:rFonts w:ascii="LiberationSerif" w:hAnsi="LiberationSerif"/>
                <w:color w:val="000000"/>
                <w:sz w:val="20"/>
                <w:szCs w:val="20"/>
                <w:shd w:val="clear" w:color="auto" w:fill="F7FDF7"/>
              </w:rPr>
              <w:t xml:space="preserve"> </w:t>
            </w:r>
          </w:p>
        </w:tc>
        <w:tc>
          <w:tcPr>
            <w:tcW w:w="218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6C56E48" w14:textId="7FA30C4B" w:rsidR="00C50DF8" w:rsidRPr="00AA43D1" w:rsidRDefault="00AA79C1" w:rsidP="00AA79C1">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bdr w:val="dashed" w:sz="6" w:space="0" w:color="FF0000" w:frame="1"/>
                <w:shd w:val="clear" w:color="auto" w:fill="F7FDF7"/>
                <w:lang w:eastAsia="ru-RU"/>
              </w:rPr>
              <w:t>Характеризуют положительные качества  закаливания</w:t>
            </w:r>
            <w:r w:rsidR="00C50DF8" w:rsidRPr="00AA43D1">
              <w:rPr>
                <w:rFonts w:ascii="Times New Roman" w:eastAsia="Times New Roman" w:hAnsi="Times New Roman" w:cs="Times New Roman"/>
                <w:sz w:val="20"/>
                <w:szCs w:val="20"/>
                <w:bdr w:val="dashed" w:sz="6" w:space="0" w:color="FF0000" w:frame="1"/>
                <w:shd w:val="clear" w:color="auto" w:fill="F7FDF7"/>
                <w:lang w:eastAsia="ru-RU"/>
              </w:rPr>
              <w:br/>
            </w:r>
          </w:p>
        </w:tc>
        <w:tc>
          <w:tcPr>
            <w:tcW w:w="168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F247820" w14:textId="15251CFB"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br/>
            </w:r>
            <w:r w:rsidR="00AA79C1" w:rsidRPr="00AA43D1">
              <w:rPr>
                <w:rFonts w:ascii="Times New Roman" w:eastAsia="Times New Roman" w:hAnsi="Times New Roman" w:cs="Times New Roman"/>
                <w:sz w:val="20"/>
                <w:szCs w:val="20"/>
                <w:bdr w:val="dashed" w:sz="6" w:space="0" w:color="FF0000" w:frame="1"/>
                <w:shd w:val="clear" w:color="auto" w:fill="F7FDF7"/>
                <w:lang w:eastAsia="ru-RU"/>
              </w:rPr>
              <w:t>Устный опрос</w:t>
            </w:r>
          </w:p>
        </w:tc>
        <w:tc>
          <w:tcPr>
            <w:tcW w:w="34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52157C4" w14:textId="06C432AA" w:rsidR="0038184D" w:rsidRPr="00AA43D1" w:rsidRDefault="0038184D" w:rsidP="00AE770E">
            <w:pPr>
              <w:spacing w:after="0" w:line="240" w:lineRule="auto"/>
              <w:rPr>
                <w:rFonts w:ascii="Times New Roman" w:eastAsia="Times New Roman" w:hAnsi="Times New Roman" w:cs="Times New Roman"/>
                <w:sz w:val="20"/>
                <w:szCs w:val="20"/>
                <w:lang w:eastAsia="ru-RU"/>
              </w:rPr>
            </w:pPr>
          </w:p>
        </w:tc>
      </w:tr>
      <w:tr w:rsidR="00C50DF8" w:rsidRPr="00AA43D1" w14:paraId="61B5B917" w14:textId="77777777" w:rsidTr="00AA43D1">
        <w:tc>
          <w:tcPr>
            <w:tcW w:w="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8A2D9EE"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lang w:eastAsia="ru-RU"/>
              </w:rPr>
              <w:lastRenderedPageBreak/>
              <w:t>2.5.</w:t>
            </w:r>
          </w:p>
        </w:tc>
        <w:tc>
          <w:tcPr>
            <w:tcW w:w="219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A8F5E18" w14:textId="19F21D83" w:rsidR="00C50DF8" w:rsidRPr="00AA43D1" w:rsidRDefault="001F46F0"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Правила рационального питания</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919A85E" w14:textId="41A53C31" w:rsidR="00C50DF8" w:rsidRPr="00AA43D1" w:rsidRDefault="00AA79C1"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bdr w:val="dashed" w:sz="6" w:space="0" w:color="FF0000" w:frame="1"/>
                <w:shd w:val="clear" w:color="auto" w:fill="F7FDF7"/>
                <w:lang w:eastAsia="ru-RU"/>
              </w:rPr>
              <w:t>1</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85CFC7C"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0</w:t>
            </w:r>
          </w:p>
        </w:tc>
        <w:tc>
          <w:tcPr>
            <w:tcW w:w="16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24EEED3" w14:textId="7862F152" w:rsidR="00C50DF8" w:rsidRPr="00AA43D1" w:rsidRDefault="001F46F0"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w:t>
            </w:r>
          </w:p>
        </w:tc>
        <w:tc>
          <w:tcPr>
            <w:tcW w:w="11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0A72D01" w14:textId="3734847A" w:rsidR="00C50DF8" w:rsidRPr="00AA43D1" w:rsidRDefault="007F78C0" w:rsidP="00AE770E">
            <w:pPr>
              <w:spacing w:after="0" w:line="240" w:lineRule="auto"/>
              <w:rPr>
                <w:rFonts w:ascii="LiberationSerif" w:hAnsi="LiberationSerif"/>
                <w:color w:val="000000"/>
                <w:sz w:val="20"/>
                <w:szCs w:val="20"/>
                <w:shd w:val="clear" w:color="auto" w:fill="F7FDF7"/>
              </w:rPr>
            </w:pPr>
            <w:r>
              <w:rPr>
                <w:rFonts w:ascii="LiberationSerif" w:hAnsi="LiberationSerif"/>
                <w:color w:val="000000"/>
                <w:sz w:val="20"/>
                <w:szCs w:val="20"/>
                <w:shd w:val="clear" w:color="auto" w:fill="F7FDF7"/>
              </w:rPr>
              <w:t>25.09</w:t>
            </w:r>
            <w:r w:rsidR="00284B0D">
              <w:rPr>
                <w:rFonts w:ascii="LiberationSerif" w:hAnsi="LiberationSerif"/>
                <w:color w:val="000000"/>
                <w:sz w:val="20"/>
                <w:szCs w:val="20"/>
                <w:shd w:val="clear" w:color="auto" w:fill="F7FDF7"/>
              </w:rPr>
              <w:t>.2023</w:t>
            </w:r>
            <w:r w:rsidR="00EC3FF1" w:rsidRPr="00AA43D1">
              <w:rPr>
                <w:rFonts w:ascii="LiberationSerif" w:hAnsi="LiberationSerif"/>
                <w:color w:val="000000"/>
                <w:sz w:val="20"/>
                <w:szCs w:val="20"/>
                <w:shd w:val="clear" w:color="auto" w:fill="F7FDF7"/>
              </w:rPr>
              <w:t xml:space="preserve"> </w:t>
            </w:r>
          </w:p>
          <w:p w14:paraId="67E86687" w14:textId="77777777" w:rsidR="00320DD3" w:rsidRPr="00AA43D1" w:rsidRDefault="00320DD3" w:rsidP="00AE770E">
            <w:pPr>
              <w:spacing w:after="0" w:line="240" w:lineRule="auto"/>
              <w:rPr>
                <w:rFonts w:ascii="LiberationSerif" w:hAnsi="LiberationSerif"/>
                <w:color w:val="000000"/>
                <w:sz w:val="20"/>
                <w:szCs w:val="20"/>
                <w:shd w:val="clear" w:color="auto" w:fill="F7FDF7"/>
              </w:rPr>
            </w:pPr>
          </w:p>
          <w:p w14:paraId="0CC52207" w14:textId="4BECEB53" w:rsidR="00320DD3" w:rsidRPr="00AA43D1" w:rsidRDefault="00320DD3" w:rsidP="00AE770E">
            <w:pPr>
              <w:spacing w:after="0" w:line="240" w:lineRule="auto"/>
              <w:rPr>
                <w:rFonts w:ascii="LiberationSerif" w:hAnsi="LiberationSerif"/>
                <w:color w:val="000000"/>
                <w:sz w:val="20"/>
                <w:szCs w:val="20"/>
                <w:shd w:val="clear" w:color="auto" w:fill="F7FDF7"/>
              </w:rPr>
            </w:pPr>
          </w:p>
          <w:p w14:paraId="692CDCF5" w14:textId="739A5AAE" w:rsidR="00320DD3" w:rsidRPr="00AA43D1" w:rsidRDefault="00320DD3" w:rsidP="00AE770E">
            <w:pPr>
              <w:spacing w:after="0" w:line="240" w:lineRule="auto"/>
              <w:rPr>
                <w:rFonts w:ascii="Times New Roman" w:eastAsia="Times New Roman" w:hAnsi="Times New Roman" w:cs="Times New Roman"/>
                <w:sz w:val="20"/>
                <w:szCs w:val="20"/>
                <w:lang w:eastAsia="ru-RU"/>
              </w:rPr>
            </w:pPr>
          </w:p>
        </w:tc>
        <w:tc>
          <w:tcPr>
            <w:tcW w:w="218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92587B4" w14:textId="297CD495" w:rsidR="00C50DF8" w:rsidRPr="00AA43D1" w:rsidRDefault="001F46F0"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bdr w:val="dashed" w:sz="6" w:space="0" w:color="FF0000" w:frame="1"/>
                <w:shd w:val="clear" w:color="auto" w:fill="F7FDF7"/>
                <w:lang w:eastAsia="ru-RU"/>
              </w:rPr>
              <w:t>Характеризуют положительные качества  правильного питания</w:t>
            </w:r>
            <w:r w:rsidR="00C50DF8" w:rsidRPr="00AA43D1">
              <w:rPr>
                <w:rFonts w:ascii="Times New Roman" w:eastAsia="Times New Roman" w:hAnsi="Times New Roman" w:cs="Times New Roman"/>
                <w:sz w:val="20"/>
                <w:szCs w:val="20"/>
                <w:bdr w:val="dashed" w:sz="6" w:space="0" w:color="FF0000" w:frame="1"/>
                <w:shd w:val="clear" w:color="auto" w:fill="F7FDF7"/>
                <w:lang w:eastAsia="ru-RU"/>
              </w:rPr>
              <w:br/>
            </w:r>
          </w:p>
        </w:tc>
        <w:tc>
          <w:tcPr>
            <w:tcW w:w="168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FD40964"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Устный опрос;</w:t>
            </w:r>
            <w:r w:rsidRPr="00AA43D1">
              <w:rPr>
                <w:rFonts w:ascii="Times New Roman" w:eastAsia="Times New Roman" w:hAnsi="Times New Roman" w:cs="Times New Roman"/>
                <w:sz w:val="20"/>
                <w:szCs w:val="20"/>
                <w:bdr w:val="dashed" w:sz="6" w:space="0" w:color="FF0000" w:frame="1"/>
                <w:shd w:val="clear" w:color="auto" w:fill="F7FDF7"/>
                <w:lang w:eastAsia="ru-RU"/>
              </w:rPr>
              <w:br/>
            </w:r>
          </w:p>
        </w:tc>
        <w:tc>
          <w:tcPr>
            <w:tcW w:w="34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47904B0" w14:textId="7D19007C" w:rsidR="0038184D" w:rsidRPr="00AA43D1" w:rsidRDefault="0038184D" w:rsidP="00AE770E">
            <w:pPr>
              <w:spacing w:after="0" w:line="240" w:lineRule="auto"/>
              <w:rPr>
                <w:rFonts w:ascii="Times New Roman" w:eastAsia="Times New Roman" w:hAnsi="Times New Roman" w:cs="Times New Roman"/>
                <w:sz w:val="20"/>
                <w:szCs w:val="20"/>
                <w:lang w:eastAsia="ru-RU"/>
              </w:rPr>
            </w:pPr>
          </w:p>
        </w:tc>
      </w:tr>
      <w:tr w:rsidR="00C50DF8" w:rsidRPr="00AA43D1" w14:paraId="3A448F56" w14:textId="77777777" w:rsidTr="00AE770E">
        <w:tc>
          <w:tcPr>
            <w:tcW w:w="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38A8997"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lang w:eastAsia="ru-RU"/>
              </w:rPr>
              <w:t>2.6.</w:t>
            </w:r>
          </w:p>
        </w:tc>
        <w:tc>
          <w:tcPr>
            <w:tcW w:w="219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4CD1E5A" w14:textId="42B6C097" w:rsidR="00C50DF8" w:rsidRPr="00AA43D1" w:rsidRDefault="001F46F0"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Продукты питания как экологический фактор</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C123AE4"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1</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269E84A"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0</w:t>
            </w:r>
          </w:p>
        </w:tc>
        <w:tc>
          <w:tcPr>
            <w:tcW w:w="16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4011FD9" w14:textId="27F95394" w:rsidR="00C50DF8" w:rsidRPr="00AA43D1" w:rsidRDefault="001F46F0"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bdr w:val="dashed" w:sz="6" w:space="0" w:color="FF0000" w:frame="1"/>
                <w:shd w:val="clear" w:color="auto" w:fill="F7FDF7"/>
                <w:lang w:eastAsia="ru-RU"/>
              </w:rPr>
              <w:t>0</w:t>
            </w:r>
          </w:p>
        </w:tc>
        <w:tc>
          <w:tcPr>
            <w:tcW w:w="11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17953D7" w14:textId="5289BABD" w:rsidR="00C50DF8" w:rsidRPr="00AA43D1" w:rsidRDefault="007F78C0" w:rsidP="00AE770E">
            <w:pPr>
              <w:spacing w:after="0" w:line="240" w:lineRule="auto"/>
              <w:rPr>
                <w:rFonts w:ascii="LiberationSerif" w:hAnsi="LiberationSerif"/>
                <w:color w:val="000000"/>
                <w:sz w:val="20"/>
                <w:szCs w:val="20"/>
                <w:shd w:val="clear" w:color="auto" w:fill="F7FDF7"/>
              </w:rPr>
            </w:pPr>
            <w:r>
              <w:rPr>
                <w:rFonts w:ascii="LiberationSerif" w:hAnsi="LiberationSerif"/>
                <w:color w:val="000000"/>
                <w:sz w:val="20"/>
                <w:szCs w:val="20"/>
                <w:shd w:val="clear" w:color="auto" w:fill="F7FDF7"/>
              </w:rPr>
              <w:t>28.09</w:t>
            </w:r>
            <w:r w:rsidR="00284B0D">
              <w:rPr>
                <w:rFonts w:ascii="LiberationSerif" w:hAnsi="LiberationSerif"/>
                <w:color w:val="000000"/>
                <w:sz w:val="20"/>
                <w:szCs w:val="20"/>
                <w:shd w:val="clear" w:color="auto" w:fill="F7FDF7"/>
              </w:rPr>
              <w:t>.2023</w:t>
            </w:r>
          </w:p>
          <w:p w14:paraId="5A2F8DD0" w14:textId="0761D664" w:rsidR="00320DD3" w:rsidRPr="00AA43D1" w:rsidRDefault="00320DD3" w:rsidP="00AE770E">
            <w:pPr>
              <w:spacing w:after="0" w:line="240" w:lineRule="auto"/>
              <w:rPr>
                <w:rFonts w:ascii="Times New Roman" w:eastAsia="Times New Roman" w:hAnsi="Times New Roman" w:cs="Times New Roman"/>
                <w:sz w:val="20"/>
                <w:szCs w:val="20"/>
                <w:lang w:eastAsia="ru-RU"/>
              </w:rPr>
            </w:pPr>
          </w:p>
        </w:tc>
        <w:tc>
          <w:tcPr>
            <w:tcW w:w="218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D60576D" w14:textId="0CC5F84E" w:rsidR="00C50DF8" w:rsidRPr="00AA43D1" w:rsidRDefault="001F46F0"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bdr w:val="dashed" w:sz="6" w:space="0" w:color="FF0000" w:frame="1"/>
                <w:shd w:val="clear" w:color="auto" w:fill="F7FDF7"/>
                <w:lang w:eastAsia="ru-RU"/>
              </w:rPr>
              <w:t>Характеризуют положительные свойства качественных продуктов питания</w:t>
            </w:r>
            <w:r w:rsidR="00C50DF8" w:rsidRPr="00AA43D1">
              <w:rPr>
                <w:rFonts w:ascii="Times New Roman" w:eastAsia="Times New Roman" w:hAnsi="Times New Roman" w:cs="Times New Roman"/>
                <w:sz w:val="20"/>
                <w:szCs w:val="20"/>
                <w:bdr w:val="dashed" w:sz="6" w:space="0" w:color="FF0000" w:frame="1"/>
                <w:shd w:val="clear" w:color="auto" w:fill="F7FDF7"/>
                <w:lang w:eastAsia="ru-RU"/>
              </w:rPr>
              <w:br/>
            </w:r>
          </w:p>
        </w:tc>
        <w:tc>
          <w:tcPr>
            <w:tcW w:w="168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406DBE6" w14:textId="302844A9" w:rsidR="00C50DF8" w:rsidRPr="00AA43D1" w:rsidRDefault="001F46F0"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Устный опрос;</w:t>
            </w:r>
          </w:p>
        </w:tc>
        <w:tc>
          <w:tcPr>
            <w:tcW w:w="34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62EBE3A" w14:textId="70055F97" w:rsidR="00BB2E94" w:rsidRPr="00AA43D1" w:rsidRDefault="00BB2E94" w:rsidP="00AA43D1">
            <w:pPr>
              <w:spacing w:after="0" w:line="240" w:lineRule="auto"/>
              <w:rPr>
                <w:rFonts w:ascii="Times New Roman" w:eastAsia="Times New Roman" w:hAnsi="Times New Roman" w:cs="Times New Roman"/>
                <w:sz w:val="20"/>
                <w:szCs w:val="20"/>
                <w:lang w:eastAsia="ru-RU"/>
              </w:rPr>
            </w:pPr>
          </w:p>
        </w:tc>
      </w:tr>
      <w:tr w:rsidR="00560390" w:rsidRPr="00AA43D1" w14:paraId="26EFD317" w14:textId="77777777" w:rsidTr="00AE770E">
        <w:tc>
          <w:tcPr>
            <w:tcW w:w="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DBB78A8" w14:textId="6BC162DE" w:rsidR="00560390" w:rsidRPr="00AA43D1" w:rsidRDefault="00560390"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2.7</w:t>
            </w:r>
          </w:p>
        </w:tc>
        <w:tc>
          <w:tcPr>
            <w:tcW w:w="219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C10AC0F" w14:textId="32F95A91" w:rsidR="00560390" w:rsidRPr="00AA43D1" w:rsidRDefault="001F46F0"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Питание и </w:t>
            </w:r>
            <w:proofErr w:type="spellStart"/>
            <w:r>
              <w:rPr>
                <w:rFonts w:ascii="Times New Roman" w:eastAsia="Times New Roman" w:hAnsi="Times New Roman" w:cs="Times New Roman"/>
                <w:sz w:val="20"/>
                <w:szCs w:val="20"/>
                <w:lang w:eastAsia="ru-RU"/>
              </w:rPr>
              <w:t>болезни</w:t>
            </w:r>
            <w:proofErr w:type="gramStart"/>
            <w:r>
              <w:rPr>
                <w:rFonts w:ascii="Times New Roman" w:eastAsia="Times New Roman" w:hAnsi="Times New Roman" w:cs="Times New Roman"/>
                <w:sz w:val="20"/>
                <w:szCs w:val="20"/>
                <w:lang w:eastAsia="ru-RU"/>
              </w:rPr>
              <w:t>.Д</w:t>
            </w:r>
            <w:proofErr w:type="gramEnd"/>
            <w:r>
              <w:rPr>
                <w:rFonts w:ascii="Times New Roman" w:eastAsia="Times New Roman" w:hAnsi="Times New Roman" w:cs="Times New Roman"/>
                <w:sz w:val="20"/>
                <w:szCs w:val="20"/>
                <w:lang w:eastAsia="ru-RU"/>
              </w:rPr>
              <w:t>иета</w:t>
            </w:r>
            <w:proofErr w:type="spellEnd"/>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6A58BED" w14:textId="7FAE63AB" w:rsidR="00560390" w:rsidRPr="00AA43D1" w:rsidRDefault="00560390"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Pr>
                <w:rFonts w:ascii="Times New Roman" w:eastAsia="Times New Roman" w:hAnsi="Times New Roman" w:cs="Times New Roman"/>
                <w:sz w:val="20"/>
                <w:szCs w:val="20"/>
                <w:bdr w:val="dashed" w:sz="6" w:space="0" w:color="FF0000" w:frame="1"/>
                <w:shd w:val="clear" w:color="auto" w:fill="F7FDF7"/>
                <w:lang w:eastAsia="ru-RU"/>
              </w:rPr>
              <w:t>1</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7F5B9B8" w14:textId="21D38302" w:rsidR="00560390" w:rsidRPr="00AA43D1" w:rsidRDefault="001F46F0"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Pr>
                <w:rFonts w:ascii="Times New Roman" w:eastAsia="Times New Roman" w:hAnsi="Times New Roman" w:cs="Times New Roman"/>
                <w:sz w:val="20"/>
                <w:szCs w:val="20"/>
                <w:bdr w:val="dashed" w:sz="6" w:space="0" w:color="FF0000" w:frame="1"/>
                <w:shd w:val="clear" w:color="auto" w:fill="F7FDF7"/>
                <w:lang w:eastAsia="ru-RU"/>
              </w:rPr>
              <w:t>0</w:t>
            </w:r>
          </w:p>
        </w:tc>
        <w:tc>
          <w:tcPr>
            <w:tcW w:w="16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8E2B1A4" w14:textId="4A559FD2" w:rsidR="00560390" w:rsidRPr="00AA43D1" w:rsidRDefault="001F46F0"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Pr>
                <w:rFonts w:ascii="Times New Roman" w:eastAsia="Times New Roman" w:hAnsi="Times New Roman" w:cs="Times New Roman"/>
                <w:sz w:val="20"/>
                <w:szCs w:val="20"/>
                <w:bdr w:val="dashed" w:sz="6" w:space="0" w:color="FF0000" w:frame="1"/>
                <w:shd w:val="clear" w:color="auto" w:fill="F7FDF7"/>
                <w:lang w:eastAsia="ru-RU"/>
              </w:rPr>
              <w:t>0</w:t>
            </w:r>
          </w:p>
        </w:tc>
        <w:tc>
          <w:tcPr>
            <w:tcW w:w="11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BC5CCB4" w14:textId="092B5029" w:rsidR="00560390" w:rsidRPr="00AA43D1" w:rsidRDefault="00954EB0" w:rsidP="00AE770E">
            <w:pPr>
              <w:spacing w:after="0" w:line="240" w:lineRule="auto"/>
              <w:rPr>
                <w:rFonts w:ascii="LiberationSerif" w:hAnsi="LiberationSerif"/>
                <w:color w:val="000000"/>
                <w:sz w:val="20"/>
                <w:szCs w:val="20"/>
                <w:shd w:val="clear" w:color="auto" w:fill="F7FDF7"/>
              </w:rPr>
            </w:pPr>
            <w:r>
              <w:rPr>
                <w:rFonts w:ascii="LiberationSerif" w:hAnsi="LiberationSerif"/>
                <w:color w:val="000000"/>
                <w:sz w:val="20"/>
                <w:szCs w:val="20"/>
                <w:shd w:val="clear" w:color="auto" w:fill="F7FDF7"/>
              </w:rPr>
              <w:t>2.</w:t>
            </w:r>
            <w:r w:rsidR="007F78C0">
              <w:rPr>
                <w:rFonts w:ascii="LiberationSerif" w:hAnsi="LiberationSerif"/>
                <w:color w:val="000000"/>
                <w:sz w:val="20"/>
                <w:szCs w:val="20"/>
                <w:shd w:val="clear" w:color="auto" w:fill="F7FDF7"/>
              </w:rPr>
              <w:t>10</w:t>
            </w:r>
            <w:r w:rsidR="00284B0D">
              <w:rPr>
                <w:rFonts w:ascii="LiberationSerif" w:hAnsi="LiberationSerif"/>
                <w:color w:val="000000"/>
                <w:sz w:val="20"/>
                <w:szCs w:val="20"/>
                <w:shd w:val="clear" w:color="auto" w:fill="F7FDF7"/>
              </w:rPr>
              <w:t>.2023</w:t>
            </w:r>
          </w:p>
        </w:tc>
        <w:tc>
          <w:tcPr>
            <w:tcW w:w="218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E4ACCFD" w14:textId="7C8622D7" w:rsidR="00560390" w:rsidRPr="00AA43D1" w:rsidRDefault="001F46F0"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Pr>
                <w:rFonts w:ascii="Times New Roman" w:eastAsia="Times New Roman" w:hAnsi="Times New Roman" w:cs="Times New Roman"/>
                <w:sz w:val="20"/>
                <w:szCs w:val="20"/>
                <w:bdr w:val="dashed" w:sz="6" w:space="0" w:color="FF0000" w:frame="1"/>
                <w:shd w:val="clear" w:color="auto" w:fill="F7FDF7"/>
                <w:lang w:eastAsia="ru-RU"/>
              </w:rPr>
              <w:t>Характеризуют положительные свойства качественных продуктов питания</w:t>
            </w:r>
          </w:p>
        </w:tc>
        <w:tc>
          <w:tcPr>
            <w:tcW w:w="168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6A6D735" w14:textId="4D63B479" w:rsidR="00560390" w:rsidRPr="00AA43D1" w:rsidRDefault="001F46F0"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Устный опрос</w:t>
            </w:r>
          </w:p>
        </w:tc>
        <w:tc>
          <w:tcPr>
            <w:tcW w:w="34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99AE92A" w14:textId="77777777" w:rsidR="00560390" w:rsidRPr="00AA43D1" w:rsidRDefault="00560390" w:rsidP="00AA43D1">
            <w:pPr>
              <w:spacing w:after="0" w:line="240" w:lineRule="auto"/>
              <w:rPr>
                <w:rFonts w:ascii="Times New Roman" w:eastAsia="Times New Roman" w:hAnsi="Times New Roman" w:cs="Times New Roman"/>
                <w:sz w:val="20"/>
                <w:szCs w:val="20"/>
                <w:lang w:eastAsia="ru-RU"/>
              </w:rPr>
            </w:pPr>
          </w:p>
        </w:tc>
      </w:tr>
      <w:tr w:rsidR="00560390" w:rsidRPr="00AA43D1" w14:paraId="4CA487DC" w14:textId="77777777" w:rsidTr="00AE770E">
        <w:tc>
          <w:tcPr>
            <w:tcW w:w="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FBCA2FB" w14:textId="74FACE37" w:rsidR="00560390" w:rsidRPr="00AA43D1" w:rsidRDefault="00560390"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2.8</w:t>
            </w:r>
          </w:p>
        </w:tc>
        <w:tc>
          <w:tcPr>
            <w:tcW w:w="219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2C531C6" w14:textId="22719BE6" w:rsidR="00560390" w:rsidRPr="00AA43D1" w:rsidRDefault="001F46F0"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Психическое здоровье человека</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2137AC9" w14:textId="6032893C" w:rsidR="00560390" w:rsidRPr="00AA43D1" w:rsidRDefault="00560390"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Pr>
                <w:rFonts w:ascii="Times New Roman" w:eastAsia="Times New Roman" w:hAnsi="Times New Roman" w:cs="Times New Roman"/>
                <w:sz w:val="20"/>
                <w:szCs w:val="20"/>
                <w:bdr w:val="dashed" w:sz="6" w:space="0" w:color="FF0000" w:frame="1"/>
                <w:shd w:val="clear" w:color="auto" w:fill="F7FDF7"/>
                <w:lang w:eastAsia="ru-RU"/>
              </w:rPr>
              <w:t>1</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05A1C42" w14:textId="51E108B0" w:rsidR="00560390" w:rsidRPr="00AA43D1" w:rsidRDefault="001F46F0"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Pr>
                <w:rFonts w:ascii="Times New Roman" w:eastAsia="Times New Roman" w:hAnsi="Times New Roman" w:cs="Times New Roman"/>
                <w:sz w:val="20"/>
                <w:szCs w:val="20"/>
                <w:bdr w:val="dashed" w:sz="6" w:space="0" w:color="FF0000" w:frame="1"/>
                <w:shd w:val="clear" w:color="auto" w:fill="F7FDF7"/>
                <w:lang w:eastAsia="ru-RU"/>
              </w:rPr>
              <w:t>0</w:t>
            </w:r>
          </w:p>
        </w:tc>
        <w:tc>
          <w:tcPr>
            <w:tcW w:w="16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BFABC08" w14:textId="41173A21" w:rsidR="00560390" w:rsidRPr="00AA43D1" w:rsidRDefault="001F46F0"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Pr>
                <w:rFonts w:ascii="Times New Roman" w:eastAsia="Times New Roman" w:hAnsi="Times New Roman" w:cs="Times New Roman"/>
                <w:sz w:val="20"/>
                <w:szCs w:val="20"/>
                <w:bdr w:val="dashed" w:sz="6" w:space="0" w:color="FF0000" w:frame="1"/>
                <w:shd w:val="clear" w:color="auto" w:fill="F7FDF7"/>
                <w:lang w:eastAsia="ru-RU"/>
              </w:rPr>
              <w:t>0</w:t>
            </w:r>
          </w:p>
        </w:tc>
        <w:tc>
          <w:tcPr>
            <w:tcW w:w="11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D0C779F" w14:textId="5DAEE838" w:rsidR="00560390" w:rsidRPr="00AA43D1" w:rsidRDefault="00954EB0" w:rsidP="00AE770E">
            <w:pPr>
              <w:spacing w:after="0" w:line="240" w:lineRule="auto"/>
              <w:rPr>
                <w:rFonts w:ascii="LiberationSerif" w:hAnsi="LiberationSerif"/>
                <w:color w:val="000000"/>
                <w:sz w:val="20"/>
                <w:szCs w:val="20"/>
                <w:shd w:val="clear" w:color="auto" w:fill="F7FDF7"/>
              </w:rPr>
            </w:pPr>
            <w:r>
              <w:rPr>
                <w:rFonts w:ascii="LiberationSerif" w:hAnsi="LiberationSerif"/>
                <w:color w:val="000000"/>
                <w:sz w:val="20"/>
                <w:szCs w:val="20"/>
                <w:shd w:val="clear" w:color="auto" w:fill="F7FDF7"/>
              </w:rPr>
              <w:t>5</w:t>
            </w:r>
            <w:r w:rsidR="007F78C0">
              <w:rPr>
                <w:rFonts w:ascii="LiberationSerif" w:hAnsi="LiberationSerif"/>
                <w:color w:val="000000"/>
                <w:sz w:val="20"/>
                <w:szCs w:val="20"/>
                <w:shd w:val="clear" w:color="auto" w:fill="F7FDF7"/>
              </w:rPr>
              <w:t>.10</w:t>
            </w:r>
            <w:r w:rsidR="00284B0D">
              <w:rPr>
                <w:rFonts w:ascii="LiberationSerif" w:hAnsi="LiberationSerif"/>
                <w:color w:val="000000"/>
                <w:sz w:val="20"/>
                <w:szCs w:val="20"/>
                <w:shd w:val="clear" w:color="auto" w:fill="F7FDF7"/>
              </w:rPr>
              <w:t>.2023</w:t>
            </w:r>
          </w:p>
        </w:tc>
        <w:tc>
          <w:tcPr>
            <w:tcW w:w="218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255B3DA" w14:textId="749745B5" w:rsidR="00560390" w:rsidRPr="00AA43D1" w:rsidRDefault="001F46F0"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Pr>
                <w:rFonts w:ascii="Times New Roman" w:eastAsia="Times New Roman" w:hAnsi="Times New Roman" w:cs="Times New Roman"/>
                <w:sz w:val="20"/>
                <w:szCs w:val="20"/>
                <w:bdr w:val="dashed" w:sz="6" w:space="0" w:color="FF0000" w:frame="1"/>
                <w:shd w:val="clear" w:color="auto" w:fill="F7FDF7"/>
                <w:lang w:eastAsia="ru-RU"/>
              </w:rPr>
              <w:t xml:space="preserve">Характеризуют </w:t>
            </w:r>
            <w:proofErr w:type="spellStart"/>
            <w:r>
              <w:rPr>
                <w:rFonts w:ascii="Times New Roman" w:eastAsia="Times New Roman" w:hAnsi="Times New Roman" w:cs="Times New Roman"/>
                <w:sz w:val="20"/>
                <w:szCs w:val="20"/>
                <w:bdr w:val="dashed" w:sz="6" w:space="0" w:color="FF0000" w:frame="1"/>
                <w:shd w:val="clear" w:color="auto" w:fill="F7FDF7"/>
                <w:lang w:eastAsia="ru-RU"/>
              </w:rPr>
              <w:t>психичекое</w:t>
            </w:r>
            <w:proofErr w:type="spellEnd"/>
            <w:r>
              <w:rPr>
                <w:rFonts w:ascii="Times New Roman" w:eastAsia="Times New Roman" w:hAnsi="Times New Roman" w:cs="Times New Roman"/>
                <w:sz w:val="20"/>
                <w:szCs w:val="20"/>
                <w:bdr w:val="dashed" w:sz="6" w:space="0" w:color="FF0000" w:frame="1"/>
                <w:shd w:val="clear" w:color="auto" w:fill="F7FDF7"/>
                <w:lang w:eastAsia="ru-RU"/>
              </w:rPr>
              <w:t xml:space="preserve"> здоровье человека</w:t>
            </w:r>
          </w:p>
        </w:tc>
        <w:tc>
          <w:tcPr>
            <w:tcW w:w="168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CE188AA" w14:textId="2FF690C3" w:rsidR="00560390" w:rsidRPr="00AA43D1" w:rsidRDefault="001F46F0"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Устный опрос</w:t>
            </w:r>
          </w:p>
        </w:tc>
        <w:tc>
          <w:tcPr>
            <w:tcW w:w="34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344ACC4" w14:textId="77777777" w:rsidR="00560390" w:rsidRPr="00AA43D1" w:rsidRDefault="00560390" w:rsidP="00AA43D1">
            <w:pPr>
              <w:spacing w:after="0" w:line="240" w:lineRule="auto"/>
              <w:rPr>
                <w:rFonts w:ascii="Times New Roman" w:eastAsia="Times New Roman" w:hAnsi="Times New Roman" w:cs="Times New Roman"/>
                <w:sz w:val="20"/>
                <w:szCs w:val="20"/>
                <w:lang w:eastAsia="ru-RU"/>
              </w:rPr>
            </w:pPr>
          </w:p>
        </w:tc>
      </w:tr>
      <w:tr w:rsidR="00560390" w:rsidRPr="00AA43D1" w14:paraId="604241CB" w14:textId="77777777" w:rsidTr="00AE770E">
        <w:tc>
          <w:tcPr>
            <w:tcW w:w="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9A056B9" w14:textId="54C5FFA7" w:rsidR="00560390" w:rsidRPr="00AA43D1" w:rsidRDefault="00560390"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2.9</w:t>
            </w:r>
          </w:p>
        </w:tc>
        <w:tc>
          <w:tcPr>
            <w:tcW w:w="219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72BB494" w14:textId="6A5A2D22" w:rsidR="00560390" w:rsidRPr="00AA43D1" w:rsidRDefault="001F46F0"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Компьютер и здоровье</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2BB3C2D" w14:textId="0DC7B537" w:rsidR="00560390" w:rsidRPr="00AA43D1" w:rsidRDefault="00560390"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Pr>
                <w:rFonts w:ascii="Times New Roman" w:eastAsia="Times New Roman" w:hAnsi="Times New Roman" w:cs="Times New Roman"/>
                <w:sz w:val="20"/>
                <w:szCs w:val="20"/>
                <w:bdr w:val="dashed" w:sz="6" w:space="0" w:color="FF0000" w:frame="1"/>
                <w:shd w:val="clear" w:color="auto" w:fill="F7FDF7"/>
                <w:lang w:eastAsia="ru-RU"/>
              </w:rPr>
              <w:t>1</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4005CD8" w14:textId="331DD6EF" w:rsidR="00560390" w:rsidRPr="00AA43D1" w:rsidRDefault="001F46F0"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Pr>
                <w:rFonts w:ascii="Times New Roman" w:eastAsia="Times New Roman" w:hAnsi="Times New Roman" w:cs="Times New Roman"/>
                <w:sz w:val="20"/>
                <w:szCs w:val="20"/>
                <w:bdr w:val="dashed" w:sz="6" w:space="0" w:color="FF0000" w:frame="1"/>
                <w:shd w:val="clear" w:color="auto" w:fill="F7FDF7"/>
                <w:lang w:eastAsia="ru-RU"/>
              </w:rPr>
              <w:t>0</w:t>
            </w:r>
          </w:p>
        </w:tc>
        <w:tc>
          <w:tcPr>
            <w:tcW w:w="16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CF6A3C9" w14:textId="1ACB6B97" w:rsidR="00560390" w:rsidRPr="00AA43D1" w:rsidRDefault="001F46F0"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Pr>
                <w:rFonts w:ascii="Times New Roman" w:eastAsia="Times New Roman" w:hAnsi="Times New Roman" w:cs="Times New Roman"/>
                <w:sz w:val="20"/>
                <w:szCs w:val="20"/>
                <w:bdr w:val="dashed" w:sz="6" w:space="0" w:color="FF0000" w:frame="1"/>
                <w:shd w:val="clear" w:color="auto" w:fill="F7FDF7"/>
                <w:lang w:eastAsia="ru-RU"/>
              </w:rPr>
              <w:t>0</w:t>
            </w:r>
          </w:p>
        </w:tc>
        <w:tc>
          <w:tcPr>
            <w:tcW w:w="11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CF61D48" w14:textId="535F345A" w:rsidR="00560390" w:rsidRPr="00AA43D1" w:rsidRDefault="00954EB0" w:rsidP="00AE770E">
            <w:pPr>
              <w:spacing w:after="0" w:line="240" w:lineRule="auto"/>
              <w:rPr>
                <w:rFonts w:ascii="LiberationSerif" w:hAnsi="LiberationSerif"/>
                <w:color w:val="000000"/>
                <w:sz w:val="20"/>
                <w:szCs w:val="20"/>
                <w:shd w:val="clear" w:color="auto" w:fill="F7FDF7"/>
              </w:rPr>
            </w:pPr>
            <w:r>
              <w:rPr>
                <w:rFonts w:ascii="LiberationSerif" w:hAnsi="LiberationSerif"/>
                <w:color w:val="000000"/>
                <w:sz w:val="20"/>
                <w:szCs w:val="20"/>
                <w:shd w:val="clear" w:color="auto" w:fill="F7FDF7"/>
              </w:rPr>
              <w:t>9.10</w:t>
            </w:r>
            <w:r w:rsidR="00284B0D">
              <w:rPr>
                <w:rFonts w:ascii="LiberationSerif" w:hAnsi="LiberationSerif"/>
                <w:color w:val="000000"/>
                <w:sz w:val="20"/>
                <w:szCs w:val="20"/>
                <w:shd w:val="clear" w:color="auto" w:fill="F7FDF7"/>
              </w:rPr>
              <w:t>.2023</w:t>
            </w:r>
          </w:p>
        </w:tc>
        <w:tc>
          <w:tcPr>
            <w:tcW w:w="218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8CDFCAA" w14:textId="27409C08" w:rsidR="00560390" w:rsidRPr="00AA43D1" w:rsidRDefault="001F46F0"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Pr>
                <w:rFonts w:ascii="Times New Roman" w:eastAsia="Times New Roman" w:hAnsi="Times New Roman" w:cs="Times New Roman"/>
                <w:sz w:val="20"/>
                <w:szCs w:val="20"/>
                <w:bdr w:val="dashed" w:sz="6" w:space="0" w:color="FF0000" w:frame="1"/>
                <w:shd w:val="clear" w:color="auto" w:fill="F7FDF7"/>
                <w:lang w:eastAsia="ru-RU"/>
              </w:rPr>
              <w:t>Характеризуют  влияние компьютера на человека</w:t>
            </w:r>
          </w:p>
        </w:tc>
        <w:tc>
          <w:tcPr>
            <w:tcW w:w="168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162F7B9" w14:textId="2ACDC488" w:rsidR="00560390" w:rsidRPr="00AA43D1" w:rsidRDefault="001F46F0"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Устный опрос</w:t>
            </w:r>
          </w:p>
        </w:tc>
        <w:tc>
          <w:tcPr>
            <w:tcW w:w="34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CC6589C" w14:textId="77777777" w:rsidR="00560390" w:rsidRPr="00AA43D1" w:rsidRDefault="00560390" w:rsidP="00AA43D1">
            <w:pPr>
              <w:spacing w:after="0" w:line="240" w:lineRule="auto"/>
              <w:rPr>
                <w:rFonts w:ascii="Times New Roman" w:eastAsia="Times New Roman" w:hAnsi="Times New Roman" w:cs="Times New Roman"/>
                <w:sz w:val="20"/>
                <w:szCs w:val="20"/>
                <w:lang w:eastAsia="ru-RU"/>
              </w:rPr>
            </w:pPr>
          </w:p>
        </w:tc>
      </w:tr>
      <w:tr w:rsidR="00560390" w:rsidRPr="00AA43D1" w14:paraId="40131351" w14:textId="77777777" w:rsidTr="00AE770E">
        <w:tc>
          <w:tcPr>
            <w:tcW w:w="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7EBECAA" w14:textId="4AED8442" w:rsidR="00560390" w:rsidRPr="00AA43D1" w:rsidRDefault="00560390"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2.10</w:t>
            </w:r>
          </w:p>
        </w:tc>
        <w:tc>
          <w:tcPr>
            <w:tcW w:w="219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0E311EB" w14:textId="1D7C1FBE" w:rsidR="00560390" w:rsidRPr="00AA43D1" w:rsidRDefault="00765AFD"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Человек – социальное существо</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2334E3E" w14:textId="417FC078" w:rsidR="00560390" w:rsidRPr="00AA43D1" w:rsidRDefault="00560390"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Pr>
                <w:rFonts w:ascii="Times New Roman" w:eastAsia="Times New Roman" w:hAnsi="Times New Roman" w:cs="Times New Roman"/>
                <w:sz w:val="20"/>
                <w:szCs w:val="20"/>
                <w:bdr w:val="dashed" w:sz="6" w:space="0" w:color="FF0000" w:frame="1"/>
                <w:shd w:val="clear" w:color="auto" w:fill="F7FDF7"/>
                <w:lang w:eastAsia="ru-RU"/>
              </w:rPr>
              <w:t>1</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54D93B1" w14:textId="08EB2E64" w:rsidR="00560390" w:rsidRPr="00AA43D1" w:rsidRDefault="001F46F0"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Pr>
                <w:rFonts w:ascii="Times New Roman" w:eastAsia="Times New Roman" w:hAnsi="Times New Roman" w:cs="Times New Roman"/>
                <w:sz w:val="20"/>
                <w:szCs w:val="20"/>
                <w:bdr w:val="dashed" w:sz="6" w:space="0" w:color="FF0000" w:frame="1"/>
                <w:shd w:val="clear" w:color="auto" w:fill="F7FDF7"/>
                <w:lang w:eastAsia="ru-RU"/>
              </w:rPr>
              <w:t>0</w:t>
            </w:r>
          </w:p>
        </w:tc>
        <w:tc>
          <w:tcPr>
            <w:tcW w:w="16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C27A7BE" w14:textId="415F5E16" w:rsidR="00560390" w:rsidRPr="00AA43D1" w:rsidRDefault="001F46F0"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Pr>
                <w:rFonts w:ascii="Times New Roman" w:eastAsia="Times New Roman" w:hAnsi="Times New Roman" w:cs="Times New Roman"/>
                <w:sz w:val="20"/>
                <w:szCs w:val="20"/>
                <w:bdr w:val="dashed" w:sz="6" w:space="0" w:color="FF0000" w:frame="1"/>
                <w:shd w:val="clear" w:color="auto" w:fill="F7FDF7"/>
                <w:lang w:eastAsia="ru-RU"/>
              </w:rPr>
              <w:t>0</w:t>
            </w:r>
          </w:p>
        </w:tc>
        <w:tc>
          <w:tcPr>
            <w:tcW w:w="11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85B17EF" w14:textId="7D99A451" w:rsidR="00560390" w:rsidRPr="00AA43D1" w:rsidRDefault="00954EB0" w:rsidP="00AE770E">
            <w:pPr>
              <w:spacing w:after="0" w:line="240" w:lineRule="auto"/>
              <w:rPr>
                <w:rFonts w:ascii="LiberationSerif" w:hAnsi="LiberationSerif"/>
                <w:color w:val="000000"/>
                <w:sz w:val="20"/>
                <w:szCs w:val="20"/>
                <w:shd w:val="clear" w:color="auto" w:fill="F7FDF7"/>
              </w:rPr>
            </w:pPr>
            <w:r>
              <w:rPr>
                <w:rFonts w:ascii="LiberationSerif" w:hAnsi="LiberationSerif"/>
                <w:color w:val="000000"/>
                <w:sz w:val="20"/>
                <w:szCs w:val="20"/>
                <w:shd w:val="clear" w:color="auto" w:fill="F7FDF7"/>
              </w:rPr>
              <w:t>12.10</w:t>
            </w:r>
            <w:r w:rsidR="00284B0D">
              <w:rPr>
                <w:rFonts w:ascii="LiberationSerif" w:hAnsi="LiberationSerif"/>
                <w:color w:val="000000"/>
                <w:sz w:val="20"/>
                <w:szCs w:val="20"/>
                <w:shd w:val="clear" w:color="auto" w:fill="F7FDF7"/>
              </w:rPr>
              <w:t>.2023</w:t>
            </w:r>
          </w:p>
        </w:tc>
        <w:tc>
          <w:tcPr>
            <w:tcW w:w="218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9B22BF3" w14:textId="1512304E" w:rsidR="00560390" w:rsidRPr="00AA43D1" w:rsidRDefault="00765AFD" w:rsidP="00765AFD">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Pr>
                <w:rFonts w:ascii="Times New Roman" w:eastAsia="Times New Roman" w:hAnsi="Times New Roman" w:cs="Times New Roman"/>
                <w:sz w:val="20"/>
                <w:szCs w:val="20"/>
                <w:bdr w:val="dashed" w:sz="6" w:space="0" w:color="FF0000" w:frame="1"/>
                <w:shd w:val="clear" w:color="auto" w:fill="F7FDF7"/>
                <w:lang w:eastAsia="ru-RU"/>
              </w:rPr>
              <w:t>Характеризуют   социум человека</w:t>
            </w:r>
          </w:p>
        </w:tc>
        <w:tc>
          <w:tcPr>
            <w:tcW w:w="168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34CFA7F" w14:textId="1BC94783" w:rsidR="00560390" w:rsidRPr="00AA43D1" w:rsidRDefault="001F46F0"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Устный опрос</w:t>
            </w:r>
          </w:p>
        </w:tc>
        <w:tc>
          <w:tcPr>
            <w:tcW w:w="34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B329F38" w14:textId="77777777" w:rsidR="00560390" w:rsidRPr="00AA43D1" w:rsidRDefault="00560390" w:rsidP="00AA43D1">
            <w:pPr>
              <w:spacing w:after="0" w:line="240" w:lineRule="auto"/>
              <w:rPr>
                <w:rFonts w:ascii="Times New Roman" w:eastAsia="Times New Roman" w:hAnsi="Times New Roman" w:cs="Times New Roman"/>
                <w:sz w:val="20"/>
                <w:szCs w:val="20"/>
                <w:lang w:eastAsia="ru-RU"/>
              </w:rPr>
            </w:pPr>
          </w:p>
        </w:tc>
      </w:tr>
      <w:tr w:rsidR="00560390" w:rsidRPr="00AA43D1" w14:paraId="766DC23C" w14:textId="77777777" w:rsidTr="00AE770E">
        <w:tc>
          <w:tcPr>
            <w:tcW w:w="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A00879B" w14:textId="14F7A29C" w:rsidR="00560390" w:rsidRPr="00AA43D1" w:rsidRDefault="00560390"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2.11</w:t>
            </w:r>
          </w:p>
        </w:tc>
        <w:tc>
          <w:tcPr>
            <w:tcW w:w="219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15EEAEC" w14:textId="21CFB699" w:rsidR="00560390" w:rsidRPr="00AA43D1" w:rsidRDefault="00765AFD"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Круг интересов человека. Фанаты и поклонники</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167409E" w14:textId="5D078BFE" w:rsidR="00560390" w:rsidRPr="00AA43D1" w:rsidRDefault="00560390"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Pr>
                <w:rFonts w:ascii="Times New Roman" w:eastAsia="Times New Roman" w:hAnsi="Times New Roman" w:cs="Times New Roman"/>
                <w:sz w:val="20"/>
                <w:szCs w:val="20"/>
                <w:bdr w:val="dashed" w:sz="6" w:space="0" w:color="FF0000" w:frame="1"/>
                <w:shd w:val="clear" w:color="auto" w:fill="F7FDF7"/>
                <w:lang w:eastAsia="ru-RU"/>
              </w:rPr>
              <w:t>1</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126C1EB" w14:textId="02A94ED5" w:rsidR="00560390" w:rsidRPr="00AA43D1" w:rsidRDefault="001F46F0"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Pr>
                <w:rFonts w:ascii="Times New Roman" w:eastAsia="Times New Roman" w:hAnsi="Times New Roman" w:cs="Times New Roman"/>
                <w:sz w:val="20"/>
                <w:szCs w:val="20"/>
                <w:bdr w:val="dashed" w:sz="6" w:space="0" w:color="FF0000" w:frame="1"/>
                <w:shd w:val="clear" w:color="auto" w:fill="F7FDF7"/>
                <w:lang w:eastAsia="ru-RU"/>
              </w:rPr>
              <w:t>0</w:t>
            </w:r>
          </w:p>
        </w:tc>
        <w:tc>
          <w:tcPr>
            <w:tcW w:w="16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6EA2A04" w14:textId="3441F6E1" w:rsidR="00560390" w:rsidRPr="00AA43D1" w:rsidRDefault="001F46F0"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Pr>
                <w:rFonts w:ascii="Times New Roman" w:eastAsia="Times New Roman" w:hAnsi="Times New Roman" w:cs="Times New Roman"/>
                <w:sz w:val="20"/>
                <w:szCs w:val="20"/>
                <w:bdr w:val="dashed" w:sz="6" w:space="0" w:color="FF0000" w:frame="1"/>
                <w:shd w:val="clear" w:color="auto" w:fill="F7FDF7"/>
                <w:lang w:eastAsia="ru-RU"/>
              </w:rPr>
              <w:t>0</w:t>
            </w:r>
          </w:p>
        </w:tc>
        <w:tc>
          <w:tcPr>
            <w:tcW w:w="11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05AA688" w14:textId="110F9513" w:rsidR="00560390" w:rsidRPr="00AA43D1" w:rsidRDefault="00954EB0" w:rsidP="00AE770E">
            <w:pPr>
              <w:spacing w:after="0" w:line="240" w:lineRule="auto"/>
              <w:rPr>
                <w:rFonts w:ascii="LiberationSerif" w:hAnsi="LiberationSerif"/>
                <w:color w:val="000000"/>
                <w:sz w:val="20"/>
                <w:szCs w:val="20"/>
                <w:shd w:val="clear" w:color="auto" w:fill="F7FDF7"/>
              </w:rPr>
            </w:pPr>
            <w:r>
              <w:rPr>
                <w:rFonts w:ascii="LiberationSerif" w:hAnsi="LiberationSerif"/>
                <w:color w:val="000000"/>
                <w:sz w:val="20"/>
                <w:szCs w:val="20"/>
                <w:shd w:val="clear" w:color="auto" w:fill="F7FDF7"/>
              </w:rPr>
              <w:t>16.10</w:t>
            </w:r>
            <w:r w:rsidR="00284B0D">
              <w:rPr>
                <w:rFonts w:ascii="LiberationSerif" w:hAnsi="LiberationSerif"/>
                <w:color w:val="000000"/>
                <w:sz w:val="20"/>
                <w:szCs w:val="20"/>
                <w:shd w:val="clear" w:color="auto" w:fill="F7FDF7"/>
              </w:rPr>
              <w:t>.2023</w:t>
            </w:r>
          </w:p>
        </w:tc>
        <w:tc>
          <w:tcPr>
            <w:tcW w:w="218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0B38965" w14:textId="1292BB27" w:rsidR="00560390" w:rsidRPr="00AA43D1" w:rsidRDefault="00765AFD"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Pr>
                <w:rFonts w:ascii="Times New Roman" w:eastAsia="Times New Roman" w:hAnsi="Times New Roman" w:cs="Times New Roman"/>
                <w:sz w:val="20"/>
                <w:szCs w:val="20"/>
                <w:bdr w:val="dashed" w:sz="6" w:space="0" w:color="FF0000" w:frame="1"/>
                <w:shd w:val="clear" w:color="auto" w:fill="F7FDF7"/>
                <w:lang w:eastAsia="ru-RU"/>
              </w:rPr>
              <w:t>Характеризуют   социум человека</w:t>
            </w:r>
          </w:p>
        </w:tc>
        <w:tc>
          <w:tcPr>
            <w:tcW w:w="168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2AAC74D" w14:textId="0104710C" w:rsidR="00560390" w:rsidRPr="00AA43D1" w:rsidRDefault="001F46F0"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Устный опрос</w:t>
            </w:r>
          </w:p>
        </w:tc>
        <w:tc>
          <w:tcPr>
            <w:tcW w:w="34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CACA61F" w14:textId="77777777" w:rsidR="00560390" w:rsidRPr="00AA43D1" w:rsidRDefault="00560390" w:rsidP="00AA43D1">
            <w:pPr>
              <w:spacing w:after="0" w:line="240" w:lineRule="auto"/>
              <w:rPr>
                <w:rFonts w:ascii="Times New Roman" w:eastAsia="Times New Roman" w:hAnsi="Times New Roman" w:cs="Times New Roman"/>
                <w:sz w:val="20"/>
                <w:szCs w:val="20"/>
                <w:lang w:eastAsia="ru-RU"/>
              </w:rPr>
            </w:pPr>
          </w:p>
        </w:tc>
      </w:tr>
      <w:tr w:rsidR="00C50DF8" w:rsidRPr="00AA43D1" w14:paraId="270AB12C" w14:textId="77777777" w:rsidTr="00AE770E">
        <w:tc>
          <w:tcPr>
            <w:tcW w:w="2749"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33BAF08"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lang w:eastAsia="ru-RU"/>
              </w:rPr>
              <w:t>Итого по модулю</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3B6A91C" w14:textId="78AF7F2A" w:rsidR="00C50DF8" w:rsidRPr="00AA43D1" w:rsidRDefault="00560390"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bdr w:val="dashed" w:sz="6" w:space="0" w:color="FF0000" w:frame="1"/>
                <w:shd w:val="clear" w:color="auto" w:fill="F7FDF7"/>
                <w:lang w:eastAsia="ru-RU"/>
              </w:rPr>
              <w:t>11</w:t>
            </w:r>
          </w:p>
        </w:tc>
        <w:tc>
          <w:tcPr>
            <w:tcW w:w="1180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18283E5"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lang w:eastAsia="ru-RU"/>
              </w:rPr>
              <w:t> </w:t>
            </w:r>
          </w:p>
        </w:tc>
      </w:tr>
      <w:tr w:rsidR="00C50DF8" w:rsidRPr="00AA43D1" w14:paraId="6E9BBBC1" w14:textId="77777777" w:rsidTr="00AE770E">
        <w:tc>
          <w:tcPr>
            <w:tcW w:w="15307" w:type="dxa"/>
            <w:gridSpan w:val="9"/>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03BBBAD" w14:textId="353490CC"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lang w:eastAsia="ru-RU"/>
              </w:rPr>
              <w:t>Модуль 3.</w:t>
            </w:r>
            <w:r w:rsidR="00560390">
              <w:rPr>
                <w:rFonts w:ascii="Times New Roman" w:eastAsia="Times New Roman" w:hAnsi="Times New Roman" w:cs="Times New Roman"/>
                <w:b/>
                <w:bCs/>
                <w:sz w:val="20"/>
                <w:szCs w:val="20"/>
                <w:lang w:eastAsia="ru-RU"/>
              </w:rPr>
              <w:t> Опасности,</w:t>
            </w:r>
            <w:r w:rsidR="003E76F4">
              <w:rPr>
                <w:rFonts w:ascii="Times New Roman" w:eastAsia="Times New Roman" w:hAnsi="Times New Roman" w:cs="Times New Roman"/>
                <w:b/>
                <w:bCs/>
                <w:sz w:val="20"/>
                <w:szCs w:val="20"/>
                <w:lang w:eastAsia="ru-RU"/>
              </w:rPr>
              <w:t xml:space="preserve"> </w:t>
            </w:r>
            <w:r w:rsidR="00560390">
              <w:rPr>
                <w:rFonts w:ascii="Times New Roman" w:eastAsia="Times New Roman" w:hAnsi="Times New Roman" w:cs="Times New Roman"/>
                <w:b/>
                <w:bCs/>
                <w:sz w:val="20"/>
                <w:szCs w:val="20"/>
                <w:lang w:eastAsia="ru-RU"/>
              </w:rPr>
              <w:t>подстерегающие нас в повседневной жизни</w:t>
            </w:r>
            <w:r w:rsidRPr="00AA43D1">
              <w:rPr>
                <w:rFonts w:ascii="Times New Roman" w:eastAsia="Times New Roman" w:hAnsi="Times New Roman" w:cs="Times New Roman"/>
                <w:b/>
                <w:bCs/>
                <w:sz w:val="20"/>
                <w:szCs w:val="20"/>
                <w:lang w:eastAsia="ru-RU"/>
              </w:rPr>
              <w:t>.</w:t>
            </w:r>
          </w:p>
        </w:tc>
      </w:tr>
      <w:tr w:rsidR="00C50DF8" w:rsidRPr="00AA43D1" w14:paraId="3812EF52" w14:textId="77777777" w:rsidTr="00AA43D1">
        <w:tc>
          <w:tcPr>
            <w:tcW w:w="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77EC822"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lang w:eastAsia="ru-RU"/>
              </w:rPr>
              <w:t>3.1.</w:t>
            </w:r>
          </w:p>
        </w:tc>
        <w:tc>
          <w:tcPr>
            <w:tcW w:w="219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5D0A549" w14:textId="0BD3B9BC" w:rsidR="00C50DF8" w:rsidRPr="00AA43D1" w:rsidRDefault="00765AFD"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Пожар и его причины</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0618855"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1</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8B8022B"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0</w:t>
            </w:r>
          </w:p>
        </w:tc>
        <w:tc>
          <w:tcPr>
            <w:tcW w:w="16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637E491" w14:textId="1E1457DB" w:rsidR="00C50DF8" w:rsidRPr="00AA43D1" w:rsidRDefault="00B522FD"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bdr w:val="dashed" w:sz="6" w:space="0" w:color="FF0000" w:frame="1"/>
                <w:shd w:val="clear" w:color="auto" w:fill="F7FDF7"/>
                <w:lang w:eastAsia="ru-RU"/>
              </w:rPr>
              <w:t>0</w:t>
            </w:r>
          </w:p>
        </w:tc>
        <w:tc>
          <w:tcPr>
            <w:tcW w:w="11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9486A51" w14:textId="7DC08CE2" w:rsidR="00C50DF8" w:rsidRPr="00AA43D1" w:rsidRDefault="009C638D" w:rsidP="009C638D">
            <w:pPr>
              <w:spacing w:after="0" w:line="240" w:lineRule="auto"/>
              <w:rPr>
                <w:rFonts w:ascii="Times New Roman" w:eastAsia="Times New Roman" w:hAnsi="Times New Roman" w:cs="Times New Roman"/>
                <w:sz w:val="20"/>
                <w:szCs w:val="20"/>
                <w:lang w:eastAsia="ru-RU"/>
              </w:rPr>
            </w:pPr>
            <w:r>
              <w:rPr>
                <w:rFonts w:ascii="LiberationSerif" w:hAnsi="LiberationSerif"/>
                <w:color w:val="000000"/>
                <w:sz w:val="20"/>
                <w:szCs w:val="20"/>
                <w:shd w:val="clear" w:color="auto" w:fill="F7FDF7"/>
              </w:rPr>
              <w:t>1</w:t>
            </w:r>
            <w:r w:rsidR="00954EB0">
              <w:rPr>
                <w:rFonts w:ascii="LiberationSerif" w:hAnsi="LiberationSerif"/>
                <w:color w:val="000000"/>
                <w:sz w:val="20"/>
                <w:szCs w:val="20"/>
                <w:shd w:val="clear" w:color="auto" w:fill="F7FDF7"/>
              </w:rPr>
              <w:t>9.10</w:t>
            </w:r>
            <w:r w:rsidR="00284B0D">
              <w:rPr>
                <w:rFonts w:ascii="LiberationSerif" w:hAnsi="LiberationSerif"/>
                <w:color w:val="000000"/>
                <w:sz w:val="20"/>
                <w:szCs w:val="20"/>
                <w:shd w:val="clear" w:color="auto" w:fill="F7FDF7"/>
              </w:rPr>
              <w:t>.2023</w:t>
            </w:r>
            <w:r w:rsidR="00EC3FF1" w:rsidRPr="00AA43D1">
              <w:rPr>
                <w:rFonts w:ascii="LiberationSerif" w:hAnsi="LiberationSerif"/>
                <w:color w:val="000000"/>
                <w:sz w:val="20"/>
                <w:szCs w:val="20"/>
                <w:shd w:val="clear" w:color="auto" w:fill="F7FDF7"/>
              </w:rPr>
              <w:t xml:space="preserve"> </w:t>
            </w:r>
          </w:p>
        </w:tc>
        <w:tc>
          <w:tcPr>
            <w:tcW w:w="218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A235E86" w14:textId="641A315F" w:rsidR="00C50DF8" w:rsidRPr="00AA43D1" w:rsidRDefault="00B522FD" w:rsidP="00765AFD">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bdr w:val="dashed" w:sz="6" w:space="0" w:color="FF0000" w:frame="1"/>
                <w:shd w:val="clear" w:color="auto" w:fill="F7FDF7"/>
                <w:lang w:eastAsia="ru-RU"/>
              </w:rPr>
              <w:t xml:space="preserve">Характеризуют виды </w:t>
            </w:r>
            <w:r w:rsidR="00765AFD">
              <w:rPr>
                <w:rFonts w:ascii="Times New Roman" w:eastAsia="Times New Roman" w:hAnsi="Times New Roman" w:cs="Times New Roman"/>
                <w:sz w:val="20"/>
                <w:szCs w:val="20"/>
                <w:bdr w:val="dashed" w:sz="6" w:space="0" w:color="FF0000" w:frame="1"/>
                <w:shd w:val="clear" w:color="auto" w:fill="F7FDF7"/>
                <w:lang w:eastAsia="ru-RU"/>
              </w:rPr>
              <w:t xml:space="preserve"> пожаров и его причины</w:t>
            </w:r>
            <w:r w:rsidR="00C50DF8" w:rsidRPr="00AA43D1">
              <w:rPr>
                <w:rFonts w:ascii="Times New Roman" w:eastAsia="Times New Roman" w:hAnsi="Times New Roman" w:cs="Times New Roman"/>
                <w:sz w:val="20"/>
                <w:szCs w:val="20"/>
                <w:bdr w:val="dashed" w:sz="6" w:space="0" w:color="FF0000" w:frame="1"/>
                <w:shd w:val="clear" w:color="auto" w:fill="F7FDF7"/>
                <w:lang w:eastAsia="ru-RU"/>
              </w:rPr>
              <w:br/>
            </w:r>
          </w:p>
        </w:tc>
        <w:tc>
          <w:tcPr>
            <w:tcW w:w="168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9EDFDE5"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Устный опрос;</w:t>
            </w:r>
            <w:r w:rsidRPr="00AA43D1">
              <w:rPr>
                <w:rFonts w:ascii="Times New Roman" w:eastAsia="Times New Roman" w:hAnsi="Times New Roman" w:cs="Times New Roman"/>
                <w:sz w:val="20"/>
                <w:szCs w:val="20"/>
                <w:bdr w:val="dashed" w:sz="6" w:space="0" w:color="FF0000" w:frame="1"/>
                <w:shd w:val="clear" w:color="auto" w:fill="F7FDF7"/>
                <w:lang w:eastAsia="ru-RU"/>
              </w:rPr>
              <w:br/>
            </w:r>
          </w:p>
        </w:tc>
        <w:tc>
          <w:tcPr>
            <w:tcW w:w="34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A31EB0C" w14:textId="1F15A732" w:rsidR="00BB2E94" w:rsidRPr="00AA43D1" w:rsidRDefault="00BB2E94" w:rsidP="00AE770E">
            <w:pPr>
              <w:spacing w:after="0" w:line="240" w:lineRule="auto"/>
              <w:rPr>
                <w:rFonts w:ascii="Times New Roman" w:eastAsia="Times New Roman" w:hAnsi="Times New Roman" w:cs="Times New Roman"/>
                <w:sz w:val="20"/>
                <w:szCs w:val="20"/>
                <w:lang w:eastAsia="ru-RU"/>
              </w:rPr>
            </w:pPr>
          </w:p>
        </w:tc>
      </w:tr>
      <w:tr w:rsidR="00C50DF8" w:rsidRPr="00AA43D1" w14:paraId="3F192FE8" w14:textId="77777777" w:rsidTr="00AA43D1">
        <w:tc>
          <w:tcPr>
            <w:tcW w:w="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973ECF6"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lang w:eastAsia="ru-RU"/>
              </w:rPr>
              <w:t>3.2.</w:t>
            </w:r>
          </w:p>
        </w:tc>
        <w:tc>
          <w:tcPr>
            <w:tcW w:w="219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F5680D7" w14:textId="7477D9B8" w:rsidR="00C50DF8" w:rsidRPr="00AA43D1" w:rsidRDefault="00765AFD"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Правила пожарной </w:t>
            </w:r>
            <w:r>
              <w:rPr>
                <w:rFonts w:ascii="Times New Roman" w:eastAsia="Times New Roman" w:hAnsi="Times New Roman" w:cs="Times New Roman"/>
                <w:sz w:val="20"/>
                <w:szCs w:val="20"/>
                <w:lang w:eastAsia="ru-RU"/>
              </w:rPr>
              <w:lastRenderedPageBreak/>
              <w:t>безопасности</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499B264" w14:textId="4B9C83CE" w:rsidR="00C50DF8" w:rsidRPr="00AA43D1" w:rsidRDefault="00B522FD"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bdr w:val="dashed" w:sz="6" w:space="0" w:color="FF0000" w:frame="1"/>
                <w:shd w:val="clear" w:color="auto" w:fill="F7FDF7"/>
                <w:lang w:eastAsia="ru-RU"/>
              </w:rPr>
              <w:lastRenderedPageBreak/>
              <w:t>1</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75D6A97" w14:textId="0576476A" w:rsidR="00C50DF8" w:rsidRPr="00AA43D1" w:rsidRDefault="00B522FD"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bdr w:val="dashed" w:sz="6" w:space="0" w:color="FF0000" w:frame="1"/>
                <w:shd w:val="clear" w:color="auto" w:fill="F7FDF7"/>
                <w:lang w:eastAsia="ru-RU"/>
              </w:rPr>
              <w:t>0</w:t>
            </w:r>
          </w:p>
        </w:tc>
        <w:tc>
          <w:tcPr>
            <w:tcW w:w="16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5CEE88A" w14:textId="49EF9EB7" w:rsidR="00C50DF8" w:rsidRPr="00AA43D1" w:rsidRDefault="00B522FD"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bdr w:val="dashed" w:sz="6" w:space="0" w:color="FF0000" w:frame="1"/>
                <w:shd w:val="clear" w:color="auto" w:fill="F7FDF7"/>
                <w:lang w:eastAsia="ru-RU"/>
              </w:rPr>
              <w:t>0</w:t>
            </w:r>
          </w:p>
        </w:tc>
        <w:tc>
          <w:tcPr>
            <w:tcW w:w="11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6905BA3" w14:textId="107C39D6" w:rsidR="009C638D" w:rsidRPr="00AA43D1" w:rsidRDefault="00954EB0" w:rsidP="009C638D">
            <w:pPr>
              <w:spacing w:after="0" w:line="240" w:lineRule="auto"/>
              <w:rPr>
                <w:rFonts w:ascii="Times New Roman" w:eastAsia="Times New Roman" w:hAnsi="Times New Roman" w:cs="Times New Roman"/>
                <w:sz w:val="20"/>
                <w:szCs w:val="20"/>
                <w:lang w:eastAsia="ru-RU"/>
              </w:rPr>
            </w:pPr>
            <w:r>
              <w:rPr>
                <w:rFonts w:ascii="LiberationSerif" w:hAnsi="LiberationSerif"/>
                <w:color w:val="000000"/>
                <w:sz w:val="20"/>
                <w:szCs w:val="20"/>
                <w:shd w:val="clear" w:color="auto" w:fill="F7FDF7"/>
              </w:rPr>
              <w:t>23.10</w:t>
            </w:r>
            <w:r w:rsidR="00284B0D">
              <w:rPr>
                <w:rFonts w:ascii="LiberationSerif" w:hAnsi="LiberationSerif"/>
                <w:color w:val="000000"/>
                <w:sz w:val="20"/>
                <w:szCs w:val="20"/>
                <w:shd w:val="clear" w:color="auto" w:fill="F7FDF7"/>
              </w:rPr>
              <w:t>.2023</w:t>
            </w:r>
            <w:r w:rsidR="00EC3FF1" w:rsidRPr="00AA43D1">
              <w:rPr>
                <w:rFonts w:ascii="LiberationSerif" w:hAnsi="LiberationSerif"/>
                <w:color w:val="000000"/>
                <w:sz w:val="20"/>
                <w:szCs w:val="20"/>
                <w:shd w:val="clear" w:color="auto" w:fill="F7FDF7"/>
              </w:rPr>
              <w:t xml:space="preserve"> </w:t>
            </w:r>
          </w:p>
          <w:p w14:paraId="0DBBCD21" w14:textId="77AF8C7D" w:rsidR="00320DD3" w:rsidRPr="00AA43D1" w:rsidRDefault="00320DD3" w:rsidP="00AE770E">
            <w:pPr>
              <w:spacing w:after="0" w:line="240" w:lineRule="auto"/>
              <w:rPr>
                <w:rFonts w:ascii="Times New Roman" w:eastAsia="Times New Roman" w:hAnsi="Times New Roman" w:cs="Times New Roman"/>
                <w:sz w:val="20"/>
                <w:szCs w:val="20"/>
                <w:lang w:eastAsia="ru-RU"/>
              </w:rPr>
            </w:pPr>
          </w:p>
        </w:tc>
        <w:tc>
          <w:tcPr>
            <w:tcW w:w="218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8B91A0A" w14:textId="33E48B14" w:rsidR="00C50DF8" w:rsidRPr="00AA43D1" w:rsidRDefault="00C50DF8" w:rsidP="00765AFD">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lastRenderedPageBreak/>
              <w:t xml:space="preserve">Характеризуют </w:t>
            </w:r>
            <w:r w:rsidR="00765AFD">
              <w:rPr>
                <w:rFonts w:ascii="Times New Roman" w:eastAsia="Times New Roman" w:hAnsi="Times New Roman" w:cs="Times New Roman"/>
                <w:sz w:val="20"/>
                <w:szCs w:val="20"/>
                <w:bdr w:val="dashed" w:sz="6" w:space="0" w:color="FF0000" w:frame="1"/>
                <w:shd w:val="clear" w:color="auto" w:fill="F7FDF7"/>
                <w:lang w:eastAsia="ru-RU"/>
              </w:rPr>
              <w:t xml:space="preserve"> </w:t>
            </w:r>
            <w:r w:rsidR="00765AFD">
              <w:rPr>
                <w:rFonts w:ascii="Times New Roman" w:eastAsia="Times New Roman" w:hAnsi="Times New Roman" w:cs="Times New Roman"/>
                <w:sz w:val="20"/>
                <w:szCs w:val="20"/>
                <w:bdr w:val="dashed" w:sz="6" w:space="0" w:color="FF0000" w:frame="1"/>
                <w:shd w:val="clear" w:color="auto" w:fill="F7FDF7"/>
                <w:lang w:eastAsia="ru-RU"/>
              </w:rPr>
              <w:lastRenderedPageBreak/>
              <w:t>основные правила пожарной безопасности</w:t>
            </w:r>
            <w:r w:rsidRPr="00AA43D1">
              <w:rPr>
                <w:rFonts w:ascii="Times New Roman" w:eastAsia="Times New Roman" w:hAnsi="Times New Roman" w:cs="Times New Roman"/>
                <w:sz w:val="20"/>
                <w:szCs w:val="20"/>
                <w:bdr w:val="dashed" w:sz="6" w:space="0" w:color="FF0000" w:frame="1"/>
                <w:shd w:val="clear" w:color="auto" w:fill="F7FDF7"/>
                <w:lang w:eastAsia="ru-RU"/>
              </w:rPr>
              <w:br/>
            </w:r>
          </w:p>
        </w:tc>
        <w:tc>
          <w:tcPr>
            <w:tcW w:w="168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028F488"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lastRenderedPageBreak/>
              <w:t>Устный опрос;</w:t>
            </w:r>
            <w:r w:rsidRPr="00AA43D1">
              <w:rPr>
                <w:rFonts w:ascii="Times New Roman" w:eastAsia="Times New Roman" w:hAnsi="Times New Roman" w:cs="Times New Roman"/>
                <w:sz w:val="20"/>
                <w:szCs w:val="20"/>
                <w:bdr w:val="dashed" w:sz="6" w:space="0" w:color="FF0000" w:frame="1"/>
                <w:shd w:val="clear" w:color="auto" w:fill="F7FDF7"/>
                <w:lang w:eastAsia="ru-RU"/>
              </w:rPr>
              <w:br/>
            </w:r>
          </w:p>
        </w:tc>
        <w:tc>
          <w:tcPr>
            <w:tcW w:w="34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E39EBD5" w14:textId="46354C9B" w:rsidR="00287C4B" w:rsidRPr="00AA43D1" w:rsidRDefault="00287C4B" w:rsidP="00AE770E">
            <w:pPr>
              <w:spacing w:after="0" w:line="240" w:lineRule="auto"/>
              <w:rPr>
                <w:rFonts w:ascii="Times New Roman" w:eastAsia="Times New Roman" w:hAnsi="Times New Roman" w:cs="Times New Roman"/>
                <w:sz w:val="20"/>
                <w:szCs w:val="20"/>
                <w:lang w:eastAsia="ru-RU"/>
              </w:rPr>
            </w:pPr>
          </w:p>
        </w:tc>
      </w:tr>
      <w:tr w:rsidR="00C50DF8" w:rsidRPr="00AA43D1" w14:paraId="1A00C122" w14:textId="77777777" w:rsidTr="00AA43D1">
        <w:tc>
          <w:tcPr>
            <w:tcW w:w="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44FB5EA"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lang w:eastAsia="ru-RU"/>
              </w:rPr>
              <w:lastRenderedPageBreak/>
              <w:t>3.3.</w:t>
            </w:r>
          </w:p>
        </w:tc>
        <w:tc>
          <w:tcPr>
            <w:tcW w:w="219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102BBA8" w14:textId="5600A0C3" w:rsidR="00C50DF8" w:rsidRPr="00AA43D1" w:rsidRDefault="00765AFD"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Средства пожаротушения</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0E5FA38" w14:textId="3154F61E" w:rsidR="00C50DF8" w:rsidRPr="00AA43D1" w:rsidRDefault="00B522FD"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bdr w:val="dashed" w:sz="6" w:space="0" w:color="FF0000" w:frame="1"/>
                <w:shd w:val="clear" w:color="auto" w:fill="F7FDF7"/>
                <w:lang w:eastAsia="ru-RU"/>
              </w:rPr>
              <w:t>1</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1BCF62F" w14:textId="03605C42" w:rsidR="00C50DF8" w:rsidRPr="00AA43D1" w:rsidRDefault="00B522FD"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bdr w:val="dashed" w:sz="6" w:space="0" w:color="FF0000" w:frame="1"/>
                <w:shd w:val="clear" w:color="auto" w:fill="F7FDF7"/>
                <w:lang w:eastAsia="ru-RU"/>
              </w:rPr>
              <w:t>0</w:t>
            </w:r>
          </w:p>
        </w:tc>
        <w:tc>
          <w:tcPr>
            <w:tcW w:w="16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93D399F" w14:textId="3AF82ED2" w:rsidR="00C50DF8" w:rsidRPr="00AA43D1" w:rsidRDefault="00B522FD"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bdr w:val="dashed" w:sz="6" w:space="0" w:color="FF0000" w:frame="1"/>
                <w:shd w:val="clear" w:color="auto" w:fill="F7FDF7"/>
                <w:lang w:eastAsia="ru-RU"/>
              </w:rPr>
              <w:t>0</w:t>
            </w:r>
          </w:p>
        </w:tc>
        <w:tc>
          <w:tcPr>
            <w:tcW w:w="11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C57739B" w14:textId="4615B7E2" w:rsidR="00320DD3" w:rsidRPr="00AA43D1" w:rsidRDefault="000C6F29" w:rsidP="00AE770E">
            <w:pPr>
              <w:spacing w:after="0" w:line="240" w:lineRule="auto"/>
              <w:rPr>
                <w:rFonts w:ascii="LiberationSerif" w:hAnsi="LiberationSerif"/>
                <w:color w:val="000000"/>
                <w:sz w:val="20"/>
                <w:szCs w:val="20"/>
                <w:shd w:val="clear" w:color="auto" w:fill="F7FDF7"/>
              </w:rPr>
            </w:pPr>
            <w:r>
              <w:rPr>
                <w:rFonts w:ascii="LiberationSerif" w:hAnsi="LiberationSerif"/>
                <w:color w:val="000000"/>
                <w:sz w:val="20"/>
                <w:szCs w:val="20"/>
                <w:shd w:val="clear" w:color="auto" w:fill="F7FDF7"/>
              </w:rPr>
              <w:t>26</w:t>
            </w:r>
            <w:r w:rsidR="00954EB0">
              <w:rPr>
                <w:rFonts w:ascii="LiberationSerif" w:hAnsi="LiberationSerif"/>
                <w:color w:val="000000"/>
                <w:sz w:val="20"/>
                <w:szCs w:val="20"/>
                <w:shd w:val="clear" w:color="auto" w:fill="F7FDF7"/>
              </w:rPr>
              <w:t>.10</w:t>
            </w:r>
            <w:r w:rsidR="00284B0D">
              <w:rPr>
                <w:rFonts w:ascii="LiberationSerif" w:hAnsi="LiberationSerif"/>
                <w:color w:val="000000"/>
                <w:sz w:val="20"/>
                <w:szCs w:val="20"/>
                <w:shd w:val="clear" w:color="auto" w:fill="F7FDF7"/>
              </w:rPr>
              <w:t>.2023</w:t>
            </w:r>
          </w:p>
          <w:p w14:paraId="7CD86CB6" w14:textId="3C46C618" w:rsidR="00320DD3" w:rsidRPr="00AA43D1" w:rsidRDefault="00320DD3" w:rsidP="00AE770E">
            <w:pPr>
              <w:spacing w:after="0" w:line="240" w:lineRule="auto"/>
              <w:rPr>
                <w:rFonts w:ascii="Times New Roman" w:eastAsia="Times New Roman" w:hAnsi="Times New Roman" w:cs="Times New Roman"/>
                <w:sz w:val="20"/>
                <w:szCs w:val="20"/>
                <w:lang w:eastAsia="ru-RU"/>
              </w:rPr>
            </w:pPr>
          </w:p>
        </w:tc>
        <w:tc>
          <w:tcPr>
            <w:tcW w:w="218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5CF8E29" w14:textId="06C51EBD" w:rsidR="00C50DF8" w:rsidRPr="00AA43D1" w:rsidRDefault="00B522FD" w:rsidP="00765AFD">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bdr w:val="dashed" w:sz="6" w:space="0" w:color="FF0000" w:frame="1"/>
                <w:shd w:val="clear" w:color="auto" w:fill="F7FDF7"/>
                <w:lang w:eastAsia="ru-RU"/>
              </w:rPr>
              <w:t>Характеризуют основные</w:t>
            </w:r>
            <w:r w:rsidR="00765AFD">
              <w:rPr>
                <w:rFonts w:ascii="Times New Roman" w:eastAsia="Times New Roman" w:hAnsi="Times New Roman" w:cs="Times New Roman"/>
                <w:sz w:val="20"/>
                <w:szCs w:val="20"/>
                <w:bdr w:val="dashed" w:sz="6" w:space="0" w:color="FF0000" w:frame="1"/>
                <w:shd w:val="clear" w:color="auto" w:fill="F7FDF7"/>
                <w:lang w:eastAsia="ru-RU"/>
              </w:rPr>
              <w:t xml:space="preserve"> средства пожаротушения</w:t>
            </w:r>
            <w:r w:rsidR="00765AFD" w:rsidRPr="00AA43D1">
              <w:rPr>
                <w:rFonts w:ascii="Times New Roman" w:eastAsia="Times New Roman" w:hAnsi="Times New Roman" w:cs="Times New Roman"/>
                <w:sz w:val="20"/>
                <w:szCs w:val="20"/>
                <w:bdr w:val="dashed" w:sz="6" w:space="0" w:color="FF0000" w:frame="1"/>
                <w:shd w:val="clear" w:color="auto" w:fill="F7FDF7"/>
                <w:lang w:eastAsia="ru-RU"/>
              </w:rPr>
              <w:t xml:space="preserve"> </w:t>
            </w:r>
            <w:r w:rsidR="00C50DF8" w:rsidRPr="00AA43D1">
              <w:rPr>
                <w:rFonts w:ascii="Times New Roman" w:eastAsia="Times New Roman" w:hAnsi="Times New Roman" w:cs="Times New Roman"/>
                <w:sz w:val="20"/>
                <w:szCs w:val="20"/>
                <w:bdr w:val="dashed" w:sz="6" w:space="0" w:color="FF0000" w:frame="1"/>
                <w:shd w:val="clear" w:color="auto" w:fill="F7FDF7"/>
                <w:lang w:eastAsia="ru-RU"/>
              </w:rPr>
              <w:br/>
            </w:r>
          </w:p>
        </w:tc>
        <w:tc>
          <w:tcPr>
            <w:tcW w:w="168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68D811A" w14:textId="1CCAC78F"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br/>
            </w:r>
            <w:r w:rsidR="00765AFD">
              <w:rPr>
                <w:rFonts w:ascii="Times New Roman" w:eastAsia="Times New Roman" w:hAnsi="Times New Roman" w:cs="Times New Roman"/>
                <w:sz w:val="20"/>
                <w:szCs w:val="20"/>
                <w:bdr w:val="dashed" w:sz="6" w:space="0" w:color="FF0000" w:frame="1"/>
                <w:shd w:val="clear" w:color="auto" w:fill="F7FDF7"/>
                <w:lang w:eastAsia="ru-RU"/>
              </w:rPr>
              <w:t>Устный опрос</w:t>
            </w:r>
          </w:p>
        </w:tc>
        <w:tc>
          <w:tcPr>
            <w:tcW w:w="34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D9EA3DB" w14:textId="657EA0A9" w:rsidR="00287C4B" w:rsidRPr="00AA43D1" w:rsidRDefault="00287C4B" w:rsidP="00AE770E">
            <w:pPr>
              <w:spacing w:after="0" w:line="240" w:lineRule="auto"/>
              <w:rPr>
                <w:rFonts w:ascii="Times New Roman" w:eastAsia="Times New Roman" w:hAnsi="Times New Roman" w:cs="Times New Roman"/>
                <w:sz w:val="20"/>
                <w:szCs w:val="20"/>
                <w:lang w:eastAsia="ru-RU"/>
              </w:rPr>
            </w:pPr>
          </w:p>
        </w:tc>
      </w:tr>
      <w:tr w:rsidR="00C50DF8" w:rsidRPr="00AA43D1" w14:paraId="376899F2" w14:textId="77777777" w:rsidTr="00AE770E">
        <w:tc>
          <w:tcPr>
            <w:tcW w:w="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9FDEE26"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lang w:eastAsia="ru-RU"/>
              </w:rPr>
              <w:t>3.4.</w:t>
            </w:r>
          </w:p>
        </w:tc>
        <w:tc>
          <w:tcPr>
            <w:tcW w:w="219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DA5F582" w14:textId="4DAE1751" w:rsidR="00C50DF8" w:rsidRPr="00AA43D1" w:rsidRDefault="000C6F29"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Помощь при ожогах</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2C83D91" w14:textId="6D325031" w:rsidR="00C50DF8" w:rsidRPr="00AA43D1" w:rsidRDefault="003E76F4"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bdr w:val="dashed" w:sz="6" w:space="0" w:color="FF0000" w:frame="1"/>
                <w:shd w:val="clear" w:color="auto" w:fill="F7FDF7"/>
                <w:lang w:eastAsia="ru-RU"/>
              </w:rPr>
              <w:t>1</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6EEA623" w14:textId="2886B8A2" w:rsidR="00C50DF8" w:rsidRPr="00AA43D1" w:rsidRDefault="00DF6E5D"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bdr w:val="dashed" w:sz="6" w:space="0" w:color="FF0000" w:frame="1"/>
                <w:shd w:val="clear" w:color="auto" w:fill="F7FDF7"/>
                <w:lang w:eastAsia="ru-RU"/>
              </w:rPr>
              <w:t>0</w:t>
            </w:r>
          </w:p>
        </w:tc>
        <w:tc>
          <w:tcPr>
            <w:tcW w:w="16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C686AF9" w14:textId="0661F9C0" w:rsidR="00C50DF8" w:rsidRPr="00AA43D1" w:rsidRDefault="00DF6E5D"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bdr w:val="dashed" w:sz="6" w:space="0" w:color="FF0000" w:frame="1"/>
                <w:shd w:val="clear" w:color="auto" w:fill="F7FDF7"/>
                <w:lang w:eastAsia="ru-RU"/>
              </w:rPr>
              <w:t>0</w:t>
            </w:r>
          </w:p>
        </w:tc>
        <w:tc>
          <w:tcPr>
            <w:tcW w:w="11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BE2938A" w14:textId="237E2F7A" w:rsidR="00C50DF8" w:rsidRPr="00AA43D1" w:rsidRDefault="000C6F29" w:rsidP="00AE770E">
            <w:pPr>
              <w:spacing w:after="0" w:line="240" w:lineRule="auto"/>
              <w:rPr>
                <w:rFonts w:ascii="LiberationSerif" w:hAnsi="LiberationSerif"/>
                <w:color w:val="000000"/>
                <w:sz w:val="20"/>
                <w:szCs w:val="20"/>
                <w:shd w:val="clear" w:color="auto" w:fill="F7FDF7"/>
              </w:rPr>
            </w:pPr>
            <w:r>
              <w:rPr>
                <w:rFonts w:ascii="LiberationSerif" w:hAnsi="LiberationSerif"/>
                <w:color w:val="000000"/>
                <w:sz w:val="20"/>
                <w:szCs w:val="20"/>
                <w:shd w:val="clear" w:color="auto" w:fill="F7FDF7"/>
              </w:rPr>
              <w:t>9</w:t>
            </w:r>
            <w:r w:rsidR="00954EB0">
              <w:rPr>
                <w:rFonts w:ascii="LiberationSerif" w:hAnsi="LiberationSerif"/>
                <w:color w:val="000000"/>
                <w:sz w:val="20"/>
                <w:szCs w:val="20"/>
                <w:shd w:val="clear" w:color="auto" w:fill="F7FDF7"/>
              </w:rPr>
              <w:t>.11.2023</w:t>
            </w:r>
            <w:r w:rsidR="00E6743C">
              <w:rPr>
                <w:rFonts w:ascii="LiberationSerif" w:hAnsi="LiberationSerif"/>
                <w:color w:val="000000"/>
                <w:sz w:val="20"/>
                <w:szCs w:val="20"/>
                <w:shd w:val="clear" w:color="auto" w:fill="F7FDF7"/>
              </w:rPr>
              <w:t xml:space="preserve"> </w:t>
            </w:r>
          </w:p>
          <w:p w14:paraId="31311033" w14:textId="77777777" w:rsidR="00320DD3" w:rsidRPr="00AA43D1" w:rsidRDefault="00320DD3" w:rsidP="00AE770E">
            <w:pPr>
              <w:spacing w:after="0" w:line="240" w:lineRule="auto"/>
              <w:rPr>
                <w:rFonts w:ascii="LiberationSerif" w:hAnsi="LiberationSerif"/>
                <w:color w:val="000000"/>
                <w:sz w:val="20"/>
                <w:szCs w:val="20"/>
                <w:shd w:val="clear" w:color="auto" w:fill="F7FDF7"/>
              </w:rPr>
            </w:pPr>
          </w:p>
          <w:p w14:paraId="5CDCBFA0" w14:textId="6F1AC789" w:rsidR="00320DD3" w:rsidRPr="00AA43D1" w:rsidRDefault="00320DD3" w:rsidP="000C6F29">
            <w:pPr>
              <w:spacing w:after="0" w:line="240" w:lineRule="auto"/>
              <w:rPr>
                <w:rFonts w:ascii="Times New Roman" w:eastAsia="Times New Roman" w:hAnsi="Times New Roman" w:cs="Times New Roman"/>
                <w:sz w:val="20"/>
                <w:szCs w:val="20"/>
                <w:lang w:eastAsia="ru-RU"/>
              </w:rPr>
            </w:pPr>
          </w:p>
        </w:tc>
        <w:tc>
          <w:tcPr>
            <w:tcW w:w="218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BB04FEB" w14:textId="583E4509" w:rsidR="00C50DF8" w:rsidRPr="00AA43D1" w:rsidRDefault="00DF6E5D" w:rsidP="000C6F29">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bdr w:val="dashed" w:sz="6" w:space="0" w:color="FF0000" w:frame="1"/>
                <w:shd w:val="clear" w:color="auto" w:fill="F7FDF7"/>
                <w:lang w:eastAsia="ru-RU"/>
              </w:rPr>
              <w:t xml:space="preserve">Характеризуют </w:t>
            </w:r>
            <w:r w:rsidR="000C6F29">
              <w:rPr>
                <w:rFonts w:ascii="Times New Roman" w:eastAsia="Times New Roman" w:hAnsi="Times New Roman" w:cs="Times New Roman"/>
                <w:sz w:val="20"/>
                <w:szCs w:val="20"/>
                <w:bdr w:val="dashed" w:sz="6" w:space="0" w:color="FF0000" w:frame="1"/>
                <w:shd w:val="clear" w:color="auto" w:fill="F7FDF7"/>
                <w:lang w:eastAsia="ru-RU"/>
              </w:rPr>
              <w:t xml:space="preserve"> способы оказания ПМП</w:t>
            </w:r>
            <w:r w:rsidR="00C50DF8" w:rsidRPr="00AA43D1">
              <w:rPr>
                <w:rFonts w:ascii="Times New Roman" w:eastAsia="Times New Roman" w:hAnsi="Times New Roman" w:cs="Times New Roman"/>
                <w:sz w:val="20"/>
                <w:szCs w:val="20"/>
                <w:bdr w:val="dashed" w:sz="6" w:space="0" w:color="FF0000" w:frame="1"/>
                <w:shd w:val="clear" w:color="auto" w:fill="F7FDF7"/>
                <w:lang w:eastAsia="ru-RU"/>
              </w:rPr>
              <w:br/>
            </w:r>
          </w:p>
        </w:tc>
        <w:tc>
          <w:tcPr>
            <w:tcW w:w="168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5F6A856" w14:textId="645687C8" w:rsidR="00C50DF8" w:rsidRPr="00AA43D1" w:rsidRDefault="00765AFD"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bdr w:val="dashed" w:sz="6" w:space="0" w:color="FF0000" w:frame="1"/>
                <w:shd w:val="clear" w:color="auto" w:fill="F7FDF7"/>
                <w:lang w:eastAsia="ru-RU"/>
              </w:rPr>
              <w:t>Устный опрос</w:t>
            </w:r>
            <w:r w:rsidR="00C50DF8" w:rsidRPr="00AA43D1">
              <w:rPr>
                <w:rFonts w:ascii="Times New Roman" w:eastAsia="Times New Roman" w:hAnsi="Times New Roman" w:cs="Times New Roman"/>
                <w:sz w:val="20"/>
                <w:szCs w:val="20"/>
                <w:bdr w:val="dashed" w:sz="6" w:space="0" w:color="FF0000" w:frame="1"/>
                <w:shd w:val="clear" w:color="auto" w:fill="F7FDF7"/>
                <w:lang w:eastAsia="ru-RU"/>
              </w:rPr>
              <w:br/>
            </w:r>
          </w:p>
        </w:tc>
        <w:tc>
          <w:tcPr>
            <w:tcW w:w="34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2A4CD65" w14:textId="7C1EE270" w:rsidR="00287C4B" w:rsidRPr="00AA43D1" w:rsidRDefault="00287C4B" w:rsidP="00AA43D1">
            <w:pPr>
              <w:spacing w:after="0" w:line="240" w:lineRule="auto"/>
              <w:rPr>
                <w:rFonts w:ascii="Times New Roman" w:eastAsia="Times New Roman" w:hAnsi="Times New Roman" w:cs="Times New Roman"/>
                <w:sz w:val="20"/>
                <w:szCs w:val="20"/>
                <w:lang w:eastAsia="ru-RU"/>
              </w:rPr>
            </w:pPr>
          </w:p>
        </w:tc>
      </w:tr>
      <w:tr w:rsidR="00B522FD" w:rsidRPr="00AA43D1" w14:paraId="2DECFFB1" w14:textId="77777777" w:rsidTr="00AE770E">
        <w:tc>
          <w:tcPr>
            <w:tcW w:w="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F638766" w14:textId="7CAA10A0" w:rsidR="00B522FD" w:rsidRPr="00AA43D1" w:rsidRDefault="00B522FD"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3.5</w:t>
            </w:r>
          </w:p>
        </w:tc>
        <w:tc>
          <w:tcPr>
            <w:tcW w:w="219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84E2C51" w14:textId="5BB6855E" w:rsidR="00B522FD" w:rsidRPr="00AA43D1" w:rsidRDefault="000C6F29"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Залив жилища</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A071E95" w14:textId="45E80C5F" w:rsidR="00B522FD" w:rsidRPr="00AA43D1" w:rsidRDefault="00DF6E5D"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Pr>
                <w:rFonts w:ascii="Times New Roman" w:eastAsia="Times New Roman" w:hAnsi="Times New Roman" w:cs="Times New Roman"/>
                <w:sz w:val="20"/>
                <w:szCs w:val="20"/>
                <w:bdr w:val="dashed" w:sz="6" w:space="0" w:color="FF0000" w:frame="1"/>
                <w:shd w:val="clear" w:color="auto" w:fill="F7FDF7"/>
                <w:lang w:eastAsia="ru-RU"/>
              </w:rPr>
              <w:t>1</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E2CF6F9" w14:textId="722F7C17" w:rsidR="00B522FD" w:rsidRPr="00AA43D1" w:rsidRDefault="00DF6E5D"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Pr>
                <w:rFonts w:ascii="Times New Roman" w:eastAsia="Times New Roman" w:hAnsi="Times New Roman" w:cs="Times New Roman"/>
                <w:sz w:val="20"/>
                <w:szCs w:val="20"/>
                <w:bdr w:val="dashed" w:sz="6" w:space="0" w:color="FF0000" w:frame="1"/>
                <w:shd w:val="clear" w:color="auto" w:fill="F7FDF7"/>
                <w:lang w:eastAsia="ru-RU"/>
              </w:rPr>
              <w:t>0</w:t>
            </w:r>
          </w:p>
        </w:tc>
        <w:tc>
          <w:tcPr>
            <w:tcW w:w="16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E0B74D1" w14:textId="22B8678F" w:rsidR="00B522FD" w:rsidRPr="00AA43D1" w:rsidRDefault="00DF6E5D"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Pr>
                <w:rFonts w:ascii="Times New Roman" w:eastAsia="Times New Roman" w:hAnsi="Times New Roman" w:cs="Times New Roman"/>
                <w:sz w:val="20"/>
                <w:szCs w:val="20"/>
                <w:bdr w:val="dashed" w:sz="6" w:space="0" w:color="FF0000" w:frame="1"/>
                <w:shd w:val="clear" w:color="auto" w:fill="F7FDF7"/>
                <w:lang w:eastAsia="ru-RU"/>
              </w:rPr>
              <w:t>0</w:t>
            </w:r>
          </w:p>
        </w:tc>
        <w:tc>
          <w:tcPr>
            <w:tcW w:w="11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88D3EE8" w14:textId="1ADE4A5B" w:rsidR="00B522FD" w:rsidRPr="00AA43D1" w:rsidRDefault="00954EB0" w:rsidP="00AE770E">
            <w:pPr>
              <w:spacing w:after="0" w:line="240" w:lineRule="auto"/>
              <w:rPr>
                <w:rFonts w:ascii="LiberationSerif" w:hAnsi="LiberationSerif"/>
                <w:color w:val="000000"/>
                <w:sz w:val="20"/>
                <w:szCs w:val="20"/>
                <w:shd w:val="clear" w:color="auto" w:fill="F7FDF7"/>
              </w:rPr>
            </w:pPr>
            <w:r>
              <w:rPr>
                <w:rFonts w:ascii="LiberationSerif" w:hAnsi="LiberationSerif"/>
                <w:color w:val="000000"/>
                <w:sz w:val="20"/>
                <w:szCs w:val="20"/>
                <w:shd w:val="clear" w:color="auto" w:fill="F7FDF7"/>
              </w:rPr>
              <w:t>13.11.2023</w:t>
            </w:r>
          </w:p>
        </w:tc>
        <w:tc>
          <w:tcPr>
            <w:tcW w:w="218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DB320F9" w14:textId="1F542D5E" w:rsidR="00B522FD" w:rsidRPr="00AA43D1" w:rsidRDefault="000C6F29" w:rsidP="000C6F29">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Pr>
                <w:rFonts w:ascii="Times New Roman" w:eastAsia="Times New Roman" w:hAnsi="Times New Roman" w:cs="Times New Roman"/>
                <w:sz w:val="20"/>
                <w:szCs w:val="20"/>
                <w:bdr w:val="dashed" w:sz="6" w:space="0" w:color="FF0000" w:frame="1"/>
                <w:shd w:val="clear" w:color="auto" w:fill="F7FDF7"/>
                <w:lang w:eastAsia="ru-RU"/>
              </w:rPr>
              <w:t>Характеризуют ситуации аварийного характера в жилище</w:t>
            </w:r>
          </w:p>
        </w:tc>
        <w:tc>
          <w:tcPr>
            <w:tcW w:w="168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C04D05E" w14:textId="111424CC" w:rsidR="00B522FD" w:rsidRPr="00AA43D1" w:rsidRDefault="00DF6E5D"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Pr>
                <w:rFonts w:ascii="Times New Roman" w:eastAsia="Times New Roman" w:hAnsi="Times New Roman" w:cs="Times New Roman"/>
                <w:sz w:val="20"/>
                <w:szCs w:val="20"/>
                <w:bdr w:val="dashed" w:sz="6" w:space="0" w:color="FF0000" w:frame="1"/>
                <w:shd w:val="clear" w:color="auto" w:fill="F7FDF7"/>
                <w:lang w:eastAsia="ru-RU"/>
              </w:rPr>
              <w:t>Устный опрос</w:t>
            </w:r>
          </w:p>
        </w:tc>
        <w:tc>
          <w:tcPr>
            <w:tcW w:w="34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FBA6CCD" w14:textId="77777777" w:rsidR="00B522FD" w:rsidRPr="00AA43D1" w:rsidRDefault="00B522FD" w:rsidP="00AA43D1">
            <w:pPr>
              <w:spacing w:after="0" w:line="240" w:lineRule="auto"/>
              <w:rPr>
                <w:rFonts w:ascii="Times New Roman" w:eastAsia="Times New Roman" w:hAnsi="Times New Roman" w:cs="Times New Roman"/>
                <w:sz w:val="20"/>
                <w:szCs w:val="20"/>
                <w:lang w:eastAsia="ru-RU"/>
              </w:rPr>
            </w:pPr>
          </w:p>
        </w:tc>
      </w:tr>
      <w:tr w:rsidR="00B522FD" w:rsidRPr="00AA43D1" w14:paraId="6A9EE676" w14:textId="77777777" w:rsidTr="00AE770E">
        <w:tc>
          <w:tcPr>
            <w:tcW w:w="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99F6EE7" w14:textId="234CB952" w:rsidR="00B522FD" w:rsidRPr="00AA43D1" w:rsidRDefault="00B522FD"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3.6</w:t>
            </w:r>
          </w:p>
        </w:tc>
        <w:tc>
          <w:tcPr>
            <w:tcW w:w="219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46E9B63" w14:textId="678535AA" w:rsidR="00B522FD" w:rsidRPr="00AA43D1" w:rsidRDefault="000C6F29"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Правила пользования электроприборами</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24C0E63" w14:textId="082A7BEE" w:rsidR="00B522FD" w:rsidRPr="00AA43D1" w:rsidRDefault="00DF6E5D"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Pr>
                <w:rFonts w:ascii="Times New Roman" w:eastAsia="Times New Roman" w:hAnsi="Times New Roman" w:cs="Times New Roman"/>
                <w:sz w:val="20"/>
                <w:szCs w:val="20"/>
                <w:bdr w:val="dashed" w:sz="6" w:space="0" w:color="FF0000" w:frame="1"/>
                <w:shd w:val="clear" w:color="auto" w:fill="F7FDF7"/>
                <w:lang w:eastAsia="ru-RU"/>
              </w:rPr>
              <w:t>1</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AD0DBAF" w14:textId="60E10EA9" w:rsidR="00B522FD" w:rsidRPr="00AA43D1" w:rsidRDefault="00DF6E5D"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Pr>
                <w:rFonts w:ascii="Times New Roman" w:eastAsia="Times New Roman" w:hAnsi="Times New Roman" w:cs="Times New Roman"/>
                <w:sz w:val="20"/>
                <w:szCs w:val="20"/>
                <w:bdr w:val="dashed" w:sz="6" w:space="0" w:color="FF0000" w:frame="1"/>
                <w:shd w:val="clear" w:color="auto" w:fill="F7FDF7"/>
                <w:lang w:eastAsia="ru-RU"/>
              </w:rPr>
              <w:t>0</w:t>
            </w:r>
          </w:p>
        </w:tc>
        <w:tc>
          <w:tcPr>
            <w:tcW w:w="16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9889BBF" w14:textId="34FC41E3" w:rsidR="00B522FD" w:rsidRPr="00AA43D1" w:rsidRDefault="00DF6E5D"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Pr>
                <w:rFonts w:ascii="Times New Roman" w:eastAsia="Times New Roman" w:hAnsi="Times New Roman" w:cs="Times New Roman"/>
                <w:sz w:val="20"/>
                <w:szCs w:val="20"/>
                <w:bdr w:val="dashed" w:sz="6" w:space="0" w:color="FF0000" w:frame="1"/>
                <w:shd w:val="clear" w:color="auto" w:fill="F7FDF7"/>
                <w:lang w:eastAsia="ru-RU"/>
              </w:rPr>
              <w:t>0</w:t>
            </w:r>
          </w:p>
        </w:tc>
        <w:tc>
          <w:tcPr>
            <w:tcW w:w="11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8CBB9B1" w14:textId="3570FA7D" w:rsidR="00B522FD" w:rsidRPr="00AA43D1" w:rsidRDefault="00954EB0" w:rsidP="00AE770E">
            <w:pPr>
              <w:spacing w:after="0" w:line="240" w:lineRule="auto"/>
              <w:rPr>
                <w:rFonts w:ascii="LiberationSerif" w:hAnsi="LiberationSerif"/>
                <w:color w:val="000000"/>
                <w:sz w:val="20"/>
                <w:szCs w:val="20"/>
                <w:shd w:val="clear" w:color="auto" w:fill="F7FDF7"/>
              </w:rPr>
            </w:pPr>
            <w:r>
              <w:rPr>
                <w:rFonts w:ascii="LiberationSerif" w:hAnsi="LiberationSerif"/>
                <w:color w:val="000000"/>
                <w:sz w:val="20"/>
                <w:szCs w:val="20"/>
                <w:shd w:val="clear" w:color="auto" w:fill="F7FDF7"/>
              </w:rPr>
              <w:t>16.11.2023</w:t>
            </w:r>
          </w:p>
        </w:tc>
        <w:tc>
          <w:tcPr>
            <w:tcW w:w="218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A9F83D4" w14:textId="467B0C2F" w:rsidR="00B522FD" w:rsidRPr="00AA43D1" w:rsidRDefault="000C6F29" w:rsidP="000C6F29">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Pr>
                <w:rFonts w:ascii="Times New Roman" w:eastAsia="Times New Roman" w:hAnsi="Times New Roman" w:cs="Times New Roman"/>
                <w:sz w:val="20"/>
                <w:szCs w:val="20"/>
                <w:bdr w:val="dashed" w:sz="6" w:space="0" w:color="FF0000" w:frame="1"/>
                <w:shd w:val="clear" w:color="auto" w:fill="F7FDF7"/>
                <w:lang w:eastAsia="ru-RU"/>
              </w:rPr>
              <w:t>Характеризуют ситуации аварийного характера в жилище</w:t>
            </w:r>
          </w:p>
        </w:tc>
        <w:tc>
          <w:tcPr>
            <w:tcW w:w="168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49155A0" w14:textId="4C7868CC" w:rsidR="00B522FD" w:rsidRPr="00AA43D1" w:rsidRDefault="00DF6E5D"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Pr>
                <w:rFonts w:ascii="Times New Roman" w:eastAsia="Times New Roman" w:hAnsi="Times New Roman" w:cs="Times New Roman"/>
                <w:sz w:val="20"/>
                <w:szCs w:val="20"/>
                <w:bdr w:val="dashed" w:sz="6" w:space="0" w:color="FF0000" w:frame="1"/>
                <w:shd w:val="clear" w:color="auto" w:fill="F7FDF7"/>
                <w:lang w:eastAsia="ru-RU"/>
              </w:rPr>
              <w:t>Устный опрос</w:t>
            </w:r>
          </w:p>
        </w:tc>
        <w:tc>
          <w:tcPr>
            <w:tcW w:w="34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68EAD65" w14:textId="77777777" w:rsidR="00B522FD" w:rsidRPr="00AA43D1" w:rsidRDefault="00B522FD" w:rsidP="00AA43D1">
            <w:pPr>
              <w:spacing w:after="0" w:line="240" w:lineRule="auto"/>
              <w:rPr>
                <w:rFonts w:ascii="Times New Roman" w:eastAsia="Times New Roman" w:hAnsi="Times New Roman" w:cs="Times New Roman"/>
                <w:sz w:val="20"/>
                <w:szCs w:val="20"/>
                <w:lang w:eastAsia="ru-RU"/>
              </w:rPr>
            </w:pPr>
          </w:p>
        </w:tc>
      </w:tr>
      <w:tr w:rsidR="00B522FD" w:rsidRPr="00AA43D1" w14:paraId="13F6C32B" w14:textId="77777777" w:rsidTr="00AE770E">
        <w:tc>
          <w:tcPr>
            <w:tcW w:w="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3A2F7BF" w14:textId="516E478B" w:rsidR="00B522FD" w:rsidRPr="00AA43D1" w:rsidRDefault="00B522FD"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3.7</w:t>
            </w:r>
          </w:p>
        </w:tc>
        <w:tc>
          <w:tcPr>
            <w:tcW w:w="219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E072B28" w14:textId="24EB6C2E" w:rsidR="00B522FD" w:rsidRPr="00AA43D1" w:rsidRDefault="000C6F29"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Правила пользования бытовым газом</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40F9664" w14:textId="65CFB632" w:rsidR="00B522FD" w:rsidRPr="00AA43D1" w:rsidRDefault="00DF6E5D"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Pr>
                <w:rFonts w:ascii="Times New Roman" w:eastAsia="Times New Roman" w:hAnsi="Times New Roman" w:cs="Times New Roman"/>
                <w:sz w:val="20"/>
                <w:szCs w:val="20"/>
                <w:bdr w:val="dashed" w:sz="6" w:space="0" w:color="FF0000" w:frame="1"/>
                <w:shd w:val="clear" w:color="auto" w:fill="F7FDF7"/>
                <w:lang w:eastAsia="ru-RU"/>
              </w:rPr>
              <w:t>1</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50953A4" w14:textId="6C8D769A" w:rsidR="00B522FD" w:rsidRPr="00AA43D1" w:rsidRDefault="00DF6E5D"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Pr>
                <w:rFonts w:ascii="Times New Roman" w:eastAsia="Times New Roman" w:hAnsi="Times New Roman" w:cs="Times New Roman"/>
                <w:sz w:val="20"/>
                <w:szCs w:val="20"/>
                <w:bdr w:val="dashed" w:sz="6" w:space="0" w:color="FF0000" w:frame="1"/>
                <w:shd w:val="clear" w:color="auto" w:fill="F7FDF7"/>
                <w:lang w:eastAsia="ru-RU"/>
              </w:rPr>
              <w:t>0</w:t>
            </w:r>
          </w:p>
        </w:tc>
        <w:tc>
          <w:tcPr>
            <w:tcW w:w="16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1DAA834" w14:textId="0A0BD501" w:rsidR="00B522FD" w:rsidRPr="00AA43D1" w:rsidRDefault="00DF6E5D"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Pr>
                <w:rFonts w:ascii="Times New Roman" w:eastAsia="Times New Roman" w:hAnsi="Times New Roman" w:cs="Times New Roman"/>
                <w:sz w:val="20"/>
                <w:szCs w:val="20"/>
                <w:bdr w:val="dashed" w:sz="6" w:space="0" w:color="FF0000" w:frame="1"/>
                <w:shd w:val="clear" w:color="auto" w:fill="F7FDF7"/>
                <w:lang w:eastAsia="ru-RU"/>
              </w:rPr>
              <w:t>0</w:t>
            </w:r>
          </w:p>
        </w:tc>
        <w:tc>
          <w:tcPr>
            <w:tcW w:w="11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C737C7A" w14:textId="759CC832" w:rsidR="00B522FD" w:rsidRPr="00AA43D1" w:rsidRDefault="00954EB0" w:rsidP="00AE770E">
            <w:pPr>
              <w:spacing w:after="0" w:line="240" w:lineRule="auto"/>
              <w:rPr>
                <w:rFonts w:ascii="LiberationSerif" w:hAnsi="LiberationSerif"/>
                <w:color w:val="000000"/>
                <w:sz w:val="20"/>
                <w:szCs w:val="20"/>
                <w:shd w:val="clear" w:color="auto" w:fill="F7FDF7"/>
              </w:rPr>
            </w:pPr>
            <w:r>
              <w:rPr>
                <w:rFonts w:ascii="LiberationSerif" w:hAnsi="LiberationSerif"/>
                <w:color w:val="000000"/>
                <w:sz w:val="20"/>
                <w:szCs w:val="20"/>
                <w:shd w:val="clear" w:color="auto" w:fill="F7FDF7"/>
              </w:rPr>
              <w:t>20.11.2023</w:t>
            </w:r>
          </w:p>
        </w:tc>
        <w:tc>
          <w:tcPr>
            <w:tcW w:w="218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57B26E5" w14:textId="63E2724B" w:rsidR="00B522FD" w:rsidRPr="00AA43D1" w:rsidRDefault="000C6F29"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Pr>
                <w:rFonts w:ascii="Times New Roman" w:eastAsia="Times New Roman" w:hAnsi="Times New Roman" w:cs="Times New Roman"/>
                <w:sz w:val="20"/>
                <w:szCs w:val="20"/>
                <w:bdr w:val="dashed" w:sz="6" w:space="0" w:color="FF0000" w:frame="1"/>
                <w:shd w:val="clear" w:color="auto" w:fill="F7FDF7"/>
                <w:lang w:eastAsia="ru-RU"/>
              </w:rPr>
              <w:t>Характеризуют ситуации аварийного характера в жилище</w:t>
            </w:r>
          </w:p>
        </w:tc>
        <w:tc>
          <w:tcPr>
            <w:tcW w:w="168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08FF01D" w14:textId="02F73FF0" w:rsidR="00B522FD" w:rsidRPr="00AA43D1" w:rsidRDefault="00DF6E5D"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Pr>
                <w:rFonts w:ascii="Times New Roman" w:eastAsia="Times New Roman" w:hAnsi="Times New Roman" w:cs="Times New Roman"/>
                <w:sz w:val="20"/>
                <w:szCs w:val="20"/>
                <w:bdr w:val="dashed" w:sz="6" w:space="0" w:color="FF0000" w:frame="1"/>
                <w:shd w:val="clear" w:color="auto" w:fill="F7FDF7"/>
                <w:lang w:eastAsia="ru-RU"/>
              </w:rPr>
              <w:t>Устный опрос</w:t>
            </w:r>
          </w:p>
        </w:tc>
        <w:tc>
          <w:tcPr>
            <w:tcW w:w="34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CFB68F8" w14:textId="77777777" w:rsidR="00B522FD" w:rsidRPr="00AA43D1" w:rsidRDefault="00B522FD" w:rsidP="00AA43D1">
            <w:pPr>
              <w:spacing w:after="0" w:line="240" w:lineRule="auto"/>
              <w:rPr>
                <w:rFonts w:ascii="Times New Roman" w:eastAsia="Times New Roman" w:hAnsi="Times New Roman" w:cs="Times New Roman"/>
                <w:sz w:val="20"/>
                <w:szCs w:val="20"/>
                <w:lang w:eastAsia="ru-RU"/>
              </w:rPr>
            </w:pPr>
          </w:p>
        </w:tc>
      </w:tr>
      <w:tr w:rsidR="00B522FD" w:rsidRPr="00AA43D1" w14:paraId="1DD4B37D" w14:textId="77777777" w:rsidTr="00AE770E">
        <w:tc>
          <w:tcPr>
            <w:tcW w:w="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2E74EE3" w14:textId="0F85320B" w:rsidR="00B522FD" w:rsidRDefault="00DF6E5D"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r w:rsidR="00B522FD">
              <w:rPr>
                <w:rFonts w:ascii="Times New Roman" w:eastAsia="Times New Roman" w:hAnsi="Times New Roman" w:cs="Times New Roman"/>
                <w:sz w:val="20"/>
                <w:szCs w:val="20"/>
                <w:lang w:eastAsia="ru-RU"/>
              </w:rPr>
              <w:t>8</w:t>
            </w:r>
          </w:p>
        </w:tc>
        <w:tc>
          <w:tcPr>
            <w:tcW w:w="219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ECA39ED" w14:textId="68844096" w:rsidR="00B522FD" w:rsidRPr="00AA43D1" w:rsidRDefault="000C6F29"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Правила пользования бытовой химией</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F1CFC4E" w14:textId="147F9B41" w:rsidR="00B522FD" w:rsidRPr="00AA43D1" w:rsidRDefault="00DF6E5D"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Pr>
                <w:rFonts w:ascii="Times New Roman" w:eastAsia="Times New Roman" w:hAnsi="Times New Roman" w:cs="Times New Roman"/>
                <w:sz w:val="20"/>
                <w:szCs w:val="20"/>
                <w:bdr w:val="dashed" w:sz="6" w:space="0" w:color="FF0000" w:frame="1"/>
                <w:shd w:val="clear" w:color="auto" w:fill="F7FDF7"/>
                <w:lang w:eastAsia="ru-RU"/>
              </w:rPr>
              <w:t>1</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60839EB" w14:textId="7E73BE96" w:rsidR="00B522FD" w:rsidRPr="00AA43D1" w:rsidRDefault="00DF6E5D"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Pr>
                <w:rFonts w:ascii="Times New Roman" w:eastAsia="Times New Roman" w:hAnsi="Times New Roman" w:cs="Times New Roman"/>
                <w:sz w:val="20"/>
                <w:szCs w:val="20"/>
                <w:bdr w:val="dashed" w:sz="6" w:space="0" w:color="FF0000" w:frame="1"/>
                <w:shd w:val="clear" w:color="auto" w:fill="F7FDF7"/>
                <w:lang w:eastAsia="ru-RU"/>
              </w:rPr>
              <w:t>0</w:t>
            </w:r>
          </w:p>
        </w:tc>
        <w:tc>
          <w:tcPr>
            <w:tcW w:w="16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4A2B055" w14:textId="3963869D" w:rsidR="00B522FD" w:rsidRPr="00AA43D1" w:rsidRDefault="00DF6E5D"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Pr>
                <w:rFonts w:ascii="Times New Roman" w:eastAsia="Times New Roman" w:hAnsi="Times New Roman" w:cs="Times New Roman"/>
                <w:sz w:val="20"/>
                <w:szCs w:val="20"/>
                <w:bdr w:val="dashed" w:sz="6" w:space="0" w:color="FF0000" w:frame="1"/>
                <w:shd w:val="clear" w:color="auto" w:fill="F7FDF7"/>
                <w:lang w:eastAsia="ru-RU"/>
              </w:rPr>
              <w:t>0</w:t>
            </w:r>
          </w:p>
        </w:tc>
        <w:tc>
          <w:tcPr>
            <w:tcW w:w="11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0537D0E" w14:textId="142F22A6" w:rsidR="00B522FD" w:rsidRPr="00AA43D1" w:rsidRDefault="00954EB0" w:rsidP="00AE770E">
            <w:pPr>
              <w:spacing w:after="0" w:line="240" w:lineRule="auto"/>
              <w:rPr>
                <w:rFonts w:ascii="LiberationSerif" w:hAnsi="LiberationSerif"/>
                <w:color w:val="000000"/>
                <w:sz w:val="20"/>
                <w:szCs w:val="20"/>
                <w:shd w:val="clear" w:color="auto" w:fill="F7FDF7"/>
              </w:rPr>
            </w:pPr>
            <w:r>
              <w:rPr>
                <w:rFonts w:ascii="LiberationSerif" w:hAnsi="LiberationSerif"/>
                <w:color w:val="000000"/>
                <w:sz w:val="20"/>
                <w:szCs w:val="20"/>
                <w:shd w:val="clear" w:color="auto" w:fill="F7FDF7"/>
              </w:rPr>
              <w:t>23.11.2023</w:t>
            </w:r>
          </w:p>
        </w:tc>
        <w:tc>
          <w:tcPr>
            <w:tcW w:w="218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DF14333" w14:textId="382E331F" w:rsidR="00B522FD" w:rsidRPr="00AA43D1" w:rsidRDefault="000C6F29" w:rsidP="000C6F29">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Pr>
                <w:rFonts w:ascii="Times New Roman" w:eastAsia="Times New Roman" w:hAnsi="Times New Roman" w:cs="Times New Roman"/>
                <w:sz w:val="20"/>
                <w:szCs w:val="20"/>
                <w:bdr w:val="dashed" w:sz="6" w:space="0" w:color="FF0000" w:frame="1"/>
                <w:shd w:val="clear" w:color="auto" w:fill="F7FDF7"/>
                <w:lang w:eastAsia="ru-RU"/>
              </w:rPr>
              <w:t>Характеризуют  правила пользования бытовой химией</w:t>
            </w:r>
          </w:p>
        </w:tc>
        <w:tc>
          <w:tcPr>
            <w:tcW w:w="168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BABCF73" w14:textId="3A301445" w:rsidR="00B522FD" w:rsidRPr="00AA43D1" w:rsidRDefault="00DF6E5D"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Pr>
                <w:rFonts w:ascii="Times New Roman" w:eastAsia="Times New Roman" w:hAnsi="Times New Roman" w:cs="Times New Roman"/>
                <w:sz w:val="20"/>
                <w:szCs w:val="20"/>
                <w:bdr w:val="dashed" w:sz="6" w:space="0" w:color="FF0000" w:frame="1"/>
                <w:shd w:val="clear" w:color="auto" w:fill="F7FDF7"/>
                <w:lang w:eastAsia="ru-RU"/>
              </w:rPr>
              <w:t>Устный опрос</w:t>
            </w:r>
          </w:p>
        </w:tc>
        <w:tc>
          <w:tcPr>
            <w:tcW w:w="34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942416D" w14:textId="77777777" w:rsidR="00B522FD" w:rsidRPr="00AA43D1" w:rsidRDefault="00B522FD" w:rsidP="00AA43D1">
            <w:pPr>
              <w:spacing w:after="0" w:line="240" w:lineRule="auto"/>
              <w:rPr>
                <w:rFonts w:ascii="Times New Roman" w:eastAsia="Times New Roman" w:hAnsi="Times New Roman" w:cs="Times New Roman"/>
                <w:sz w:val="20"/>
                <w:szCs w:val="20"/>
                <w:lang w:eastAsia="ru-RU"/>
              </w:rPr>
            </w:pPr>
          </w:p>
        </w:tc>
      </w:tr>
      <w:tr w:rsidR="003E76F4" w:rsidRPr="00AA43D1" w14:paraId="7C4FD43D" w14:textId="77777777" w:rsidTr="00AE770E">
        <w:tc>
          <w:tcPr>
            <w:tcW w:w="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1B49119" w14:textId="01A75A5C" w:rsidR="003E76F4" w:rsidRDefault="003E76F4"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3.9</w:t>
            </w:r>
          </w:p>
        </w:tc>
        <w:tc>
          <w:tcPr>
            <w:tcW w:w="219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72F53DC" w14:textId="5F6BEC06" w:rsidR="003E76F4" w:rsidRDefault="000C6F29"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ПМП при </w:t>
            </w:r>
            <w:proofErr w:type="spellStart"/>
            <w:r>
              <w:rPr>
                <w:rFonts w:ascii="Times New Roman" w:eastAsia="Times New Roman" w:hAnsi="Times New Roman" w:cs="Times New Roman"/>
                <w:sz w:val="20"/>
                <w:szCs w:val="20"/>
                <w:lang w:eastAsia="ru-RU"/>
              </w:rPr>
              <w:t>электротравмах</w:t>
            </w:r>
            <w:proofErr w:type="spellEnd"/>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DB0E85B" w14:textId="00154EF2" w:rsidR="003E76F4" w:rsidRDefault="003E76F4"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Pr>
                <w:rFonts w:ascii="Times New Roman" w:eastAsia="Times New Roman" w:hAnsi="Times New Roman" w:cs="Times New Roman"/>
                <w:sz w:val="20"/>
                <w:szCs w:val="20"/>
                <w:bdr w:val="dashed" w:sz="6" w:space="0" w:color="FF0000" w:frame="1"/>
                <w:shd w:val="clear" w:color="auto" w:fill="F7FDF7"/>
                <w:lang w:eastAsia="ru-RU"/>
              </w:rPr>
              <w:t>1</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6CE9ED5" w14:textId="4A4A921F" w:rsidR="003E76F4" w:rsidRDefault="000C6F29"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Pr>
                <w:rFonts w:ascii="Times New Roman" w:eastAsia="Times New Roman" w:hAnsi="Times New Roman" w:cs="Times New Roman"/>
                <w:sz w:val="20"/>
                <w:szCs w:val="20"/>
                <w:bdr w:val="dashed" w:sz="6" w:space="0" w:color="FF0000" w:frame="1"/>
                <w:shd w:val="clear" w:color="auto" w:fill="F7FDF7"/>
                <w:lang w:eastAsia="ru-RU"/>
              </w:rPr>
              <w:t>0</w:t>
            </w:r>
          </w:p>
        </w:tc>
        <w:tc>
          <w:tcPr>
            <w:tcW w:w="16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FB03EEC" w14:textId="29D49757" w:rsidR="003E76F4" w:rsidRDefault="000C6F29"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Pr>
                <w:rFonts w:ascii="Times New Roman" w:eastAsia="Times New Roman" w:hAnsi="Times New Roman" w:cs="Times New Roman"/>
                <w:sz w:val="20"/>
                <w:szCs w:val="20"/>
                <w:bdr w:val="dashed" w:sz="6" w:space="0" w:color="FF0000" w:frame="1"/>
                <w:shd w:val="clear" w:color="auto" w:fill="F7FDF7"/>
                <w:lang w:eastAsia="ru-RU"/>
              </w:rPr>
              <w:t>0</w:t>
            </w:r>
          </w:p>
        </w:tc>
        <w:tc>
          <w:tcPr>
            <w:tcW w:w="11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76AD301" w14:textId="2284B352" w:rsidR="003E76F4" w:rsidRDefault="00954EB0" w:rsidP="00AE770E">
            <w:pPr>
              <w:spacing w:after="0" w:line="240" w:lineRule="auto"/>
              <w:rPr>
                <w:rFonts w:ascii="LiberationSerif" w:hAnsi="LiberationSerif"/>
                <w:color w:val="000000"/>
                <w:sz w:val="20"/>
                <w:szCs w:val="20"/>
                <w:shd w:val="clear" w:color="auto" w:fill="F7FDF7"/>
              </w:rPr>
            </w:pPr>
            <w:r>
              <w:rPr>
                <w:rFonts w:ascii="LiberationSerif" w:hAnsi="LiberationSerif"/>
                <w:color w:val="000000"/>
                <w:sz w:val="20"/>
                <w:szCs w:val="20"/>
                <w:shd w:val="clear" w:color="auto" w:fill="F7FDF7"/>
              </w:rPr>
              <w:t>27.11.2023</w:t>
            </w:r>
          </w:p>
        </w:tc>
        <w:tc>
          <w:tcPr>
            <w:tcW w:w="218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82D9D17" w14:textId="76D68787" w:rsidR="003E76F4" w:rsidRDefault="005F3CE1"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Pr>
                <w:rFonts w:ascii="Times New Roman" w:eastAsia="Times New Roman" w:hAnsi="Times New Roman" w:cs="Times New Roman"/>
                <w:sz w:val="20"/>
                <w:szCs w:val="20"/>
                <w:bdr w:val="dashed" w:sz="6" w:space="0" w:color="FF0000" w:frame="1"/>
                <w:shd w:val="clear" w:color="auto" w:fill="F7FDF7"/>
                <w:lang w:eastAsia="ru-RU"/>
              </w:rPr>
              <w:t>Характеризуют  правила оказания ПМП при травмах</w:t>
            </w:r>
          </w:p>
        </w:tc>
        <w:tc>
          <w:tcPr>
            <w:tcW w:w="168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8F03906" w14:textId="72D545C4" w:rsidR="003E76F4" w:rsidRDefault="005F3CE1"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Pr>
                <w:rFonts w:ascii="Times New Roman" w:eastAsia="Times New Roman" w:hAnsi="Times New Roman" w:cs="Times New Roman"/>
                <w:sz w:val="20"/>
                <w:szCs w:val="20"/>
                <w:bdr w:val="dashed" w:sz="6" w:space="0" w:color="FF0000" w:frame="1"/>
                <w:shd w:val="clear" w:color="auto" w:fill="F7FDF7"/>
                <w:lang w:eastAsia="ru-RU"/>
              </w:rPr>
              <w:t>Устный опрос</w:t>
            </w:r>
          </w:p>
        </w:tc>
        <w:tc>
          <w:tcPr>
            <w:tcW w:w="34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2C86177" w14:textId="77777777" w:rsidR="003E76F4" w:rsidRPr="00AA43D1" w:rsidRDefault="003E76F4" w:rsidP="00AA43D1">
            <w:pPr>
              <w:spacing w:after="0" w:line="240" w:lineRule="auto"/>
              <w:rPr>
                <w:rFonts w:ascii="Times New Roman" w:eastAsia="Times New Roman" w:hAnsi="Times New Roman" w:cs="Times New Roman"/>
                <w:sz w:val="20"/>
                <w:szCs w:val="20"/>
                <w:lang w:eastAsia="ru-RU"/>
              </w:rPr>
            </w:pPr>
          </w:p>
        </w:tc>
      </w:tr>
      <w:tr w:rsidR="003E76F4" w:rsidRPr="00AA43D1" w14:paraId="3F1E1F66" w14:textId="77777777" w:rsidTr="00AE770E">
        <w:tc>
          <w:tcPr>
            <w:tcW w:w="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3912494" w14:textId="0C4227C8" w:rsidR="003E76F4" w:rsidRDefault="003E76F4"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3.10</w:t>
            </w:r>
          </w:p>
        </w:tc>
        <w:tc>
          <w:tcPr>
            <w:tcW w:w="219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234FEE8" w14:textId="7AE2708D" w:rsidR="003E76F4" w:rsidRDefault="005F3CE1"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Обобщение </w:t>
            </w:r>
            <w:proofErr w:type="gramStart"/>
            <w:r>
              <w:rPr>
                <w:rFonts w:ascii="Times New Roman" w:eastAsia="Times New Roman" w:hAnsi="Times New Roman" w:cs="Times New Roman"/>
                <w:sz w:val="20"/>
                <w:szCs w:val="20"/>
                <w:lang w:eastAsia="ru-RU"/>
              </w:rPr>
              <w:t>пройденного</w:t>
            </w:r>
            <w:proofErr w:type="gramEnd"/>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623EC82" w14:textId="4C8244B3" w:rsidR="003E76F4" w:rsidRDefault="003E76F4"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Pr>
                <w:rFonts w:ascii="Times New Roman" w:eastAsia="Times New Roman" w:hAnsi="Times New Roman" w:cs="Times New Roman"/>
                <w:sz w:val="20"/>
                <w:szCs w:val="20"/>
                <w:bdr w:val="dashed" w:sz="6" w:space="0" w:color="FF0000" w:frame="1"/>
                <w:shd w:val="clear" w:color="auto" w:fill="F7FDF7"/>
                <w:lang w:eastAsia="ru-RU"/>
              </w:rPr>
              <w:t>1</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B353C86" w14:textId="5BBEA38B" w:rsidR="003E76F4" w:rsidRDefault="000C6F29"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Pr>
                <w:rFonts w:ascii="Times New Roman" w:eastAsia="Times New Roman" w:hAnsi="Times New Roman" w:cs="Times New Roman"/>
                <w:sz w:val="20"/>
                <w:szCs w:val="20"/>
                <w:bdr w:val="dashed" w:sz="6" w:space="0" w:color="FF0000" w:frame="1"/>
                <w:shd w:val="clear" w:color="auto" w:fill="F7FDF7"/>
                <w:lang w:eastAsia="ru-RU"/>
              </w:rPr>
              <w:t>0</w:t>
            </w:r>
          </w:p>
        </w:tc>
        <w:tc>
          <w:tcPr>
            <w:tcW w:w="16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45FBFEA" w14:textId="40C34A42" w:rsidR="003E76F4" w:rsidRDefault="005F3CE1"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Pr>
                <w:rFonts w:ascii="Times New Roman" w:eastAsia="Times New Roman" w:hAnsi="Times New Roman" w:cs="Times New Roman"/>
                <w:sz w:val="20"/>
                <w:szCs w:val="20"/>
                <w:bdr w:val="dashed" w:sz="6" w:space="0" w:color="FF0000" w:frame="1"/>
                <w:shd w:val="clear" w:color="auto" w:fill="F7FDF7"/>
                <w:lang w:eastAsia="ru-RU"/>
              </w:rPr>
              <w:t>1</w:t>
            </w:r>
          </w:p>
        </w:tc>
        <w:tc>
          <w:tcPr>
            <w:tcW w:w="11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85248AE" w14:textId="77807C62" w:rsidR="003E76F4" w:rsidRDefault="00954EB0" w:rsidP="00AE770E">
            <w:pPr>
              <w:spacing w:after="0" w:line="240" w:lineRule="auto"/>
              <w:rPr>
                <w:rFonts w:ascii="LiberationSerif" w:hAnsi="LiberationSerif"/>
                <w:color w:val="000000"/>
                <w:sz w:val="20"/>
                <w:szCs w:val="20"/>
                <w:shd w:val="clear" w:color="auto" w:fill="F7FDF7"/>
              </w:rPr>
            </w:pPr>
            <w:r>
              <w:rPr>
                <w:rFonts w:ascii="LiberationSerif" w:hAnsi="LiberationSerif"/>
                <w:color w:val="000000"/>
                <w:sz w:val="20"/>
                <w:szCs w:val="20"/>
                <w:shd w:val="clear" w:color="auto" w:fill="F7FDF7"/>
              </w:rPr>
              <w:t>30.11.2023</w:t>
            </w:r>
          </w:p>
        </w:tc>
        <w:tc>
          <w:tcPr>
            <w:tcW w:w="218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7BAF86D" w14:textId="77777777" w:rsidR="003E76F4" w:rsidRDefault="003E76F4"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p>
        </w:tc>
        <w:tc>
          <w:tcPr>
            <w:tcW w:w="168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AD956CC" w14:textId="0E405470" w:rsidR="003E76F4" w:rsidRDefault="005F3CE1"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Pr>
                <w:rFonts w:ascii="Times New Roman" w:eastAsia="Times New Roman" w:hAnsi="Times New Roman" w:cs="Times New Roman"/>
                <w:sz w:val="20"/>
                <w:szCs w:val="20"/>
                <w:bdr w:val="dashed" w:sz="6" w:space="0" w:color="FF0000" w:frame="1"/>
                <w:shd w:val="clear" w:color="auto" w:fill="F7FDF7"/>
                <w:lang w:eastAsia="ru-RU"/>
              </w:rPr>
              <w:t>Тестирование</w:t>
            </w:r>
          </w:p>
        </w:tc>
        <w:tc>
          <w:tcPr>
            <w:tcW w:w="34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EE3AAD9" w14:textId="77777777" w:rsidR="003E76F4" w:rsidRPr="00AA43D1" w:rsidRDefault="003E76F4" w:rsidP="00AA43D1">
            <w:pPr>
              <w:spacing w:after="0" w:line="240" w:lineRule="auto"/>
              <w:rPr>
                <w:rFonts w:ascii="Times New Roman" w:eastAsia="Times New Roman" w:hAnsi="Times New Roman" w:cs="Times New Roman"/>
                <w:sz w:val="20"/>
                <w:szCs w:val="20"/>
                <w:lang w:eastAsia="ru-RU"/>
              </w:rPr>
            </w:pPr>
          </w:p>
        </w:tc>
      </w:tr>
      <w:tr w:rsidR="00C50DF8" w:rsidRPr="00AA43D1" w14:paraId="318B2844" w14:textId="77777777" w:rsidTr="00AE770E">
        <w:tc>
          <w:tcPr>
            <w:tcW w:w="2749"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2E6B54D"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lang w:eastAsia="ru-RU"/>
              </w:rPr>
              <w:t>Итого по модулю</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7C62364" w14:textId="61E3ED59" w:rsidR="00C50DF8" w:rsidRPr="00AA43D1" w:rsidRDefault="003E76F4"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bdr w:val="dashed" w:sz="6" w:space="0" w:color="FF0000" w:frame="1"/>
                <w:shd w:val="clear" w:color="auto" w:fill="F7FDF7"/>
                <w:lang w:eastAsia="ru-RU"/>
              </w:rPr>
              <w:t>10</w:t>
            </w:r>
          </w:p>
        </w:tc>
        <w:tc>
          <w:tcPr>
            <w:tcW w:w="1180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74873B0"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lang w:eastAsia="ru-RU"/>
              </w:rPr>
              <w:t> </w:t>
            </w:r>
          </w:p>
        </w:tc>
      </w:tr>
      <w:tr w:rsidR="00C50DF8" w:rsidRPr="00AA43D1" w14:paraId="55FDD03D" w14:textId="77777777" w:rsidTr="00AE770E">
        <w:tc>
          <w:tcPr>
            <w:tcW w:w="15307" w:type="dxa"/>
            <w:gridSpan w:val="9"/>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2947FF6" w14:textId="4B5F1074"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lang w:eastAsia="ru-RU"/>
              </w:rPr>
              <w:t>Модуль 4.</w:t>
            </w:r>
            <w:r w:rsidR="003E76F4">
              <w:rPr>
                <w:rFonts w:ascii="Times New Roman" w:eastAsia="Times New Roman" w:hAnsi="Times New Roman" w:cs="Times New Roman"/>
                <w:b/>
                <w:bCs/>
                <w:sz w:val="20"/>
                <w:szCs w:val="20"/>
                <w:lang w:eastAsia="ru-RU"/>
              </w:rPr>
              <w:t> Правила поведения учащихся на улицах и дорогах</w:t>
            </w:r>
            <w:r w:rsidRPr="00AA43D1">
              <w:rPr>
                <w:rFonts w:ascii="Times New Roman" w:eastAsia="Times New Roman" w:hAnsi="Times New Roman" w:cs="Times New Roman"/>
                <w:b/>
                <w:bCs/>
                <w:sz w:val="20"/>
                <w:szCs w:val="20"/>
                <w:lang w:eastAsia="ru-RU"/>
              </w:rPr>
              <w:t>.</w:t>
            </w:r>
          </w:p>
        </w:tc>
      </w:tr>
      <w:tr w:rsidR="00C50DF8" w:rsidRPr="00AA43D1" w14:paraId="2BBFCB77" w14:textId="77777777" w:rsidTr="00B522FD">
        <w:tc>
          <w:tcPr>
            <w:tcW w:w="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52AA621" w14:textId="19070889" w:rsidR="00C50DF8" w:rsidRPr="00AA43D1" w:rsidRDefault="003E76F4"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4.1</w:t>
            </w:r>
          </w:p>
        </w:tc>
        <w:tc>
          <w:tcPr>
            <w:tcW w:w="219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033FE07" w14:textId="54F412AB" w:rsidR="00C50DF8" w:rsidRPr="00AA43D1" w:rsidRDefault="005F3CE1"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Причины ДТП</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5A53BAA" w14:textId="327D1CFD" w:rsidR="00C50DF8" w:rsidRPr="00AA43D1" w:rsidRDefault="005F3CE1"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EEEE2E4" w14:textId="04CDDAD9" w:rsidR="00C50DF8" w:rsidRPr="00AA43D1" w:rsidRDefault="005F3CE1"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w:t>
            </w:r>
          </w:p>
        </w:tc>
        <w:tc>
          <w:tcPr>
            <w:tcW w:w="16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D8321AB" w14:textId="68516E80" w:rsidR="00C50DF8" w:rsidRPr="00AA43D1" w:rsidRDefault="005F3CE1"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w:t>
            </w:r>
          </w:p>
        </w:tc>
        <w:tc>
          <w:tcPr>
            <w:tcW w:w="11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AAF529E" w14:textId="2F2843E8" w:rsidR="00B05DF8" w:rsidRPr="00AA43D1" w:rsidRDefault="00954EB0"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4.12.2023</w:t>
            </w:r>
          </w:p>
        </w:tc>
        <w:tc>
          <w:tcPr>
            <w:tcW w:w="218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3016BC3" w14:textId="4CA6F024" w:rsidR="00C50DF8" w:rsidRPr="00AA43D1" w:rsidRDefault="005F3CE1"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bdr w:val="dashed" w:sz="6" w:space="0" w:color="FF0000" w:frame="1"/>
                <w:shd w:val="clear" w:color="auto" w:fill="F7FDF7"/>
                <w:lang w:eastAsia="ru-RU"/>
              </w:rPr>
              <w:t>Характеризуют  причины  ДТП</w:t>
            </w:r>
          </w:p>
        </w:tc>
        <w:tc>
          <w:tcPr>
            <w:tcW w:w="168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88FF520" w14:textId="0CA2589E" w:rsidR="00C50DF8" w:rsidRPr="00AA43D1" w:rsidRDefault="005F3CE1"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Устный опрос;</w:t>
            </w:r>
          </w:p>
        </w:tc>
        <w:tc>
          <w:tcPr>
            <w:tcW w:w="34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5BBABF0" w14:textId="315D48DF" w:rsidR="00287C4B" w:rsidRPr="00AA43D1" w:rsidRDefault="00287C4B" w:rsidP="00AE770E">
            <w:pPr>
              <w:spacing w:after="0" w:line="240" w:lineRule="auto"/>
              <w:rPr>
                <w:rFonts w:ascii="Times New Roman" w:eastAsia="Times New Roman" w:hAnsi="Times New Roman" w:cs="Times New Roman"/>
                <w:sz w:val="20"/>
                <w:szCs w:val="20"/>
                <w:lang w:eastAsia="ru-RU"/>
              </w:rPr>
            </w:pPr>
          </w:p>
        </w:tc>
      </w:tr>
      <w:tr w:rsidR="00C50DF8" w:rsidRPr="00AA43D1" w14:paraId="158964A3" w14:textId="77777777" w:rsidTr="00AA43D1">
        <w:tc>
          <w:tcPr>
            <w:tcW w:w="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7ED4D53"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lang w:eastAsia="ru-RU"/>
              </w:rPr>
              <w:lastRenderedPageBreak/>
              <w:t>4.2.</w:t>
            </w:r>
          </w:p>
        </w:tc>
        <w:tc>
          <w:tcPr>
            <w:tcW w:w="219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5BC52B9" w14:textId="1CD95D4E" w:rsidR="00C50DF8" w:rsidRPr="00AA43D1" w:rsidRDefault="005F3CE1"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Правила перевозки пассажиров</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4BE80DE" w14:textId="5920FEDB" w:rsidR="00C50DF8" w:rsidRPr="00AA43D1" w:rsidRDefault="005F3CE1"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bdr w:val="dashed" w:sz="6" w:space="0" w:color="FF0000" w:frame="1"/>
                <w:shd w:val="clear" w:color="auto" w:fill="F7FDF7"/>
                <w:lang w:eastAsia="ru-RU"/>
              </w:rPr>
              <w:t>1</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B626937"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0</w:t>
            </w:r>
          </w:p>
        </w:tc>
        <w:tc>
          <w:tcPr>
            <w:tcW w:w="16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96B2F09" w14:textId="549581C7" w:rsidR="00C50DF8" w:rsidRPr="00AA43D1" w:rsidRDefault="005F3CE1"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bdr w:val="dashed" w:sz="6" w:space="0" w:color="FF0000" w:frame="1"/>
                <w:shd w:val="clear" w:color="auto" w:fill="F7FDF7"/>
                <w:lang w:eastAsia="ru-RU"/>
              </w:rPr>
              <w:t>0</w:t>
            </w:r>
          </w:p>
        </w:tc>
        <w:tc>
          <w:tcPr>
            <w:tcW w:w="11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5DF8332" w14:textId="704CF728" w:rsidR="00C50DF8" w:rsidRPr="00AA43D1" w:rsidRDefault="00954EB0" w:rsidP="00AE770E">
            <w:pPr>
              <w:spacing w:after="0" w:line="240" w:lineRule="auto"/>
              <w:rPr>
                <w:rFonts w:ascii="LiberationSerif" w:hAnsi="LiberationSerif"/>
                <w:color w:val="000000"/>
                <w:sz w:val="20"/>
                <w:szCs w:val="20"/>
                <w:shd w:val="clear" w:color="auto" w:fill="F7FDF7"/>
              </w:rPr>
            </w:pPr>
            <w:r>
              <w:rPr>
                <w:rFonts w:ascii="LiberationSerif" w:hAnsi="LiberationSerif"/>
                <w:color w:val="000000"/>
                <w:sz w:val="20"/>
                <w:szCs w:val="20"/>
                <w:shd w:val="clear" w:color="auto" w:fill="F7FDF7"/>
              </w:rPr>
              <w:t>7.12.2023</w:t>
            </w:r>
            <w:r w:rsidR="00E6743C">
              <w:rPr>
                <w:rFonts w:ascii="LiberationSerif" w:hAnsi="LiberationSerif"/>
                <w:color w:val="000000"/>
                <w:sz w:val="20"/>
                <w:szCs w:val="20"/>
                <w:shd w:val="clear" w:color="auto" w:fill="F7FDF7"/>
              </w:rPr>
              <w:t xml:space="preserve"> </w:t>
            </w:r>
          </w:p>
          <w:p w14:paraId="497B0AF2" w14:textId="6910E76F" w:rsidR="00B05DF8" w:rsidRPr="00AA43D1" w:rsidRDefault="00B05DF8" w:rsidP="00AE770E">
            <w:pPr>
              <w:spacing w:after="0" w:line="240" w:lineRule="auto"/>
              <w:rPr>
                <w:rFonts w:ascii="LiberationSerif" w:hAnsi="LiberationSerif"/>
                <w:color w:val="000000"/>
                <w:sz w:val="20"/>
                <w:szCs w:val="20"/>
                <w:shd w:val="clear" w:color="auto" w:fill="F7FDF7"/>
              </w:rPr>
            </w:pPr>
          </w:p>
          <w:p w14:paraId="0FF82DC3" w14:textId="1BD3EB8F" w:rsidR="00B05DF8" w:rsidRPr="00AA43D1" w:rsidRDefault="00B05DF8" w:rsidP="00AE770E">
            <w:pPr>
              <w:spacing w:after="0" w:line="240" w:lineRule="auto"/>
              <w:rPr>
                <w:rFonts w:ascii="Times New Roman" w:eastAsia="Times New Roman" w:hAnsi="Times New Roman" w:cs="Times New Roman"/>
                <w:sz w:val="20"/>
                <w:szCs w:val="20"/>
                <w:lang w:eastAsia="ru-RU"/>
              </w:rPr>
            </w:pPr>
          </w:p>
        </w:tc>
        <w:tc>
          <w:tcPr>
            <w:tcW w:w="218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F003BE0" w14:textId="3CC55713" w:rsidR="00C50DF8" w:rsidRPr="00AA43D1" w:rsidRDefault="00C50DF8" w:rsidP="005F3CE1">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 xml:space="preserve">Характеризуют </w:t>
            </w:r>
            <w:r w:rsidR="005F3CE1">
              <w:rPr>
                <w:rFonts w:ascii="Times New Roman" w:eastAsia="Times New Roman" w:hAnsi="Times New Roman" w:cs="Times New Roman"/>
                <w:sz w:val="20"/>
                <w:szCs w:val="20"/>
                <w:bdr w:val="dashed" w:sz="6" w:space="0" w:color="FF0000" w:frame="1"/>
                <w:shd w:val="clear" w:color="auto" w:fill="F7FDF7"/>
                <w:lang w:eastAsia="ru-RU"/>
              </w:rPr>
              <w:t xml:space="preserve"> правила перевозки пассажиров</w:t>
            </w:r>
            <w:r w:rsidRPr="00AA43D1">
              <w:rPr>
                <w:rFonts w:ascii="Times New Roman" w:eastAsia="Times New Roman" w:hAnsi="Times New Roman" w:cs="Times New Roman"/>
                <w:sz w:val="20"/>
                <w:szCs w:val="20"/>
                <w:bdr w:val="dashed" w:sz="6" w:space="0" w:color="FF0000" w:frame="1"/>
                <w:shd w:val="clear" w:color="auto" w:fill="F7FDF7"/>
                <w:lang w:eastAsia="ru-RU"/>
              </w:rPr>
              <w:br/>
            </w:r>
          </w:p>
        </w:tc>
        <w:tc>
          <w:tcPr>
            <w:tcW w:w="168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705D665"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Устный опрос;</w:t>
            </w:r>
            <w:r w:rsidRPr="00AA43D1">
              <w:rPr>
                <w:rFonts w:ascii="Times New Roman" w:eastAsia="Times New Roman" w:hAnsi="Times New Roman" w:cs="Times New Roman"/>
                <w:sz w:val="20"/>
                <w:szCs w:val="20"/>
                <w:bdr w:val="dashed" w:sz="6" w:space="0" w:color="FF0000" w:frame="1"/>
                <w:shd w:val="clear" w:color="auto" w:fill="F7FDF7"/>
                <w:lang w:eastAsia="ru-RU"/>
              </w:rPr>
              <w:br/>
            </w:r>
          </w:p>
        </w:tc>
        <w:tc>
          <w:tcPr>
            <w:tcW w:w="34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5FEA840" w14:textId="6AF6E28B" w:rsidR="00287C4B" w:rsidRPr="00AA43D1" w:rsidRDefault="00287C4B" w:rsidP="00AE770E">
            <w:pPr>
              <w:spacing w:after="0" w:line="240" w:lineRule="auto"/>
              <w:rPr>
                <w:rFonts w:ascii="Times New Roman" w:eastAsia="Times New Roman" w:hAnsi="Times New Roman" w:cs="Times New Roman"/>
                <w:sz w:val="20"/>
                <w:szCs w:val="20"/>
                <w:lang w:eastAsia="ru-RU"/>
              </w:rPr>
            </w:pPr>
          </w:p>
        </w:tc>
      </w:tr>
      <w:tr w:rsidR="00C50DF8" w:rsidRPr="00AA43D1" w14:paraId="33F19FC0" w14:textId="77777777" w:rsidTr="005F3CE1">
        <w:tc>
          <w:tcPr>
            <w:tcW w:w="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2E67C55"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lang w:eastAsia="ru-RU"/>
              </w:rPr>
              <w:t>4.3.</w:t>
            </w:r>
          </w:p>
        </w:tc>
        <w:tc>
          <w:tcPr>
            <w:tcW w:w="219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F3CAEC7" w14:textId="34180C6F" w:rsidR="00C50DF8" w:rsidRPr="00AA43D1" w:rsidRDefault="005F3CE1"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Движение пешеходов и транспорта</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60A09B3" w14:textId="1DBBA29D" w:rsidR="00C50DF8" w:rsidRPr="00AA43D1" w:rsidRDefault="005F3CE1"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bdr w:val="dashed" w:sz="6" w:space="0" w:color="FF0000" w:frame="1"/>
                <w:shd w:val="clear" w:color="auto" w:fill="F7FDF7"/>
                <w:lang w:eastAsia="ru-RU"/>
              </w:rPr>
              <w:t>1</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A22BFD0" w14:textId="15BA8CCA" w:rsidR="00C50DF8" w:rsidRPr="00AA43D1" w:rsidRDefault="005F3CE1"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bdr w:val="dashed" w:sz="6" w:space="0" w:color="FF0000" w:frame="1"/>
                <w:shd w:val="clear" w:color="auto" w:fill="F7FDF7"/>
                <w:lang w:eastAsia="ru-RU"/>
              </w:rPr>
              <w:t>0</w:t>
            </w:r>
          </w:p>
        </w:tc>
        <w:tc>
          <w:tcPr>
            <w:tcW w:w="16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22579B6" w14:textId="19145A96" w:rsidR="00C50DF8" w:rsidRPr="00AA43D1" w:rsidRDefault="005F3CE1"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bdr w:val="dashed" w:sz="6" w:space="0" w:color="FF0000" w:frame="1"/>
                <w:shd w:val="clear" w:color="auto" w:fill="F7FDF7"/>
                <w:lang w:eastAsia="ru-RU"/>
              </w:rPr>
              <w:t>0</w:t>
            </w:r>
          </w:p>
        </w:tc>
        <w:tc>
          <w:tcPr>
            <w:tcW w:w="11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ED414C3" w14:textId="29C3FBC1" w:rsidR="00C50DF8" w:rsidRPr="00AA43D1" w:rsidRDefault="00954EB0" w:rsidP="00AE770E">
            <w:pPr>
              <w:spacing w:after="0" w:line="240" w:lineRule="auto"/>
              <w:rPr>
                <w:rFonts w:ascii="LiberationSerif" w:hAnsi="LiberationSerif"/>
                <w:color w:val="000000"/>
                <w:sz w:val="20"/>
                <w:szCs w:val="20"/>
                <w:shd w:val="clear" w:color="auto" w:fill="F7FDF7"/>
              </w:rPr>
            </w:pPr>
            <w:r>
              <w:rPr>
                <w:rFonts w:ascii="LiberationSerif" w:hAnsi="LiberationSerif"/>
                <w:color w:val="000000"/>
                <w:sz w:val="20"/>
                <w:szCs w:val="20"/>
                <w:shd w:val="clear" w:color="auto" w:fill="F7FDF7"/>
              </w:rPr>
              <w:t>11.12.2023</w:t>
            </w:r>
          </w:p>
          <w:p w14:paraId="235664E2" w14:textId="0BC097D8" w:rsidR="00B05DF8" w:rsidRPr="00AA43D1" w:rsidRDefault="00B05DF8" w:rsidP="00AE770E">
            <w:pPr>
              <w:spacing w:after="0" w:line="240" w:lineRule="auto"/>
              <w:rPr>
                <w:rFonts w:ascii="LiberationSerif" w:hAnsi="LiberationSerif"/>
                <w:color w:val="000000"/>
                <w:sz w:val="20"/>
                <w:szCs w:val="20"/>
                <w:shd w:val="clear" w:color="auto" w:fill="F7FDF7"/>
              </w:rPr>
            </w:pPr>
          </w:p>
          <w:p w14:paraId="08309C74" w14:textId="77777777" w:rsidR="00B05DF8" w:rsidRPr="00AA43D1" w:rsidRDefault="00B05DF8" w:rsidP="00AE770E">
            <w:pPr>
              <w:spacing w:after="0" w:line="240" w:lineRule="auto"/>
              <w:rPr>
                <w:rFonts w:ascii="LiberationSerif" w:hAnsi="LiberationSerif"/>
                <w:color w:val="000000"/>
                <w:sz w:val="20"/>
                <w:szCs w:val="20"/>
                <w:shd w:val="clear" w:color="auto" w:fill="F7FDF7"/>
              </w:rPr>
            </w:pPr>
          </w:p>
          <w:p w14:paraId="62BB0B37" w14:textId="047A8F75" w:rsidR="00B05DF8" w:rsidRPr="00E6743C" w:rsidRDefault="00B05DF8" w:rsidP="00AE770E">
            <w:pPr>
              <w:spacing w:after="0" w:line="240" w:lineRule="auto"/>
              <w:rPr>
                <w:rFonts w:ascii="LiberationSerif" w:hAnsi="LiberationSerif"/>
                <w:color w:val="000000"/>
                <w:sz w:val="20"/>
                <w:szCs w:val="20"/>
                <w:shd w:val="clear" w:color="auto" w:fill="F7FDF7"/>
              </w:rPr>
            </w:pPr>
          </w:p>
        </w:tc>
        <w:tc>
          <w:tcPr>
            <w:tcW w:w="218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CAA1D7D" w14:textId="598D174B" w:rsidR="00C50DF8" w:rsidRPr="00AA43D1" w:rsidRDefault="005F3CE1"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 xml:space="preserve">Характеризуют </w:t>
            </w:r>
            <w:r>
              <w:rPr>
                <w:rFonts w:ascii="Times New Roman" w:eastAsia="Times New Roman" w:hAnsi="Times New Roman" w:cs="Times New Roman"/>
                <w:sz w:val="20"/>
                <w:szCs w:val="20"/>
                <w:bdr w:val="dashed" w:sz="6" w:space="0" w:color="FF0000" w:frame="1"/>
                <w:shd w:val="clear" w:color="auto" w:fill="F7FDF7"/>
                <w:lang w:eastAsia="ru-RU"/>
              </w:rPr>
              <w:t xml:space="preserve"> правила движения пешеходов и транспорта</w:t>
            </w:r>
            <w:r w:rsidR="00C50DF8" w:rsidRPr="00AA43D1">
              <w:rPr>
                <w:rFonts w:ascii="Times New Roman" w:eastAsia="Times New Roman" w:hAnsi="Times New Roman" w:cs="Times New Roman"/>
                <w:sz w:val="20"/>
                <w:szCs w:val="20"/>
                <w:bdr w:val="dashed" w:sz="6" w:space="0" w:color="FF0000" w:frame="1"/>
                <w:shd w:val="clear" w:color="auto" w:fill="F7FDF7"/>
                <w:lang w:eastAsia="ru-RU"/>
              </w:rPr>
              <w:br/>
            </w:r>
          </w:p>
        </w:tc>
        <w:tc>
          <w:tcPr>
            <w:tcW w:w="168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53A1C73" w14:textId="561CBFB0" w:rsidR="00C50DF8" w:rsidRPr="00AA43D1" w:rsidRDefault="005F3CE1"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Устный опрос;</w:t>
            </w:r>
            <w:r w:rsidRPr="00AA43D1">
              <w:rPr>
                <w:rFonts w:ascii="Times New Roman" w:eastAsia="Times New Roman" w:hAnsi="Times New Roman" w:cs="Times New Roman"/>
                <w:sz w:val="20"/>
                <w:szCs w:val="20"/>
                <w:bdr w:val="dashed" w:sz="6" w:space="0" w:color="FF0000" w:frame="1"/>
                <w:shd w:val="clear" w:color="auto" w:fill="F7FDF7"/>
                <w:lang w:eastAsia="ru-RU"/>
              </w:rPr>
              <w:br/>
            </w:r>
          </w:p>
        </w:tc>
        <w:tc>
          <w:tcPr>
            <w:tcW w:w="34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1625208" w14:textId="23A1BEF8" w:rsidR="00BF1E90" w:rsidRPr="00AA43D1" w:rsidRDefault="00BF1E90" w:rsidP="00AE770E">
            <w:pPr>
              <w:spacing w:after="0" w:line="240" w:lineRule="auto"/>
              <w:rPr>
                <w:rFonts w:ascii="Times New Roman" w:eastAsia="Times New Roman" w:hAnsi="Times New Roman" w:cs="Times New Roman"/>
                <w:sz w:val="20"/>
                <w:szCs w:val="20"/>
                <w:lang w:eastAsia="ru-RU"/>
              </w:rPr>
            </w:pPr>
          </w:p>
        </w:tc>
      </w:tr>
      <w:tr w:rsidR="00C50DF8" w:rsidRPr="00AA43D1" w14:paraId="56427A46" w14:textId="77777777" w:rsidTr="00AE770E">
        <w:tc>
          <w:tcPr>
            <w:tcW w:w="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78A4DFC"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lang w:eastAsia="ru-RU"/>
              </w:rPr>
              <w:t>4.4.</w:t>
            </w:r>
          </w:p>
        </w:tc>
        <w:tc>
          <w:tcPr>
            <w:tcW w:w="219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FDE9B97" w14:textId="623FC2AE" w:rsidR="00C50DF8" w:rsidRPr="00AA43D1" w:rsidRDefault="005F3CE1" w:rsidP="00AE770E">
            <w:pPr>
              <w:spacing w:after="0" w:line="240" w:lineRule="auto"/>
              <w:rPr>
                <w:rFonts w:ascii="Times New Roman" w:eastAsia="Times New Roman" w:hAnsi="Times New Roman" w:cs="Times New Roman"/>
                <w:sz w:val="20"/>
                <w:szCs w:val="20"/>
                <w:lang w:eastAsia="ru-RU"/>
              </w:rPr>
            </w:pPr>
            <w:proofErr w:type="gramStart"/>
            <w:r>
              <w:rPr>
                <w:rFonts w:ascii="Times New Roman" w:eastAsia="Times New Roman" w:hAnsi="Times New Roman" w:cs="Times New Roman"/>
                <w:sz w:val="20"/>
                <w:szCs w:val="20"/>
                <w:lang w:eastAsia="ru-RU"/>
              </w:rPr>
              <w:t>Проезд ж</w:t>
            </w:r>
            <w:proofErr w:type="gramEnd"/>
            <w:r>
              <w:rPr>
                <w:rFonts w:ascii="Times New Roman" w:eastAsia="Times New Roman" w:hAnsi="Times New Roman" w:cs="Times New Roman"/>
                <w:sz w:val="20"/>
                <w:szCs w:val="20"/>
                <w:lang w:eastAsia="ru-RU"/>
              </w:rPr>
              <w:t>/д путей</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A03ECB0"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1</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39BE718"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0</w:t>
            </w:r>
          </w:p>
        </w:tc>
        <w:tc>
          <w:tcPr>
            <w:tcW w:w="16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EFD3E50" w14:textId="0E3651B5" w:rsidR="00C50DF8" w:rsidRPr="00AA43D1" w:rsidRDefault="005F3CE1"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bdr w:val="dashed" w:sz="6" w:space="0" w:color="FF0000" w:frame="1"/>
                <w:shd w:val="clear" w:color="auto" w:fill="F7FDF7"/>
                <w:lang w:eastAsia="ru-RU"/>
              </w:rPr>
              <w:t>0</w:t>
            </w:r>
          </w:p>
        </w:tc>
        <w:tc>
          <w:tcPr>
            <w:tcW w:w="11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58B873B" w14:textId="6327F36E" w:rsidR="00C50DF8" w:rsidRPr="00AA43D1" w:rsidRDefault="00954EB0"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14.12.2023</w:t>
            </w:r>
          </w:p>
          <w:p w14:paraId="344C5E8D" w14:textId="303B33FB" w:rsidR="00B05DF8" w:rsidRPr="00AA43D1" w:rsidRDefault="00B05DF8" w:rsidP="00AE770E">
            <w:pPr>
              <w:spacing w:after="0" w:line="240" w:lineRule="auto"/>
              <w:rPr>
                <w:rFonts w:ascii="Times New Roman" w:eastAsia="Times New Roman" w:hAnsi="Times New Roman" w:cs="Times New Roman"/>
                <w:sz w:val="20"/>
                <w:szCs w:val="20"/>
                <w:lang w:eastAsia="ru-RU"/>
              </w:rPr>
            </w:pPr>
          </w:p>
        </w:tc>
        <w:tc>
          <w:tcPr>
            <w:tcW w:w="218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0D418BE" w14:textId="528D3677" w:rsidR="00C50DF8" w:rsidRPr="00AA43D1" w:rsidRDefault="005F3CE1"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 xml:space="preserve">Характеризуют </w:t>
            </w:r>
            <w:r w:rsidR="00006C17">
              <w:rPr>
                <w:rFonts w:ascii="Times New Roman" w:eastAsia="Times New Roman" w:hAnsi="Times New Roman" w:cs="Times New Roman"/>
                <w:sz w:val="20"/>
                <w:szCs w:val="20"/>
                <w:bdr w:val="dashed" w:sz="6" w:space="0" w:color="FF0000" w:frame="1"/>
                <w:shd w:val="clear" w:color="auto" w:fill="F7FDF7"/>
                <w:lang w:eastAsia="ru-RU"/>
              </w:rPr>
              <w:t xml:space="preserve"> правила проезда  ж/д переездов</w:t>
            </w:r>
            <w:r w:rsidR="00C50DF8" w:rsidRPr="00AA43D1">
              <w:rPr>
                <w:rFonts w:ascii="Times New Roman" w:eastAsia="Times New Roman" w:hAnsi="Times New Roman" w:cs="Times New Roman"/>
                <w:sz w:val="20"/>
                <w:szCs w:val="20"/>
                <w:bdr w:val="dashed" w:sz="6" w:space="0" w:color="FF0000" w:frame="1"/>
                <w:shd w:val="clear" w:color="auto" w:fill="F7FDF7"/>
                <w:lang w:eastAsia="ru-RU"/>
              </w:rPr>
              <w:br/>
            </w:r>
          </w:p>
        </w:tc>
        <w:tc>
          <w:tcPr>
            <w:tcW w:w="168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3C622D8" w14:textId="4B3ED7B1"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br/>
            </w:r>
            <w:r w:rsidR="00006C17" w:rsidRPr="00AA43D1">
              <w:rPr>
                <w:rFonts w:ascii="Times New Roman" w:eastAsia="Times New Roman" w:hAnsi="Times New Roman" w:cs="Times New Roman"/>
                <w:sz w:val="20"/>
                <w:szCs w:val="20"/>
                <w:bdr w:val="dashed" w:sz="6" w:space="0" w:color="FF0000" w:frame="1"/>
                <w:shd w:val="clear" w:color="auto" w:fill="F7FDF7"/>
                <w:lang w:eastAsia="ru-RU"/>
              </w:rPr>
              <w:t>Устный опрос</w:t>
            </w:r>
          </w:p>
        </w:tc>
        <w:tc>
          <w:tcPr>
            <w:tcW w:w="34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33368A6" w14:textId="6D01447B" w:rsidR="00F1194A" w:rsidRPr="00AA43D1" w:rsidRDefault="00F1194A" w:rsidP="00AA43D1">
            <w:pPr>
              <w:spacing w:after="0" w:line="240" w:lineRule="auto"/>
              <w:rPr>
                <w:rFonts w:ascii="Times New Roman" w:eastAsia="Times New Roman" w:hAnsi="Times New Roman" w:cs="Times New Roman"/>
                <w:sz w:val="20"/>
                <w:szCs w:val="20"/>
                <w:lang w:eastAsia="ru-RU"/>
              </w:rPr>
            </w:pPr>
          </w:p>
        </w:tc>
      </w:tr>
      <w:tr w:rsidR="003E76F4" w:rsidRPr="00AA43D1" w14:paraId="5D795D41" w14:textId="77777777" w:rsidTr="00AE770E">
        <w:tc>
          <w:tcPr>
            <w:tcW w:w="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C414B49" w14:textId="4D0ACFEA" w:rsidR="003E76F4" w:rsidRPr="00AA43D1" w:rsidRDefault="003E76F4"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4.5</w:t>
            </w:r>
          </w:p>
        </w:tc>
        <w:tc>
          <w:tcPr>
            <w:tcW w:w="219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FF20370" w14:textId="2B5D7ED5" w:rsidR="003E76F4" w:rsidRPr="00AA43D1" w:rsidRDefault="00006C17"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Регулирование дорожного движения</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27ACA4F" w14:textId="44E58268" w:rsidR="003E76F4" w:rsidRPr="00AA43D1" w:rsidRDefault="00006C17"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Pr>
                <w:rFonts w:ascii="Times New Roman" w:eastAsia="Times New Roman" w:hAnsi="Times New Roman" w:cs="Times New Roman"/>
                <w:sz w:val="20"/>
                <w:szCs w:val="20"/>
                <w:bdr w:val="dashed" w:sz="6" w:space="0" w:color="FF0000" w:frame="1"/>
                <w:shd w:val="clear" w:color="auto" w:fill="F7FDF7"/>
                <w:lang w:eastAsia="ru-RU"/>
              </w:rPr>
              <w:t>1</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BB024C0" w14:textId="33C8B935" w:rsidR="003E76F4" w:rsidRPr="00AA43D1" w:rsidRDefault="00006C17"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Pr>
                <w:rFonts w:ascii="Times New Roman" w:eastAsia="Times New Roman" w:hAnsi="Times New Roman" w:cs="Times New Roman"/>
                <w:sz w:val="20"/>
                <w:szCs w:val="20"/>
                <w:bdr w:val="dashed" w:sz="6" w:space="0" w:color="FF0000" w:frame="1"/>
                <w:shd w:val="clear" w:color="auto" w:fill="F7FDF7"/>
                <w:lang w:eastAsia="ru-RU"/>
              </w:rPr>
              <w:t>0</w:t>
            </w:r>
          </w:p>
        </w:tc>
        <w:tc>
          <w:tcPr>
            <w:tcW w:w="16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F7E8A61" w14:textId="3675EF89" w:rsidR="003E76F4" w:rsidRPr="00AA43D1" w:rsidRDefault="00006C17"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Pr>
                <w:rFonts w:ascii="Times New Roman" w:eastAsia="Times New Roman" w:hAnsi="Times New Roman" w:cs="Times New Roman"/>
                <w:sz w:val="20"/>
                <w:szCs w:val="20"/>
                <w:bdr w:val="dashed" w:sz="6" w:space="0" w:color="FF0000" w:frame="1"/>
                <w:shd w:val="clear" w:color="auto" w:fill="F7FDF7"/>
                <w:lang w:eastAsia="ru-RU"/>
              </w:rPr>
              <w:t>0</w:t>
            </w:r>
          </w:p>
        </w:tc>
        <w:tc>
          <w:tcPr>
            <w:tcW w:w="11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48F80A8" w14:textId="74D1B654" w:rsidR="003E76F4" w:rsidRDefault="00954EB0"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18.12.2023</w:t>
            </w:r>
          </w:p>
        </w:tc>
        <w:tc>
          <w:tcPr>
            <w:tcW w:w="218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0478991" w14:textId="26593E29" w:rsidR="003E76F4" w:rsidRPr="00AA43D1" w:rsidRDefault="00006C17"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 xml:space="preserve">Характеризуют </w:t>
            </w:r>
            <w:r>
              <w:rPr>
                <w:rFonts w:ascii="Times New Roman" w:eastAsia="Times New Roman" w:hAnsi="Times New Roman" w:cs="Times New Roman"/>
                <w:sz w:val="20"/>
                <w:szCs w:val="20"/>
                <w:bdr w:val="dashed" w:sz="6" w:space="0" w:color="FF0000" w:frame="1"/>
                <w:shd w:val="clear" w:color="auto" w:fill="F7FDF7"/>
                <w:lang w:eastAsia="ru-RU"/>
              </w:rPr>
              <w:t xml:space="preserve"> основные  способы  регулирования движения на дорогах</w:t>
            </w:r>
          </w:p>
        </w:tc>
        <w:tc>
          <w:tcPr>
            <w:tcW w:w="168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3756607" w14:textId="000728F0" w:rsidR="003E76F4" w:rsidRPr="00AA43D1" w:rsidRDefault="00006C17"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Устный опрос</w:t>
            </w:r>
          </w:p>
        </w:tc>
        <w:tc>
          <w:tcPr>
            <w:tcW w:w="34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9D7F907" w14:textId="77777777" w:rsidR="003E76F4" w:rsidRPr="00AA43D1" w:rsidRDefault="003E76F4" w:rsidP="00AA43D1">
            <w:pPr>
              <w:spacing w:after="0" w:line="240" w:lineRule="auto"/>
              <w:rPr>
                <w:rFonts w:ascii="Times New Roman" w:eastAsia="Times New Roman" w:hAnsi="Times New Roman" w:cs="Times New Roman"/>
                <w:sz w:val="20"/>
                <w:szCs w:val="20"/>
                <w:lang w:eastAsia="ru-RU"/>
              </w:rPr>
            </w:pPr>
          </w:p>
        </w:tc>
      </w:tr>
      <w:tr w:rsidR="003E76F4" w:rsidRPr="00AA43D1" w14:paraId="531E9655" w14:textId="77777777" w:rsidTr="00AE770E">
        <w:tc>
          <w:tcPr>
            <w:tcW w:w="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7A1E713" w14:textId="32D72B43" w:rsidR="003E76F4" w:rsidRPr="00AA43D1" w:rsidRDefault="003E76F4"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4.6</w:t>
            </w:r>
          </w:p>
        </w:tc>
        <w:tc>
          <w:tcPr>
            <w:tcW w:w="219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92AAFA7" w14:textId="22604F85" w:rsidR="003E76F4" w:rsidRPr="00AA43D1" w:rsidRDefault="00006C17"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Дорожная разметка</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5A154F0" w14:textId="657326F8" w:rsidR="003E76F4" w:rsidRPr="00AA43D1" w:rsidRDefault="00006C17"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Pr>
                <w:rFonts w:ascii="Times New Roman" w:eastAsia="Times New Roman" w:hAnsi="Times New Roman" w:cs="Times New Roman"/>
                <w:sz w:val="20"/>
                <w:szCs w:val="20"/>
                <w:bdr w:val="dashed" w:sz="6" w:space="0" w:color="FF0000" w:frame="1"/>
                <w:shd w:val="clear" w:color="auto" w:fill="F7FDF7"/>
                <w:lang w:eastAsia="ru-RU"/>
              </w:rPr>
              <w:t>1</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94448A9" w14:textId="0DAAEDE2" w:rsidR="003E76F4" w:rsidRPr="00AA43D1" w:rsidRDefault="00006C17"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Pr>
                <w:rFonts w:ascii="Times New Roman" w:eastAsia="Times New Roman" w:hAnsi="Times New Roman" w:cs="Times New Roman"/>
                <w:sz w:val="20"/>
                <w:szCs w:val="20"/>
                <w:bdr w:val="dashed" w:sz="6" w:space="0" w:color="FF0000" w:frame="1"/>
                <w:shd w:val="clear" w:color="auto" w:fill="F7FDF7"/>
                <w:lang w:eastAsia="ru-RU"/>
              </w:rPr>
              <w:t>0</w:t>
            </w:r>
          </w:p>
        </w:tc>
        <w:tc>
          <w:tcPr>
            <w:tcW w:w="16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BA4748D" w14:textId="7174BF41" w:rsidR="003E76F4" w:rsidRPr="00AA43D1" w:rsidRDefault="00006C17"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Pr>
                <w:rFonts w:ascii="Times New Roman" w:eastAsia="Times New Roman" w:hAnsi="Times New Roman" w:cs="Times New Roman"/>
                <w:sz w:val="20"/>
                <w:szCs w:val="20"/>
                <w:bdr w:val="dashed" w:sz="6" w:space="0" w:color="FF0000" w:frame="1"/>
                <w:shd w:val="clear" w:color="auto" w:fill="F7FDF7"/>
                <w:lang w:eastAsia="ru-RU"/>
              </w:rPr>
              <w:t>0</w:t>
            </w:r>
          </w:p>
        </w:tc>
        <w:tc>
          <w:tcPr>
            <w:tcW w:w="11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F183A68" w14:textId="4654A605" w:rsidR="003E76F4" w:rsidRDefault="00954EB0"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21.12.2023</w:t>
            </w:r>
          </w:p>
        </w:tc>
        <w:tc>
          <w:tcPr>
            <w:tcW w:w="218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F85AB49" w14:textId="19792653" w:rsidR="003E76F4" w:rsidRPr="00AA43D1" w:rsidRDefault="00006C17" w:rsidP="00006C17">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 xml:space="preserve">Характеризуют </w:t>
            </w:r>
            <w:r w:rsidR="00203B06">
              <w:rPr>
                <w:rFonts w:ascii="Times New Roman" w:eastAsia="Times New Roman" w:hAnsi="Times New Roman" w:cs="Times New Roman"/>
                <w:sz w:val="20"/>
                <w:szCs w:val="20"/>
                <w:bdr w:val="dashed" w:sz="6" w:space="0" w:color="FF0000" w:frame="1"/>
                <w:shd w:val="clear" w:color="auto" w:fill="F7FDF7"/>
                <w:lang w:eastAsia="ru-RU"/>
              </w:rPr>
              <w:t xml:space="preserve"> основные  виды и назначение дорожной разметки</w:t>
            </w:r>
            <w:r>
              <w:rPr>
                <w:rFonts w:ascii="Times New Roman" w:eastAsia="Times New Roman" w:hAnsi="Times New Roman" w:cs="Times New Roman"/>
                <w:sz w:val="20"/>
                <w:szCs w:val="20"/>
                <w:bdr w:val="dashed" w:sz="6" w:space="0" w:color="FF0000" w:frame="1"/>
                <w:shd w:val="clear" w:color="auto" w:fill="F7FDF7"/>
                <w:lang w:eastAsia="ru-RU"/>
              </w:rPr>
              <w:t xml:space="preserve">  </w:t>
            </w:r>
          </w:p>
        </w:tc>
        <w:tc>
          <w:tcPr>
            <w:tcW w:w="168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608BA9B" w14:textId="70C1536C" w:rsidR="003E76F4" w:rsidRPr="00AA43D1" w:rsidRDefault="00203B06"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Устный опрос</w:t>
            </w:r>
          </w:p>
        </w:tc>
        <w:tc>
          <w:tcPr>
            <w:tcW w:w="34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7EB90CA" w14:textId="77777777" w:rsidR="003E76F4" w:rsidRPr="00AA43D1" w:rsidRDefault="003E76F4" w:rsidP="00AA43D1">
            <w:pPr>
              <w:spacing w:after="0" w:line="240" w:lineRule="auto"/>
              <w:rPr>
                <w:rFonts w:ascii="Times New Roman" w:eastAsia="Times New Roman" w:hAnsi="Times New Roman" w:cs="Times New Roman"/>
                <w:sz w:val="20"/>
                <w:szCs w:val="20"/>
                <w:lang w:eastAsia="ru-RU"/>
              </w:rPr>
            </w:pPr>
          </w:p>
        </w:tc>
      </w:tr>
      <w:tr w:rsidR="00006C17" w:rsidRPr="00AA43D1" w14:paraId="0853552D" w14:textId="77777777" w:rsidTr="00AE770E">
        <w:tc>
          <w:tcPr>
            <w:tcW w:w="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03653F1" w14:textId="7FF7590A" w:rsidR="00006C17" w:rsidRDefault="00006C17"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4.7</w:t>
            </w:r>
          </w:p>
        </w:tc>
        <w:tc>
          <w:tcPr>
            <w:tcW w:w="219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F3F158C" w14:textId="3BDE0F7A" w:rsidR="00006C17" w:rsidRDefault="00006C17"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Дорожные знаки</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22A8343" w14:textId="4F1FCF97" w:rsidR="00006C17" w:rsidRDefault="00006C17"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Pr>
                <w:rFonts w:ascii="Times New Roman" w:eastAsia="Times New Roman" w:hAnsi="Times New Roman" w:cs="Times New Roman"/>
                <w:sz w:val="20"/>
                <w:szCs w:val="20"/>
                <w:bdr w:val="dashed" w:sz="6" w:space="0" w:color="FF0000" w:frame="1"/>
                <w:shd w:val="clear" w:color="auto" w:fill="F7FDF7"/>
                <w:lang w:eastAsia="ru-RU"/>
              </w:rPr>
              <w:t>3</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3FA6E4C" w14:textId="126BB08B" w:rsidR="00006C17" w:rsidRDefault="00006C17"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Pr>
                <w:rFonts w:ascii="Times New Roman" w:eastAsia="Times New Roman" w:hAnsi="Times New Roman" w:cs="Times New Roman"/>
                <w:sz w:val="20"/>
                <w:szCs w:val="20"/>
                <w:bdr w:val="dashed" w:sz="6" w:space="0" w:color="FF0000" w:frame="1"/>
                <w:shd w:val="clear" w:color="auto" w:fill="F7FDF7"/>
                <w:lang w:eastAsia="ru-RU"/>
              </w:rPr>
              <w:t>0</w:t>
            </w:r>
          </w:p>
        </w:tc>
        <w:tc>
          <w:tcPr>
            <w:tcW w:w="16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965FBA1" w14:textId="4860926C" w:rsidR="00006C17" w:rsidRDefault="00006C17"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Pr>
                <w:rFonts w:ascii="Times New Roman" w:eastAsia="Times New Roman" w:hAnsi="Times New Roman" w:cs="Times New Roman"/>
                <w:sz w:val="20"/>
                <w:szCs w:val="20"/>
                <w:bdr w:val="dashed" w:sz="6" w:space="0" w:color="FF0000" w:frame="1"/>
                <w:shd w:val="clear" w:color="auto" w:fill="F7FDF7"/>
                <w:lang w:eastAsia="ru-RU"/>
              </w:rPr>
              <w:t>0</w:t>
            </w:r>
          </w:p>
        </w:tc>
        <w:tc>
          <w:tcPr>
            <w:tcW w:w="11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10497C8" w14:textId="17BC6692" w:rsidR="00006C17" w:rsidRDefault="00954EB0"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25.12.2023</w:t>
            </w:r>
          </w:p>
          <w:p w14:paraId="7EC4693C" w14:textId="69C435C0" w:rsidR="00006C17" w:rsidRDefault="00954EB0"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28.12.2023</w:t>
            </w:r>
          </w:p>
          <w:p w14:paraId="187314CD" w14:textId="4F77B5DB" w:rsidR="00006C17" w:rsidRDefault="00954EB0"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11.01</w:t>
            </w:r>
            <w:r w:rsidR="00284B0D">
              <w:rPr>
                <w:rFonts w:ascii="Times New Roman" w:eastAsia="Times New Roman" w:hAnsi="Times New Roman" w:cs="Times New Roman"/>
                <w:sz w:val="20"/>
                <w:szCs w:val="20"/>
                <w:lang w:eastAsia="ru-RU"/>
              </w:rPr>
              <w:t>.2024</w:t>
            </w:r>
          </w:p>
        </w:tc>
        <w:tc>
          <w:tcPr>
            <w:tcW w:w="218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1F1B0A0" w14:textId="39A942EC" w:rsidR="00006C17" w:rsidRPr="00AA43D1" w:rsidRDefault="00203B06"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 xml:space="preserve">Характеризуют </w:t>
            </w:r>
            <w:r>
              <w:rPr>
                <w:rFonts w:ascii="Times New Roman" w:eastAsia="Times New Roman" w:hAnsi="Times New Roman" w:cs="Times New Roman"/>
                <w:sz w:val="20"/>
                <w:szCs w:val="20"/>
                <w:bdr w:val="dashed" w:sz="6" w:space="0" w:color="FF0000" w:frame="1"/>
                <w:shd w:val="clear" w:color="auto" w:fill="F7FDF7"/>
                <w:lang w:eastAsia="ru-RU"/>
              </w:rPr>
              <w:t xml:space="preserve"> основные  виды и назначение дорожных знаков</w:t>
            </w:r>
          </w:p>
        </w:tc>
        <w:tc>
          <w:tcPr>
            <w:tcW w:w="168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011ADCA" w14:textId="508DB98D" w:rsidR="00006C17" w:rsidRPr="00AA43D1" w:rsidRDefault="00203B06"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Устный опрос</w:t>
            </w:r>
          </w:p>
        </w:tc>
        <w:tc>
          <w:tcPr>
            <w:tcW w:w="34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144D2AF" w14:textId="77777777" w:rsidR="00006C17" w:rsidRPr="00AA43D1" w:rsidRDefault="00006C17" w:rsidP="00AA43D1">
            <w:pPr>
              <w:spacing w:after="0" w:line="240" w:lineRule="auto"/>
              <w:rPr>
                <w:rFonts w:ascii="Times New Roman" w:eastAsia="Times New Roman" w:hAnsi="Times New Roman" w:cs="Times New Roman"/>
                <w:sz w:val="20"/>
                <w:szCs w:val="20"/>
                <w:lang w:eastAsia="ru-RU"/>
              </w:rPr>
            </w:pPr>
          </w:p>
        </w:tc>
      </w:tr>
      <w:tr w:rsidR="00C50DF8" w:rsidRPr="00AA43D1" w14:paraId="66251C29" w14:textId="77777777" w:rsidTr="00AE770E">
        <w:tc>
          <w:tcPr>
            <w:tcW w:w="2749"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F59C4B1" w14:textId="5006247F"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lang w:eastAsia="ru-RU"/>
              </w:rPr>
              <w:t>Итого по модулю</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1DB9E68" w14:textId="6A6CBB4D" w:rsidR="00C50DF8" w:rsidRPr="00AA43D1" w:rsidRDefault="003E76F4"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bdr w:val="dashed" w:sz="6" w:space="0" w:color="FF0000" w:frame="1"/>
                <w:shd w:val="clear" w:color="auto" w:fill="F7FDF7"/>
                <w:lang w:eastAsia="ru-RU"/>
              </w:rPr>
              <w:t>9</w:t>
            </w:r>
          </w:p>
        </w:tc>
        <w:tc>
          <w:tcPr>
            <w:tcW w:w="1180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158C909"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lang w:eastAsia="ru-RU"/>
              </w:rPr>
              <w:t> </w:t>
            </w:r>
          </w:p>
        </w:tc>
      </w:tr>
      <w:tr w:rsidR="00C50DF8" w:rsidRPr="00AA43D1" w14:paraId="3FC5FDA4" w14:textId="77777777" w:rsidTr="00AE770E">
        <w:tc>
          <w:tcPr>
            <w:tcW w:w="15307" w:type="dxa"/>
            <w:gridSpan w:val="9"/>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8B62C15" w14:textId="48682706"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lang w:eastAsia="ru-RU"/>
              </w:rPr>
              <w:t>Модуль 5.</w:t>
            </w:r>
            <w:r w:rsidR="003E76F4">
              <w:rPr>
                <w:rFonts w:ascii="Times New Roman" w:eastAsia="Times New Roman" w:hAnsi="Times New Roman" w:cs="Times New Roman"/>
                <w:b/>
                <w:bCs/>
                <w:sz w:val="20"/>
                <w:szCs w:val="20"/>
                <w:lang w:eastAsia="ru-RU"/>
              </w:rPr>
              <w:t> Контроль знаний</w:t>
            </w:r>
            <w:r w:rsidRPr="00AA43D1">
              <w:rPr>
                <w:rFonts w:ascii="Times New Roman" w:eastAsia="Times New Roman" w:hAnsi="Times New Roman" w:cs="Times New Roman"/>
                <w:b/>
                <w:bCs/>
                <w:sz w:val="20"/>
                <w:szCs w:val="20"/>
                <w:lang w:eastAsia="ru-RU"/>
              </w:rPr>
              <w:t>.</w:t>
            </w:r>
          </w:p>
        </w:tc>
      </w:tr>
      <w:tr w:rsidR="00C50DF8" w:rsidRPr="00AA43D1" w14:paraId="68E1D61F" w14:textId="77777777" w:rsidTr="00AA43D1">
        <w:tc>
          <w:tcPr>
            <w:tcW w:w="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9A05884"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lang w:eastAsia="ru-RU"/>
              </w:rPr>
              <w:t>5.1.</w:t>
            </w:r>
          </w:p>
        </w:tc>
        <w:tc>
          <w:tcPr>
            <w:tcW w:w="219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77094ED" w14:textId="7906A83C" w:rsidR="00C50DF8" w:rsidRPr="00AA43D1" w:rsidRDefault="00006C17"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Контрольное тестирование</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50DFAD4"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1</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45C495F"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0</w:t>
            </w:r>
          </w:p>
        </w:tc>
        <w:tc>
          <w:tcPr>
            <w:tcW w:w="16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3777762"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1</w:t>
            </w:r>
          </w:p>
        </w:tc>
        <w:tc>
          <w:tcPr>
            <w:tcW w:w="11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2F0DC3C" w14:textId="3E887E02" w:rsidR="00C50DF8" w:rsidRPr="00AA43D1" w:rsidRDefault="000B4B09" w:rsidP="00AE770E">
            <w:pPr>
              <w:spacing w:after="0" w:line="240" w:lineRule="auto"/>
              <w:rPr>
                <w:rFonts w:ascii="LiberationSerif" w:hAnsi="LiberationSerif"/>
                <w:color w:val="000000"/>
                <w:sz w:val="20"/>
                <w:szCs w:val="20"/>
                <w:shd w:val="clear" w:color="auto" w:fill="F7FDF7"/>
              </w:rPr>
            </w:pPr>
            <w:r w:rsidRPr="00AA43D1">
              <w:rPr>
                <w:rFonts w:ascii="LiberationSerif" w:hAnsi="LiberationSerif"/>
                <w:color w:val="000000"/>
                <w:sz w:val="20"/>
                <w:szCs w:val="20"/>
                <w:shd w:val="clear" w:color="auto" w:fill="F7FDF7"/>
              </w:rPr>
              <w:t xml:space="preserve"> </w:t>
            </w:r>
            <w:r w:rsidR="00954EB0">
              <w:rPr>
                <w:rFonts w:ascii="LiberationSerif" w:hAnsi="LiberationSerif"/>
                <w:color w:val="000000"/>
                <w:sz w:val="20"/>
                <w:szCs w:val="20"/>
                <w:shd w:val="clear" w:color="auto" w:fill="F7FDF7"/>
              </w:rPr>
              <w:t>15.01.2024</w:t>
            </w:r>
          </w:p>
          <w:p w14:paraId="792BDB71" w14:textId="5731E58F" w:rsidR="00B05DF8" w:rsidRPr="00AA43D1" w:rsidRDefault="00B05DF8" w:rsidP="00AE770E">
            <w:pPr>
              <w:spacing w:after="0" w:line="240" w:lineRule="auto"/>
              <w:rPr>
                <w:rFonts w:ascii="Times New Roman" w:eastAsia="Times New Roman" w:hAnsi="Times New Roman" w:cs="Times New Roman"/>
                <w:sz w:val="20"/>
                <w:szCs w:val="20"/>
                <w:lang w:eastAsia="ru-RU"/>
              </w:rPr>
            </w:pPr>
          </w:p>
        </w:tc>
        <w:tc>
          <w:tcPr>
            <w:tcW w:w="218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28E6D06" w14:textId="5549055B"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br/>
            </w:r>
          </w:p>
        </w:tc>
        <w:tc>
          <w:tcPr>
            <w:tcW w:w="168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CF9331B" w14:textId="703EAE5D" w:rsidR="00C50DF8" w:rsidRPr="00AA43D1" w:rsidRDefault="00006C17"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bdr w:val="dashed" w:sz="6" w:space="0" w:color="FF0000" w:frame="1"/>
                <w:shd w:val="clear" w:color="auto" w:fill="F7FDF7"/>
                <w:lang w:eastAsia="ru-RU"/>
              </w:rPr>
              <w:t>Тестирование</w:t>
            </w:r>
            <w:r w:rsidR="00C50DF8" w:rsidRPr="00AA43D1">
              <w:rPr>
                <w:rFonts w:ascii="Times New Roman" w:eastAsia="Times New Roman" w:hAnsi="Times New Roman" w:cs="Times New Roman"/>
                <w:sz w:val="20"/>
                <w:szCs w:val="20"/>
                <w:bdr w:val="dashed" w:sz="6" w:space="0" w:color="FF0000" w:frame="1"/>
                <w:shd w:val="clear" w:color="auto" w:fill="F7FDF7"/>
                <w:lang w:eastAsia="ru-RU"/>
              </w:rPr>
              <w:br/>
            </w:r>
          </w:p>
        </w:tc>
        <w:tc>
          <w:tcPr>
            <w:tcW w:w="34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F2A67EE" w14:textId="02DFBADF" w:rsidR="00F1194A" w:rsidRPr="00AA43D1" w:rsidRDefault="00F1194A" w:rsidP="00AE770E">
            <w:pPr>
              <w:spacing w:after="0" w:line="240" w:lineRule="auto"/>
              <w:rPr>
                <w:rFonts w:ascii="Times New Roman" w:eastAsia="Times New Roman" w:hAnsi="Times New Roman" w:cs="Times New Roman"/>
                <w:sz w:val="20"/>
                <w:szCs w:val="20"/>
                <w:lang w:eastAsia="ru-RU"/>
              </w:rPr>
            </w:pPr>
          </w:p>
        </w:tc>
      </w:tr>
      <w:tr w:rsidR="00C50DF8" w:rsidRPr="00AA43D1" w14:paraId="04C7B65C" w14:textId="77777777" w:rsidTr="00AA43D1">
        <w:tc>
          <w:tcPr>
            <w:tcW w:w="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AE05A19"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lang w:eastAsia="ru-RU"/>
              </w:rPr>
              <w:t>5.2.</w:t>
            </w:r>
          </w:p>
        </w:tc>
        <w:tc>
          <w:tcPr>
            <w:tcW w:w="219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BED4E11" w14:textId="04A6457E" w:rsidR="00C50DF8" w:rsidRPr="00AA43D1" w:rsidRDefault="00006C17"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Обобщение </w:t>
            </w:r>
            <w:proofErr w:type="gramStart"/>
            <w:r>
              <w:rPr>
                <w:rFonts w:ascii="Times New Roman" w:eastAsia="Times New Roman" w:hAnsi="Times New Roman" w:cs="Times New Roman"/>
                <w:sz w:val="20"/>
                <w:szCs w:val="20"/>
                <w:lang w:eastAsia="ru-RU"/>
              </w:rPr>
              <w:t>пройденного</w:t>
            </w:r>
            <w:proofErr w:type="gramEnd"/>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9D8CBF9" w14:textId="4EFEA8EE" w:rsidR="00C50DF8" w:rsidRPr="00AA43D1" w:rsidRDefault="003E76F4"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bdr w:val="dashed" w:sz="6" w:space="0" w:color="FF0000" w:frame="1"/>
                <w:shd w:val="clear" w:color="auto" w:fill="F7FDF7"/>
                <w:lang w:eastAsia="ru-RU"/>
              </w:rPr>
              <w:t>1</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D15FB94" w14:textId="4BDCCF51" w:rsidR="00C50DF8" w:rsidRPr="00AA43D1" w:rsidRDefault="003E76F4"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bdr w:val="dashed" w:sz="6" w:space="0" w:color="FF0000" w:frame="1"/>
                <w:shd w:val="clear" w:color="auto" w:fill="F7FDF7"/>
                <w:lang w:eastAsia="ru-RU"/>
              </w:rPr>
              <w:t>0</w:t>
            </w:r>
          </w:p>
        </w:tc>
        <w:tc>
          <w:tcPr>
            <w:tcW w:w="16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F613ABB"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1</w:t>
            </w:r>
          </w:p>
        </w:tc>
        <w:tc>
          <w:tcPr>
            <w:tcW w:w="11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552A167" w14:textId="4FC921BE" w:rsidR="00C50DF8" w:rsidRPr="00AA43D1" w:rsidRDefault="00C50DF8" w:rsidP="00AE770E">
            <w:pPr>
              <w:spacing w:after="0" w:line="240" w:lineRule="auto"/>
              <w:rPr>
                <w:rFonts w:ascii="LiberationSerif" w:hAnsi="LiberationSerif"/>
                <w:color w:val="000000"/>
                <w:sz w:val="20"/>
                <w:szCs w:val="20"/>
                <w:shd w:val="clear" w:color="auto" w:fill="F7FDF7"/>
              </w:rPr>
            </w:pPr>
          </w:p>
          <w:p w14:paraId="7EAF8BAE" w14:textId="1556D856" w:rsidR="00B05DF8" w:rsidRPr="00AA43D1" w:rsidRDefault="00954EB0" w:rsidP="00AE770E">
            <w:pPr>
              <w:spacing w:after="0" w:line="240" w:lineRule="auto"/>
              <w:rPr>
                <w:rFonts w:ascii="LiberationSerif" w:hAnsi="LiberationSerif"/>
                <w:color w:val="000000"/>
                <w:sz w:val="20"/>
                <w:szCs w:val="20"/>
                <w:shd w:val="clear" w:color="auto" w:fill="F7FDF7"/>
              </w:rPr>
            </w:pPr>
            <w:r>
              <w:rPr>
                <w:rFonts w:ascii="LiberationSerif" w:hAnsi="LiberationSerif"/>
                <w:color w:val="000000"/>
                <w:sz w:val="20"/>
                <w:szCs w:val="20"/>
                <w:shd w:val="clear" w:color="auto" w:fill="F7FDF7"/>
              </w:rPr>
              <w:t>18.01.2024</w:t>
            </w:r>
          </w:p>
          <w:p w14:paraId="2016C2DF" w14:textId="52A51657" w:rsidR="00B54990" w:rsidRPr="00E6743C" w:rsidRDefault="00B54990" w:rsidP="00AE770E">
            <w:pPr>
              <w:spacing w:after="0" w:line="240" w:lineRule="auto"/>
              <w:rPr>
                <w:rFonts w:ascii="LiberationSerif" w:hAnsi="LiberationSerif"/>
                <w:color w:val="000000"/>
                <w:sz w:val="20"/>
                <w:szCs w:val="20"/>
                <w:shd w:val="clear" w:color="auto" w:fill="F7FDF7"/>
              </w:rPr>
            </w:pPr>
          </w:p>
        </w:tc>
        <w:tc>
          <w:tcPr>
            <w:tcW w:w="218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43E9B90" w14:textId="3793D7CD"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br/>
            </w:r>
          </w:p>
        </w:tc>
        <w:tc>
          <w:tcPr>
            <w:tcW w:w="168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0E29FC8"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bdr w:val="dashed" w:sz="6" w:space="0" w:color="FF0000" w:frame="1"/>
                <w:shd w:val="clear" w:color="auto" w:fill="F7FDF7"/>
                <w:lang w:eastAsia="ru-RU"/>
              </w:rPr>
              <w:t>Письменный контроль;</w:t>
            </w:r>
            <w:r w:rsidRPr="00AA43D1">
              <w:rPr>
                <w:rFonts w:ascii="Times New Roman" w:eastAsia="Times New Roman" w:hAnsi="Times New Roman" w:cs="Times New Roman"/>
                <w:sz w:val="20"/>
                <w:szCs w:val="20"/>
                <w:bdr w:val="dashed" w:sz="6" w:space="0" w:color="FF0000" w:frame="1"/>
                <w:shd w:val="clear" w:color="auto" w:fill="F7FDF7"/>
                <w:lang w:eastAsia="ru-RU"/>
              </w:rPr>
              <w:br/>
            </w:r>
          </w:p>
        </w:tc>
        <w:tc>
          <w:tcPr>
            <w:tcW w:w="34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1188589" w14:textId="2AC2BC42" w:rsidR="00F1194A" w:rsidRPr="00AA43D1" w:rsidRDefault="00F1194A" w:rsidP="00AE770E">
            <w:pPr>
              <w:spacing w:after="0" w:line="240" w:lineRule="auto"/>
              <w:rPr>
                <w:rFonts w:ascii="Times New Roman" w:eastAsia="Times New Roman" w:hAnsi="Times New Roman" w:cs="Times New Roman"/>
                <w:sz w:val="20"/>
                <w:szCs w:val="20"/>
                <w:lang w:eastAsia="ru-RU"/>
              </w:rPr>
            </w:pPr>
          </w:p>
        </w:tc>
      </w:tr>
      <w:tr w:rsidR="00C50DF8" w:rsidRPr="00AA43D1" w14:paraId="7BBF9269" w14:textId="77777777" w:rsidTr="00AE770E">
        <w:tc>
          <w:tcPr>
            <w:tcW w:w="2749"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3F1028A"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lang w:eastAsia="ru-RU"/>
              </w:rPr>
              <w:t>Итого по модулю</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FFB4CEA" w14:textId="10F68461" w:rsidR="00C50DF8" w:rsidRPr="00AA43D1" w:rsidRDefault="003E76F4"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bdr w:val="dashed" w:sz="6" w:space="0" w:color="FF0000" w:frame="1"/>
                <w:shd w:val="clear" w:color="auto" w:fill="F7FDF7"/>
                <w:lang w:eastAsia="ru-RU"/>
              </w:rPr>
              <w:t>2</w:t>
            </w:r>
          </w:p>
        </w:tc>
        <w:tc>
          <w:tcPr>
            <w:tcW w:w="1180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6C26C3F"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lang w:eastAsia="ru-RU"/>
              </w:rPr>
              <w:t> </w:t>
            </w:r>
          </w:p>
        </w:tc>
      </w:tr>
      <w:tr w:rsidR="00F20153" w:rsidRPr="00AA43D1" w14:paraId="40ACF44D" w14:textId="77777777" w:rsidTr="00AE770E">
        <w:tc>
          <w:tcPr>
            <w:tcW w:w="2749"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C119ACF" w14:textId="27C77FB5" w:rsidR="00F20153" w:rsidRPr="00AA43D1" w:rsidRDefault="007F78C0" w:rsidP="00AF2E9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 xml:space="preserve">Модуль </w:t>
            </w:r>
            <w:r w:rsidR="00C85EA7">
              <w:rPr>
                <w:rFonts w:ascii="Times New Roman" w:eastAsia="Times New Roman" w:hAnsi="Times New Roman" w:cs="Times New Roman"/>
                <w:sz w:val="20"/>
                <w:szCs w:val="20"/>
                <w:lang w:eastAsia="ru-RU"/>
              </w:rPr>
              <w:t>№</w:t>
            </w:r>
            <w:r w:rsidRPr="00AF2E94">
              <w:rPr>
                <w:rFonts w:ascii="Times New Roman" w:eastAsia="Times New Roman" w:hAnsi="Times New Roman" w:cs="Times New Roman"/>
                <w:sz w:val="18"/>
                <w:szCs w:val="18"/>
                <w:lang w:eastAsia="ru-RU"/>
              </w:rPr>
              <w:t>6.</w:t>
            </w:r>
            <w:r w:rsidR="00AF2E94" w:rsidRPr="00AF2E94">
              <w:rPr>
                <w:rFonts w:ascii="Times New Roman" w:eastAsia="Times New Roman" w:hAnsi="Times New Roman" w:cs="Times New Roman"/>
                <w:sz w:val="18"/>
                <w:szCs w:val="18"/>
                <w:lang w:eastAsia="ru-RU"/>
              </w:rPr>
              <w:t>ПРАКТИЧЕСКИЕ З</w:t>
            </w:r>
            <w:r w:rsidR="00AF2E94">
              <w:rPr>
                <w:rFonts w:ascii="Times New Roman" w:eastAsia="Times New Roman" w:hAnsi="Times New Roman" w:cs="Times New Roman"/>
                <w:sz w:val="18"/>
                <w:szCs w:val="18"/>
                <w:lang w:eastAsia="ru-RU"/>
              </w:rPr>
              <w:t>А</w:t>
            </w:r>
            <w:r w:rsidR="00AF2E94" w:rsidRPr="00AF2E94">
              <w:rPr>
                <w:rFonts w:ascii="Times New Roman" w:eastAsia="Times New Roman" w:hAnsi="Times New Roman" w:cs="Times New Roman"/>
                <w:sz w:val="18"/>
                <w:szCs w:val="18"/>
                <w:lang w:eastAsia="ru-RU"/>
              </w:rPr>
              <w:t>НЯТИЯ</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A6CD8D4" w14:textId="77777777" w:rsidR="00F20153" w:rsidRDefault="00F20153"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p>
        </w:tc>
        <w:tc>
          <w:tcPr>
            <w:tcW w:w="1180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CC730EE" w14:textId="77777777" w:rsidR="00F20153" w:rsidRPr="00AA43D1" w:rsidRDefault="00F20153" w:rsidP="00AE770E">
            <w:pPr>
              <w:spacing w:after="0" w:line="240" w:lineRule="auto"/>
              <w:rPr>
                <w:rFonts w:ascii="Times New Roman" w:eastAsia="Times New Roman" w:hAnsi="Times New Roman" w:cs="Times New Roman"/>
                <w:sz w:val="20"/>
                <w:szCs w:val="20"/>
                <w:lang w:eastAsia="ru-RU"/>
              </w:rPr>
            </w:pPr>
          </w:p>
        </w:tc>
      </w:tr>
      <w:tr w:rsidR="00F20153" w:rsidRPr="00AA43D1" w14:paraId="0309BA78" w14:textId="77777777" w:rsidTr="00AE770E">
        <w:tc>
          <w:tcPr>
            <w:tcW w:w="2749"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BF2BC8F" w14:textId="070DF181" w:rsidR="00F20153" w:rsidRPr="00AF2E94" w:rsidRDefault="00AF2E94" w:rsidP="00AE770E">
            <w:pPr>
              <w:spacing w:after="0" w:line="240" w:lineRule="auto"/>
              <w:rPr>
                <w:rFonts w:ascii="Times New Roman" w:eastAsia="Times New Roman" w:hAnsi="Times New Roman" w:cs="Times New Roman"/>
                <w:sz w:val="18"/>
                <w:szCs w:val="18"/>
                <w:lang w:eastAsia="ru-RU"/>
              </w:rPr>
            </w:pPr>
            <w:r w:rsidRPr="00AF2E94">
              <w:rPr>
                <w:rFonts w:ascii="Times New Roman" w:eastAsia="Times New Roman" w:hAnsi="Times New Roman" w:cs="Times New Roman"/>
                <w:sz w:val="18"/>
                <w:szCs w:val="18"/>
                <w:lang w:eastAsia="ru-RU"/>
              </w:rPr>
              <w:t xml:space="preserve">Действия учащихся </w:t>
            </w:r>
            <w:proofErr w:type="gramStart"/>
            <w:r w:rsidRPr="00AF2E94">
              <w:rPr>
                <w:rFonts w:ascii="Times New Roman" w:eastAsia="Times New Roman" w:hAnsi="Times New Roman" w:cs="Times New Roman"/>
                <w:sz w:val="18"/>
                <w:szCs w:val="18"/>
                <w:lang w:eastAsia="ru-RU"/>
              </w:rPr>
              <w:t>по</w:t>
            </w:r>
            <w:proofErr w:type="gramEnd"/>
            <w:r w:rsidRPr="00AF2E94">
              <w:rPr>
                <w:rFonts w:ascii="Times New Roman" w:eastAsia="Times New Roman" w:hAnsi="Times New Roman" w:cs="Times New Roman"/>
                <w:sz w:val="18"/>
                <w:szCs w:val="18"/>
                <w:lang w:eastAsia="ru-RU"/>
              </w:rPr>
              <w:t xml:space="preserve"> </w:t>
            </w:r>
            <w:proofErr w:type="gramStart"/>
            <w:r w:rsidRPr="00AF2E94">
              <w:rPr>
                <w:rFonts w:ascii="Times New Roman" w:eastAsia="Times New Roman" w:hAnsi="Times New Roman" w:cs="Times New Roman"/>
                <w:sz w:val="18"/>
                <w:szCs w:val="18"/>
                <w:lang w:eastAsia="ru-RU"/>
              </w:rPr>
              <w:t>сигнала</w:t>
            </w:r>
            <w:proofErr w:type="gramEnd"/>
            <w:r w:rsidRPr="00AF2E94">
              <w:rPr>
                <w:rFonts w:ascii="Times New Roman" w:eastAsia="Times New Roman" w:hAnsi="Times New Roman" w:cs="Times New Roman"/>
                <w:sz w:val="18"/>
                <w:szCs w:val="18"/>
                <w:lang w:eastAsia="ru-RU"/>
              </w:rPr>
              <w:t xml:space="preserve"> оповещения</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A38AC4A" w14:textId="5FDCF1BA" w:rsidR="00F20153" w:rsidRDefault="003853B4"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Pr>
                <w:rFonts w:ascii="Times New Roman" w:eastAsia="Times New Roman" w:hAnsi="Times New Roman" w:cs="Times New Roman"/>
                <w:sz w:val="20"/>
                <w:szCs w:val="20"/>
                <w:bdr w:val="dashed" w:sz="6" w:space="0" w:color="FF0000" w:frame="1"/>
                <w:shd w:val="clear" w:color="auto" w:fill="F7FDF7"/>
                <w:lang w:eastAsia="ru-RU"/>
              </w:rPr>
              <w:t>1</w:t>
            </w:r>
          </w:p>
        </w:tc>
        <w:tc>
          <w:tcPr>
            <w:tcW w:w="1180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B3673EA" w14:textId="5A550FE6" w:rsidR="00F20153" w:rsidRPr="00AA43D1" w:rsidRDefault="004204FB"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22.01.2024</w:t>
            </w:r>
          </w:p>
        </w:tc>
      </w:tr>
      <w:tr w:rsidR="00F20153" w:rsidRPr="00AA43D1" w14:paraId="700AAFA4" w14:textId="77777777" w:rsidTr="00AE770E">
        <w:tc>
          <w:tcPr>
            <w:tcW w:w="2749"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F200796" w14:textId="2B819889" w:rsidR="00F20153" w:rsidRPr="00AF2E94" w:rsidRDefault="00AF2E94" w:rsidP="00AE770E">
            <w:pPr>
              <w:spacing w:after="0" w:line="240" w:lineRule="auto"/>
              <w:rPr>
                <w:rFonts w:ascii="Times New Roman" w:eastAsia="Times New Roman" w:hAnsi="Times New Roman" w:cs="Times New Roman"/>
                <w:sz w:val="18"/>
                <w:szCs w:val="18"/>
                <w:lang w:eastAsia="ru-RU"/>
              </w:rPr>
            </w:pPr>
            <w:r w:rsidRPr="00AF2E94">
              <w:rPr>
                <w:rFonts w:ascii="Times New Roman" w:eastAsia="Times New Roman" w:hAnsi="Times New Roman" w:cs="Times New Roman"/>
                <w:sz w:val="18"/>
                <w:szCs w:val="18"/>
                <w:lang w:eastAsia="ru-RU"/>
              </w:rPr>
              <w:t>Пребывание в противогазе</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AD00194" w14:textId="3A32474F" w:rsidR="00F20153" w:rsidRDefault="003853B4"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Pr>
                <w:rFonts w:ascii="Times New Roman" w:eastAsia="Times New Roman" w:hAnsi="Times New Roman" w:cs="Times New Roman"/>
                <w:sz w:val="20"/>
                <w:szCs w:val="20"/>
                <w:bdr w:val="dashed" w:sz="6" w:space="0" w:color="FF0000" w:frame="1"/>
                <w:shd w:val="clear" w:color="auto" w:fill="F7FDF7"/>
                <w:lang w:eastAsia="ru-RU"/>
              </w:rPr>
              <w:t>1</w:t>
            </w:r>
          </w:p>
        </w:tc>
        <w:tc>
          <w:tcPr>
            <w:tcW w:w="1180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8D93672" w14:textId="0C4FDA20" w:rsidR="00F20153" w:rsidRPr="00AA43D1" w:rsidRDefault="004204FB"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25.01.2024</w:t>
            </w:r>
          </w:p>
        </w:tc>
      </w:tr>
      <w:tr w:rsidR="00F20153" w:rsidRPr="00AA43D1" w14:paraId="3366215A" w14:textId="77777777" w:rsidTr="00AE770E">
        <w:tc>
          <w:tcPr>
            <w:tcW w:w="2749"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90F5807" w14:textId="01B41C70" w:rsidR="00F20153" w:rsidRPr="00412BEB" w:rsidRDefault="00AF2E94" w:rsidP="00AE770E">
            <w:pPr>
              <w:spacing w:after="0" w:line="240" w:lineRule="auto"/>
              <w:rPr>
                <w:rFonts w:ascii="Times New Roman" w:eastAsia="Times New Roman" w:hAnsi="Times New Roman" w:cs="Times New Roman"/>
                <w:sz w:val="18"/>
                <w:szCs w:val="18"/>
                <w:lang w:eastAsia="ru-RU"/>
              </w:rPr>
            </w:pPr>
            <w:r w:rsidRPr="00412BEB">
              <w:rPr>
                <w:rFonts w:ascii="Times New Roman" w:eastAsia="Times New Roman" w:hAnsi="Times New Roman" w:cs="Times New Roman"/>
                <w:sz w:val="18"/>
                <w:szCs w:val="18"/>
                <w:lang w:eastAsia="ru-RU"/>
              </w:rPr>
              <w:t xml:space="preserve">Пользование </w:t>
            </w:r>
            <w:proofErr w:type="gramStart"/>
            <w:r w:rsidRPr="00412BEB">
              <w:rPr>
                <w:rFonts w:ascii="Times New Roman" w:eastAsia="Times New Roman" w:hAnsi="Times New Roman" w:cs="Times New Roman"/>
                <w:sz w:val="18"/>
                <w:szCs w:val="18"/>
                <w:lang w:eastAsia="ru-RU"/>
              </w:rPr>
              <w:t>СИЗ</w:t>
            </w:r>
            <w:proofErr w:type="gramEnd"/>
            <w:r w:rsidRPr="00412BEB">
              <w:rPr>
                <w:rFonts w:ascii="Times New Roman" w:eastAsia="Times New Roman" w:hAnsi="Times New Roman" w:cs="Times New Roman"/>
                <w:sz w:val="18"/>
                <w:szCs w:val="18"/>
                <w:lang w:eastAsia="ru-RU"/>
              </w:rPr>
              <w:t>:</w:t>
            </w:r>
            <w:r w:rsidR="00412BEB" w:rsidRPr="00412BEB">
              <w:rPr>
                <w:rFonts w:ascii="Times New Roman" w:eastAsia="Times New Roman" w:hAnsi="Times New Roman" w:cs="Times New Roman"/>
                <w:sz w:val="18"/>
                <w:szCs w:val="18"/>
                <w:lang w:eastAsia="ru-RU"/>
              </w:rPr>
              <w:t xml:space="preserve"> </w:t>
            </w:r>
            <w:r w:rsidRPr="00412BEB">
              <w:rPr>
                <w:rFonts w:ascii="Times New Roman" w:eastAsia="Times New Roman" w:hAnsi="Times New Roman" w:cs="Times New Roman"/>
                <w:sz w:val="18"/>
                <w:szCs w:val="18"/>
                <w:lang w:eastAsia="ru-RU"/>
              </w:rPr>
              <w:t>одевание противогазов</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CB0BC71" w14:textId="35E67A44" w:rsidR="00F20153" w:rsidRDefault="003853B4"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Pr>
                <w:rFonts w:ascii="Times New Roman" w:eastAsia="Times New Roman" w:hAnsi="Times New Roman" w:cs="Times New Roman"/>
                <w:sz w:val="20"/>
                <w:szCs w:val="20"/>
                <w:bdr w:val="dashed" w:sz="6" w:space="0" w:color="FF0000" w:frame="1"/>
                <w:shd w:val="clear" w:color="auto" w:fill="F7FDF7"/>
                <w:lang w:eastAsia="ru-RU"/>
              </w:rPr>
              <w:t>2</w:t>
            </w:r>
          </w:p>
        </w:tc>
        <w:tc>
          <w:tcPr>
            <w:tcW w:w="1180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E6FC2DB" w14:textId="2476432E" w:rsidR="00F20153" w:rsidRDefault="004204FB"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29.01.2024</w:t>
            </w:r>
          </w:p>
          <w:p w14:paraId="133A01DC" w14:textId="4BF35DFB" w:rsidR="004204FB" w:rsidRPr="00AA43D1" w:rsidRDefault="004204FB"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1.02.2024</w:t>
            </w:r>
          </w:p>
        </w:tc>
      </w:tr>
      <w:tr w:rsidR="00F20153" w:rsidRPr="00AA43D1" w14:paraId="478BF5E7" w14:textId="77777777" w:rsidTr="00AE770E">
        <w:tc>
          <w:tcPr>
            <w:tcW w:w="2749"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3001997" w14:textId="50934577" w:rsidR="00F20153" w:rsidRPr="00412BEB" w:rsidRDefault="00412BEB" w:rsidP="00AE770E">
            <w:pPr>
              <w:spacing w:after="0" w:line="240" w:lineRule="auto"/>
              <w:rPr>
                <w:rFonts w:ascii="Times New Roman" w:eastAsia="Times New Roman" w:hAnsi="Times New Roman" w:cs="Times New Roman"/>
                <w:sz w:val="18"/>
                <w:szCs w:val="18"/>
                <w:lang w:eastAsia="ru-RU"/>
              </w:rPr>
            </w:pPr>
            <w:r w:rsidRPr="00412BEB">
              <w:rPr>
                <w:rFonts w:ascii="Times New Roman" w:eastAsia="Times New Roman" w:hAnsi="Times New Roman" w:cs="Times New Roman"/>
                <w:sz w:val="18"/>
                <w:szCs w:val="18"/>
                <w:lang w:eastAsia="ru-RU"/>
              </w:rPr>
              <w:t xml:space="preserve">Пользование </w:t>
            </w:r>
            <w:proofErr w:type="gramStart"/>
            <w:r w:rsidRPr="00412BEB">
              <w:rPr>
                <w:rFonts w:ascii="Times New Roman" w:eastAsia="Times New Roman" w:hAnsi="Times New Roman" w:cs="Times New Roman"/>
                <w:sz w:val="18"/>
                <w:szCs w:val="18"/>
                <w:lang w:eastAsia="ru-RU"/>
              </w:rPr>
              <w:t>СИЗ</w:t>
            </w:r>
            <w:proofErr w:type="gramEnd"/>
            <w:r w:rsidRPr="00412BEB">
              <w:rPr>
                <w:rFonts w:ascii="Times New Roman" w:eastAsia="Times New Roman" w:hAnsi="Times New Roman" w:cs="Times New Roman"/>
                <w:sz w:val="18"/>
                <w:szCs w:val="18"/>
                <w:lang w:eastAsia="ru-RU"/>
              </w:rPr>
              <w:t>: одевание ОЗК</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5E27F10" w14:textId="65ED5100" w:rsidR="00F20153" w:rsidRDefault="003853B4"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Pr>
                <w:rFonts w:ascii="Times New Roman" w:eastAsia="Times New Roman" w:hAnsi="Times New Roman" w:cs="Times New Roman"/>
                <w:sz w:val="20"/>
                <w:szCs w:val="20"/>
                <w:bdr w:val="dashed" w:sz="6" w:space="0" w:color="FF0000" w:frame="1"/>
                <w:shd w:val="clear" w:color="auto" w:fill="F7FDF7"/>
                <w:lang w:eastAsia="ru-RU"/>
              </w:rPr>
              <w:t>2</w:t>
            </w:r>
          </w:p>
        </w:tc>
        <w:tc>
          <w:tcPr>
            <w:tcW w:w="1180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2E226F8" w14:textId="77777777" w:rsidR="00F20153" w:rsidRDefault="004204FB"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5.02.2024</w:t>
            </w:r>
          </w:p>
          <w:p w14:paraId="5D314E0B" w14:textId="59B250FB" w:rsidR="004204FB" w:rsidRPr="00AA43D1" w:rsidRDefault="004204FB"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8.02.2024</w:t>
            </w:r>
          </w:p>
        </w:tc>
      </w:tr>
      <w:tr w:rsidR="00F20153" w:rsidRPr="00AA43D1" w14:paraId="0E9ADD0E" w14:textId="77777777" w:rsidTr="00AE770E">
        <w:tc>
          <w:tcPr>
            <w:tcW w:w="2749"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72F0E57" w14:textId="28FDC4F9" w:rsidR="00F20153" w:rsidRPr="00AF2E94" w:rsidRDefault="00412BEB" w:rsidP="00AE770E">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ИТОГО по модулю</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345F015" w14:textId="361BB434" w:rsidR="00F20153" w:rsidRDefault="003853B4"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Pr>
                <w:rFonts w:ascii="Times New Roman" w:eastAsia="Times New Roman" w:hAnsi="Times New Roman" w:cs="Times New Roman"/>
                <w:sz w:val="20"/>
                <w:szCs w:val="20"/>
                <w:bdr w:val="dashed" w:sz="6" w:space="0" w:color="FF0000" w:frame="1"/>
                <w:shd w:val="clear" w:color="auto" w:fill="F7FDF7"/>
                <w:lang w:eastAsia="ru-RU"/>
              </w:rPr>
              <w:t>6</w:t>
            </w:r>
          </w:p>
        </w:tc>
        <w:tc>
          <w:tcPr>
            <w:tcW w:w="1180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D180C41" w14:textId="77777777" w:rsidR="00F20153" w:rsidRPr="00AA43D1" w:rsidRDefault="00F20153" w:rsidP="00AE770E">
            <w:pPr>
              <w:spacing w:after="0" w:line="240" w:lineRule="auto"/>
              <w:rPr>
                <w:rFonts w:ascii="Times New Roman" w:eastAsia="Times New Roman" w:hAnsi="Times New Roman" w:cs="Times New Roman"/>
                <w:sz w:val="20"/>
                <w:szCs w:val="20"/>
                <w:lang w:eastAsia="ru-RU"/>
              </w:rPr>
            </w:pPr>
          </w:p>
        </w:tc>
      </w:tr>
      <w:tr w:rsidR="00F20153" w:rsidRPr="00AA43D1" w14:paraId="1A5A6969" w14:textId="77777777" w:rsidTr="00AE770E">
        <w:tc>
          <w:tcPr>
            <w:tcW w:w="2749"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3F15F53" w14:textId="0D47E0B8" w:rsidR="00F20153" w:rsidRPr="00C85EA7" w:rsidRDefault="003853B4" w:rsidP="00AE770E">
            <w:pPr>
              <w:spacing w:after="0" w:line="240" w:lineRule="auto"/>
              <w:rPr>
                <w:rFonts w:ascii="Times New Roman" w:eastAsia="Times New Roman" w:hAnsi="Times New Roman" w:cs="Times New Roman"/>
                <w:sz w:val="20"/>
                <w:szCs w:val="20"/>
                <w:lang w:eastAsia="ru-RU"/>
              </w:rPr>
            </w:pPr>
            <w:r w:rsidRPr="00C85EA7">
              <w:rPr>
                <w:rFonts w:ascii="Times New Roman" w:eastAsia="Times New Roman" w:hAnsi="Times New Roman" w:cs="Times New Roman"/>
                <w:sz w:val="20"/>
                <w:szCs w:val="20"/>
                <w:lang w:eastAsia="ru-RU"/>
              </w:rPr>
              <w:t>Моду</w:t>
            </w:r>
            <w:r w:rsidR="00C85EA7" w:rsidRPr="00C85EA7">
              <w:rPr>
                <w:rFonts w:ascii="Times New Roman" w:eastAsia="Times New Roman" w:hAnsi="Times New Roman" w:cs="Times New Roman"/>
                <w:sz w:val="20"/>
                <w:szCs w:val="20"/>
                <w:lang w:eastAsia="ru-RU"/>
              </w:rPr>
              <w:t>ль № 7</w:t>
            </w:r>
            <w:r w:rsidR="00C85EA7">
              <w:rPr>
                <w:rFonts w:ascii="Times New Roman" w:eastAsia="Times New Roman" w:hAnsi="Times New Roman" w:cs="Times New Roman"/>
                <w:sz w:val="20"/>
                <w:szCs w:val="20"/>
                <w:lang w:eastAsia="ru-RU"/>
              </w:rPr>
              <w:t xml:space="preserve"> Основы туризма</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DE2A8A6" w14:textId="77777777" w:rsidR="00F20153" w:rsidRDefault="00F20153"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p>
        </w:tc>
        <w:tc>
          <w:tcPr>
            <w:tcW w:w="1180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B6CDCAA" w14:textId="77777777" w:rsidR="00F20153" w:rsidRPr="00AA43D1" w:rsidRDefault="00F20153" w:rsidP="00AE770E">
            <w:pPr>
              <w:spacing w:after="0" w:line="240" w:lineRule="auto"/>
              <w:rPr>
                <w:rFonts w:ascii="Times New Roman" w:eastAsia="Times New Roman" w:hAnsi="Times New Roman" w:cs="Times New Roman"/>
                <w:sz w:val="20"/>
                <w:szCs w:val="20"/>
                <w:lang w:eastAsia="ru-RU"/>
              </w:rPr>
            </w:pPr>
          </w:p>
        </w:tc>
      </w:tr>
      <w:tr w:rsidR="003853B4" w:rsidRPr="00AA43D1" w14:paraId="5709A3A6" w14:textId="77777777" w:rsidTr="00AE770E">
        <w:tc>
          <w:tcPr>
            <w:tcW w:w="2749"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9773A5B" w14:textId="000DD2F3" w:rsidR="003853B4" w:rsidRPr="00BC717F" w:rsidRDefault="00C85EA7" w:rsidP="00AE770E">
            <w:pPr>
              <w:spacing w:after="0" w:line="240" w:lineRule="auto"/>
              <w:rPr>
                <w:rFonts w:ascii="Times New Roman" w:eastAsia="Times New Roman" w:hAnsi="Times New Roman" w:cs="Times New Roman"/>
                <w:sz w:val="18"/>
                <w:szCs w:val="18"/>
                <w:lang w:eastAsia="ru-RU"/>
              </w:rPr>
            </w:pPr>
            <w:r w:rsidRPr="00BC717F">
              <w:rPr>
                <w:rFonts w:ascii="Times New Roman" w:eastAsia="Times New Roman" w:hAnsi="Times New Roman" w:cs="Times New Roman"/>
                <w:sz w:val="18"/>
                <w:szCs w:val="18"/>
                <w:lang w:eastAsia="ru-RU"/>
              </w:rPr>
              <w:t>Введение в туризм</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E067619" w14:textId="4B42320F" w:rsidR="003853B4" w:rsidRDefault="00BC717F"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Pr>
                <w:rFonts w:ascii="Times New Roman" w:eastAsia="Times New Roman" w:hAnsi="Times New Roman" w:cs="Times New Roman"/>
                <w:sz w:val="20"/>
                <w:szCs w:val="20"/>
                <w:bdr w:val="dashed" w:sz="6" w:space="0" w:color="FF0000" w:frame="1"/>
                <w:shd w:val="clear" w:color="auto" w:fill="F7FDF7"/>
                <w:lang w:eastAsia="ru-RU"/>
              </w:rPr>
              <w:t>1</w:t>
            </w:r>
          </w:p>
        </w:tc>
        <w:tc>
          <w:tcPr>
            <w:tcW w:w="1180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8ED6A08" w14:textId="4622BC03" w:rsidR="003853B4" w:rsidRPr="00AA43D1" w:rsidRDefault="004204FB"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002072C2">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12.02.2024</w:t>
            </w:r>
          </w:p>
        </w:tc>
      </w:tr>
      <w:tr w:rsidR="003853B4" w:rsidRPr="00AA43D1" w14:paraId="355B499F" w14:textId="77777777" w:rsidTr="00AE770E">
        <w:tc>
          <w:tcPr>
            <w:tcW w:w="2749"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03B6994" w14:textId="2D626F2C" w:rsidR="003853B4" w:rsidRPr="00BC717F" w:rsidRDefault="00C85EA7" w:rsidP="00AE770E">
            <w:pPr>
              <w:spacing w:after="0" w:line="240" w:lineRule="auto"/>
              <w:rPr>
                <w:rFonts w:ascii="Times New Roman" w:eastAsia="Times New Roman" w:hAnsi="Times New Roman" w:cs="Times New Roman"/>
                <w:sz w:val="18"/>
                <w:szCs w:val="18"/>
                <w:lang w:eastAsia="ru-RU"/>
              </w:rPr>
            </w:pPr>
            <w:r w:rsidRPr="00BC717F">
              <w:rPr>
                <w:rFonts w:ascii="Times New Roman" w:eastAsia="Times New Roman" w:hAnsi="Times New Roman" w:cs="Times New Roman"/>
                <w:sz w:val="18"/>
                <w:szCs w:val="18"/>
                <w:lang w:eastAsia="ru-RU"/>
              </w:rPr>
              <w:t>Основные узлы туризма</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24E4AB9" w14:textId="35DD0A0C" w:rsidR="003853B4" w:rsidRDefault="00FF3969"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Pr>
                <w:rFonts w:ascii="Times New Roman" w:eastAsia="Times New Roman" w:hAnsi="Times New Roman" w:cs="Times New Roman"/>
                <w:sz w:val="20"/>
                <w:szCs w:val="20"/>
                <w:bdr w:val="dashed" w:sz="6" w:space="0" w:color="FF0000" w:frame="1"/>
                <w:shd w:val="clear" w:color="auto" w:fill="F7FDF7"/>
                <w:lang w:eastAsia="ru-RU"/>
              </w:rPr>
              <w:t>3</w:t>
            </w:r>
          </w:p>
        </w:tc>
        <w:tc>
          <w:tcPr>
            <w:tcW w:w="1180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F599D9B" w14:textId="77777777" w:rsidR="003853B4" w:rsidRDefault="004204FB"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15,19,22.</w:t>
            </w:r>
          </w:p>
          <w:p w14:paraId="709593FD" w14:textId="5BB5C91D" w:rsidR="004204FB" w:rsidRPr="00AA43D1" w:rsidRDefault="004204FB"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02.2024</w:t>
            </w:r>
          </w:p>
        </w:tc>
      </w:tr>
      <w:tr w:rsidR="003853B4" w:rsidRPr="00AA43D1" w14:paraId="44EAFBA1" w14:textId="77777777" w:rsidTr="00AE770E">
        <w:tc>
          <w:tcPr>
            <w:tcW w:w="2749"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41C61AD" w14:textId="6C001F18" w:rsidR="003853B4" w:rsidRPr="00BC717F" w:rsidRDefault="00C85EA7" w:rsidP="00AE770E">
            <w:pPr>
              <w:spacing w:after="0" w:line="240" w:lineRule="auto"/>
              <w:rPr>
                <w:rFonts w:ascii="Times New Roman" w:eastAsia="Times New Roman" w:hAnsi="Times New Roman" w:cs="Times New Roman"/>
                <w:sz w:val="18"/>
                <w:szCs w:val="18"/>
                <w:lang w:eastAsia="ru-RU"/>
              </w:rPr>
            </w:pPr>
            <w:r w:rsidRPr="00BC717F">
              <w:rPr>
                <w:rFonts w:ascii="Times New Roman" w:eastAsia="Times New Roman" w:hAnsi="Times New Roman" w:cs="Times New Roman"/>
                <w:sz w:val="18"/>
                <w:szCs w:val="18"/>
                <w:lang w:eastAsia="ru-RU"/>
              </w:rPr>
              <w:t>Туристическое снаряжение</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FDC0D95" w14:textId="7166BCF7" w:rsidR="003853B4" w:rsidRDefault="00BC717F"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Pr>
                <w:rFonts w:ascii="Times New Roman" w:eastAsia="Times New Roman" w:hAnsi="Times New Roman" w:cs="Times New Roman"/>
                <w:sz w:val="20"/>
                <w:szCs w:val="20"/>
                <w:bdr w:val="dashed" w:sz="6" w:space="0" w:color="FF0000" w:frame="1"/>
                <w:shd w:val="clear" w:color="auto" w:fill="F7FDF7"/>
                <w:lang w:eastAsia="ru-RU"/>
              </w:rPr>
              <w:t>1</w:t>
            </w:r>
          </w:p>
        </w:tc>
        <w:tc>
          <w:tcPr>
            <w:tcW w:w="1180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801B78B" w14:textId="3E5E8C85" w:rsidR="003853B4" w:rsidRPr="00AA43D1" w:rsidRDefault="004204FB"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26.02.2024</w:t>
            </w:r>
          </w:p>
        </w:tc>
      </w:tr>
      <w:tr w:rsidR="003853B4" w:rsidRPr="00AA43D1" w14:paraId="28A2105F" w14:textId="77777777" w:rsidTr="00AE770E">
        <w:tc>
          <w:tcPr>
            <w:tcW w:w="2749"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C7178D3" w14:textId="7FA9B04D" w:rsidR="003853B4" w:rsidRPr="00BC717F" w:rsidRDefault="00C85EA7" w:rsidP="00AE770E">
            <w:pPr>
              <w:spacing w:after="0" w:line="240" w:lineRule="auto"/>
              <w:rPr>
                <w:rFonts w:ascii="Times New Roman" w:eastAsia="Times New Roman" w:hAnsi="Times New Roman" w:cs="Times New Roman"/>
                <w:sz w:val="18"/>
                <w:szCs w:val="18"/>
                <w:lang w:eastAsia="ru-RU"/>
              </w:rPr>
            </w:pPr>
            <w:r w:rsidRPr="00BC717F">
              <w:rPr>
                <w:rFonts w:ascii="Times New Roman" w:eastAsia="Times New Roman" w:hAnsi="Times New Roman" w:cs="Times New Roman"/>
                <w:sz w:val="18"/>
                <w:szCs w:val="18"/>
                <w:lang w:eastAsia="ru-RU"/>
              </w:rPr>
              <w:t>Техника безопасности туризма</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834F4B1" w14:textId="365EE5A8" w:rsidR="003853B4" w:rsidRDefault="00FF3969"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Pr>
                <w:rFonts w:ascii="Times New Roman" w:eastAsia="Times New Roman" w:hAnsi="Times New Roman" w:cs="Times New Roman"/>
                <w:sz w:val="20"/>
                <w:szCs w:val="20"/>
                <w:bdr w:val="dashed" w:sz="6" w:space="0" w:color="FF0000" w:frame="1"/>
                <w:shd w:val="clear" w:color="auto" w:fill="F7FDF7"/>
                <w:lang w:eastAsia="ru-RU"/>
              </w:rPr>
              <w:t>1</w:t>
            </w:r>
          </w:p>
        </w:tc>
        <w:tc>
          <w:tcPr>
            <w:tcW w:w="1180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29C136D" w14:textId="09D996FC" w:rsidR="003853B4" w:rsidRPr="00AA43D1" w:rsidRDefault="004204FB"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002072C2">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29.02.2024</w:t>
            </w:r>
          </w:p>
        </w:tc>
      </w:tr>
      <w:tr w:rsidR="00F20153" w:rsidRPr="00AA43D1" w14:paraId="4503A305" w14:textId="77777777" w:rsidTr="00AE770E">
        <w:tc>
          <w:tcPr>
            <w:tcW w:w="2749"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11A89CA" w14:textId="2BDD69B1" w:rsidR="00F20153" w:rsidRPr="00BC717F" w:rsidRDefault="00C85EA7" w:rsidP="00AE770E">
            <w:pPr>
              <w:spacing w:after="0" w:line="240" w:lineRule="auto"/>
              <w:rPr>
                <w:rFonts w:ascii="Times New Roman" w:eastAsia="Times New Roman" w:hAnsi="Times New Roman" w:cs="Times New Roman"/>
                <w:sz w:val="18"/>
                <w:szCs w:val="18"/>
                <w:lang w:eastAsia="ru-RU"/>
              </w:rPr>
            </w:pPr>
            <w:r w:rsidRPr="00BC717F">
              <w:rPr>
                <w:rFonts w:ascii="Times New Roman" w:eastAsia="Times New Roman" w:hAnsi="Times New Roman" w:cs="Times New Roman"/>
                <w:sz w:val="18"/>
                <w:szCs w:val="18"/>
                <w:lang w:eastAsia="ru-RU"/>
              </w:rPr>
              <w:t xml:space="preserve">Преодоление элементов </w:t>
            </w:r>
            <w:proofErr w:type="spellStart"/>
            <w:r w:rsidRPr="00BC717F">
              <w:rPr>
                <w:rFonts w:ascii="Times New Roman" w:eastAsia="Times New Roman" w:hAnsi="Times New Roman" w:cs="Times New Roman"/>
                <w:sz w:val="18"/>
                <w:szCs w:val="18"/>
                <w:lang w:eastAsia="ru-RU"/>
              </w:rPr>
              <w:t>турполосы</w:t>
            </w:r>
            <w:proofErr w:type="spellEnd"/>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224BEAE" w14:textId="0D6C49CB" w:rsidR="00F20153" w:rsidRDefault="00BC717F"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Pr>
                <w:rFonts w:ascii="Times New Roman" w:eastAsia="Times New Roman" w:hAnsi="Times New Roman" w:cs="Times New Roman"/>
                <w:sz w:val="20"/>
                <w:szCs w:val="20"/>
                <w:bdr w:val="dashed" w:sz="6" w:space="0" w:color="FF0000" w:frame="1"/>
                <w:shd w:val="clear" w:color="auto" w:fill="F7FDF7"/>
                <w:lang w:eastAsia="ru-RU"/>
              </w:rPr>
              <w:t>14</w:t>
            </w:r>
          </w:p>
        </w:tc>
        <w:tc>
          <w:tcPr>
            <w:tcW w:w="1180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731E5D3" w14:textId="77777777" w:rsidR="00F20153" w:rsidRDefault="004204FB"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4,7,</w:t>
            </w:r>
            <w:r w:rsidR="002072C2">
              <w:rPr>
                <w:rFonts w:ascii="Times New Roman" w:eastAsia="Times New Roman" w:hAnsi="Times New Roman" w:cs="Times New Roman"/>
                <w:sz w:val="20"/>
                <w:szCs w:val="20"/>
                <w:lang w:eastAsia="ru-RU"/>
              </w:rPr>
              <w:t>11,14,</w:t>
            </w:r>
          </w:p>
          <w:p w14:paraId="2D82BF5C" w14:textId="77777777" w:rsidR="002072C2" w:rsidRDefault="002072C2"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26,28.03.</w:t>
            </w:r>
          </w:p>
          <w:p w14:paraId="26BBC266" w14:textId="77777777" w:rsidR="002072C2" w:rsidRDefault="002072C2"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1,4,8,11,</w:t>
            </w:r>
          </w:p>
          <w:p w14:paraId="66161A80" w14:textId="77777777" w:rsidR="002072C2" w:rsidRDefault="002072C2"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15,18,22,</w:t>
            </w:r>
          </w:p>
          <w:p w14:paraId="06B4112D" w14:textId="006BB07E" w:rsidR="002072C2" w:rsidRPr="00AA43D1" w:rsidRDefault="002072C2"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25.04.2024</w:t>
            </w:r>
          </w:p>
        </w:tc>
      </w:tr>
      <w:tr w:rsidR="00F20153" w:rsidRPr="00AA43D1" w14:paraId="4132E526" w14:textId="77777777" w:rsidTr="00AE770E">
        <w:tc>
          <w:tcPr>
            <w:tcW w:w="2749"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C3EFA9F" w14:textId="79039383" w:rsidR="00F20153" w:rsidRPr="00AF2E94" w:rsidRDefault="00BC717F" w:rsidP="00AE770E">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ИТОГО по модулю</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721951B" w14:textId="038FDE64" w:rsidR="00F20153" w:rsidRDefault="00BC717F"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Pr>
                <w:rFonts w:ascii="Times New Roman" w:eastAsia="Times New Roman" w:hAnsi="Times New Roman" w:cs="Times New Roman"/>
                <w:sz w:val="20"/>
                <w:szCs w:val="20"/>
                <w:bdr w:val="dashed" w:sz="6" w:space="0" w:color="FF0000" w:frame="1"/>
                <w:shd w:val="clear" w:color="auto" w:fill="F7FDF7"/>
                <w:lang w:eastAsia="ru-RU"/>
              </w:rPr>
              <w:t>20</w:t>
            </w:r>
          </w:p>
        </w:tc>
        <w:tc>
          <w:tcPr>
            <w:tcW w:w="1180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E6203A6" w14:textId="77777777" w:rsidR="00F20153" w:rsidRPr="00AA43D1" w:rsidRDefault="00F20153" w:rsidP="00AE770E">
            <w:pPr>
              <w:spacing w:after="0" w:line="240" w:lineRule="auto"/>
              <w:rPr>
                <w:rFonts w:ascii="Times New Roman" w:eastAsia="Times New Roman" w:hAnsi="Times New Roman" w:cs="Times New Roman"/>
                <w:sz w:val="20"/>
                <w:szCs w:val="20"/>
                <w:lang w:eastAsia="ru-RU"/>
              </w:rPr>
            </w:pPr>
          </w:p>
        </w:tc>
      </w:tr>
      <w:tr w:rsidR="00BC717F" w:rsidRPr="00AA43D1" w14:paraId="0F0FB958" w14:textId="77777777" w:rsidTr="00AE770E">
        <w:tc>
          <w:tcPr>
            <w:tcW w:w="2749"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B120DC3" w14:textId="454F7B87" w:rsidR="00BC717F" w:rsidRPr="00BC717F" w:rsidRDefault="00BC717F" w:rsidP="00AE770E">
            <w:pPr>
              <w:spacing w:after="0" w:line="240" w:lineRule="auto"/>
              <w:rPr>
                <w:rFonts w:ascii="Times New Roman" w:eastAsia="Times New Roman" w:hAnsi="Times New Roman" w:cs="Times New Roman"/>
                <w:sz w:val="20"/>
                <w:szCs w:val="20"/>
                <w:lang w:eastAsia="ru-RU"/>
              </w:rPr>
            </w:pPr>
            <w:r w:rsidRPr="00BC717F">
              <w:rPr>
                <w:rFonts w:ascii="Times New Roman" w:eastAsia="Times New Roman" w:hAnsi="Times New Roman" w:cs="Times New Roman"/>
                <w:lang w:eastAsia="ru-RU"/>
              </w:rPr>
              <w:t>Модуль №8</w:t>
            </w:r>
            <w:r w:rsidRPr="00BC717F">
              <w:rPr>
                <w:rFonts w:ascii="Times New Roman" w:eastAsia="Times New Roman" w:hAnsi="Times New Roman" w:cs="Times New Roman"/>
                <w:sz w:val="20"/>
                <w:szCs w:val="20"/>
                <w:lang w:eastAsia="ru-RU"/>
              </w:rPr>
              <w:t xml:space="preserve">   Прикладная физическая подготовка и спортивные игры</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EA6E24F" w14:textId="77777777" w:rsidR="00BC717F" w:rsidRDefault="00BC717F"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p>
        </w:tc>
        <w:tc>
          <w:tcPr>
            <w:tcW w:w="1180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344BCE7" w14:textId="77777777" w:rsidR="00BC717F" w:rsidRPr="00AA43D1" w:rsidRDefault="00BC717F" w:rsidP="00AE770E">
            <w:pPr>
              <w:spacing w:after="0" w:line="240" w:lineRule="auto"/>
              <w:rPr>
                <w:rFonts w:ascii="Times New Roman" w:eastAsia="Times New Roman" w:hAnsi="Times New Roman" w:cs="Times New Roman"/>
                <w:sz w:val="20"/>
                <w:szCs w:val="20"/>
                <w:lang w:eastAsia="ru-RU"/>
              </w:rPr>
            </w:pPr>
          </w:p>
        </w:tc>
      </w:tr>
      <w:tr w:rsidR="00BC717F" w:rsidRPr="00AA43D1" w14:paraId="25213603" w14:textId="77777777" w:rsidTr="00AE770E">
        <w:tc>
          <w:tcPr>
            <w:tcW w:w="2749"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3E13DCB" w14:textId="02AE386F" w:rsidR="00BC717F" w:rsidRPr="00B36E28" w:rsidRDefault="00B36E28" w:rsidP="00AE770E">
            <w:pPr>
              <w:spacing w:after="0" w:line="240" w:lineRule="auto"/>
              <w:rPr>
                <w:rFonts w:ascii="Times New Roman" w:eastAsia="Times New Roman" w:hAnsi="Times New Roman" w:cs="Times New Roman"/>
                <w:sz w:val="18"/>
                <w:szCs w:val="18"/>
                <w:lang w:eastAsia="ru-RU"/>
              </w:rPr>
            </w:pPr>
            <w:r w:rsidRPr="00B36E28">
              <w:rPr>
                <w:rFonts w:ascii="Times New Roman" w:eastAsia="Times New Roman" w:hAnsi="Times New Roman" w:cs="Times New Roman"/>
                <w:sz w:val="18"/>
                <w:szCs w:val="18"/>
                <w:lang w:eastAsia="ru-RU"/>
              </w:rPr>
              <w:t>Элементы строевой подготовки на уроках ПФП.</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30C539C" w14:textId="15B8DB22" w:rsidR="00BC717F" w:rsidRDefault="00B36E28"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Pr>
                <w:rFonts w:ascii="Times New Roman" w:eastAsia="Times New Roman" w:hAnsi="Times New Roman" w:cs="Times New Roman"/>
                <w:sz w:val="20"/>
                <w:szCs w:val="20"/>
                <w:bdr w:val="dashed" w:sz="6" w:space="0" w:color="FF0000" w:frame="1"/>
                <w:shd w:val="clear" w:color="auto" w:fill="F7FDF7"/>
                <w:lang w:eastAsia="ru-RU"/>
              </w:rPr>
              <w:t>3</w:t>
            </w:r>
          </w:p>
        </w:tc>
        <w:tc>
          <w:tcPr>
            <w:tcW w:w="1180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D939A47" w14:textId="77777777" w:rsidR="002072C2" w:rsidRDefault="002072C2"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2,6,13.05.</w:t>
            </w:r>
          </w:p>
          <w:p w14:paraId="6AF070B8" w14:textId="2724C7C6" w:rsidR="00BC717F" w:rsidRPr="00AA43D1" w:rsidRDefault="002072C2"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2024                                                </w:t>
            </w:r>
          </w:p>
        </w:tc>
      </w:tr>
      <w:tr w:rsidR="00BC717F" w:rsidRPr="00AA43D1" w14:paraId="11C898EE" w14:textId="77777777" w:rsidTr="00AE770E">
        <w:tc>
          <w:tcPr>
            <w:tcW w:w="2749"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BEFCD7E" w14:textId="629271CE" w:rsidR="00BC717F" w:rsidRPr="00B36E28" w:rsidRDefault="00B36E28" w:rsidP="00AE770E">
            <w:pPr>
              <w:spacing w:after="0" w:line="240" w:lineRule="auto"/>
              <w:rPr>
                <w:rFonts w:ascii="Times New Roman" w:eastAsia="Times New Roman" w:hAnsi="Times New Roman" w:cs="Times New Roman"/>
                <w:sz w:val="18"/>
                <w:szCs w:val="18"/>
                <w:lang w:eastAsia="ru-RU"/>
              </w:rPr>
            </w:pPr>
            <w:r w:rsidRPr="00B36E28">
              <w:rPr>
                <w:rFonts w:ascii="Times New Roman" w:eastAsia="Times New Roman" w:hAnsi="Times New Roman" w:cs="Times New Roman"/>
                <w:sz w:val="18"/>
                <w:szCs w:val="18"/>
                <w:lang w:eastAsia="ru-RU"/>
              </w:rPr>
              <w:t>Спортивные игры</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9AB34C4" w14:textId="6FBB725A" w:rsidR="00BC717F" w:rsidRDefault="00B36E28"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Pr>
                <w:rFonts w:ascii="Times New Roman" w:eastAsia="Times New Roman" w:hAnsi="Times New Roman" w:cs="Times New Roman"/>
                <w:sz w:val="20"/>
                <w:szCs w:val="20"/>
                <w:bdr w:val="dashed" w:sz="6" w:space="0" w:color="FF0000" w:frame="1"/>
                <w:shd w:val="clear" w:color="auto" w:fill="F7FDF7"/>
                <w:lang w:eastAsia="ru-RU"/>
              </w:rPr>
              <w:t>5</w:t>
            </w:r>
          </w:p>
        </w:tc>
        <w:tc>
          <w:tcPr>
            <w:tcW w:w="1180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910CBE6" w14:textId="77777777" w:rsidR="00BC717F" w:rsidRDefault="002072C2"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16,20,23.</w:t>
            </w:r>
          </w:p>
          <w:p w14:paraId="5813FC72" w14:textId="3A4405A8" w:rsidR="002072C2" w:rsidRPr="00AA43D1" w:rsidRDefault="002072C2"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05.2024</w:t>
            </w:r>
          </w:p>
        </w:tc>
      </w:tr>
      <w:tr w:rsidR="00BC717F" w:rsidRPr="00AA43D1" w14:paraId="532AD649" w14:textId="77777777" w:rsidTr="00AE770E">
        <w:tc>
          <w:tcPr>
            <w:tcW w:w="2749"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0053BE3" w14:textId="246B0FA5" w:rsidR="00BC717F" w:rsidRPr="00AF2E94" w:rsidRDefault="00B36E28" w:rsidP="00AE770E">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ИТОГО по модулю</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3D74B21" w14:textId="0C874300" w:rsidR="00BC717F" w:rsidRDefault="00B36E28" w:rsidP="00AE770E">
            <w:pPr>
              <w:spacing w:after="0" w:line="240" w:lineRule="auto"/>
              <w:rPr>
                <w:rFonts w:ascii="Times New Roman" w:eastAsia="Times New Roman" w:hAnsi="Times New Roman" w:cs="Times New Roman"/>
                <w:sz w:val="20"/>
                <w:szCs w:val="20"/>
                <w:bdr w:val="dashed" w:sz="6" w:space="0" w:color="FF0000" w:frame="1"/>
                <w:shd w:val="clear" w:color="auto" w:fill="F7FDF7"/>
                <w:lang w:eastAsia="ru-RU"/>
              </w:rPr>
            </w:pPr>
            <w:r>
              <w:rPr>
                <w:rFonts w:ascii="Times New Roman" w:eastAsia="Times New Roman" w:hAnsi="Times New Roman" w:cs="Times New Roman"/>
                <w:sz w:val="20"/>
                <w:szCs w:val="20"/>
                <w:bdr w:val="dashed" w:sz="6" w:space="0" w:color="FF0000" w:frame="1"/>
                <w:shd w:val="clear" w:color="auto" w:fill="F7FDF7"/>
                <w:lang w:eastAsia="ru-RU"/>
              </w:rPr>
              <w:t>8</w:t>
            </w:r>
          </w:p>
        </w:tc>
        <w:tc>
          <w:tcPr>
            <w:tcW w:w="1180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56A1EC3" w14:textId="77777777" w:rsidR="00BC717F" w:rsidRPr="00AA43D1" w:rsidRDefault="00BC717F" w:rsidP="00AE770E">
            <w:pPr>
              <w:spacing w:after="0" w:line="240" w:lineRule="auto"/>
              <w:rPr>
                <w:rFonts w:ascii="Times New Roman" w:eastAsia="Times New Roman" w:hAnsi="Times New Roman" w:cs="Times New Roman"/>
                <w:sz w:val="20"/>
                <w:szCs w:val="20"/>
                <w:lang w:eastAsia="ru-RU"/>
              </w:rPr>
            </w:pPr>
          </w:p>
        </w:tc>
      </w:tr>
      <w:tr w:rsidR="00C50DF8" w:rsidRPr="00AA43D1" w14:paraId="31877872" w14:textId="77777777" w:rsidTr="00AE770E">
        <w:tc>
          <w:tcPr>
            <w:tcW w:w="2749"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4BC1931"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lang w:eastAsia="ru-RU"/>
              </w:rPr>
              <w:t xml:space="preserve">ОБЩЕЕ КОЛИЧЕСТВО </w:t>
            </w:r>
            <w:r w:rsidRPr="00AA43D1">
              <w:rPr>
                <w:rFonts w:ascii="Times New Roman" w:eastAsia="Times New Roman" w:hAnsi="Times New Roman" w:cs="Times New Roman"/>
                <w:sz w:val="20"/>
                <w:szCs w:val="20"/>
                <w:lang w:eastAsia="ru-RU"/>
              </w:rPr>
              <w:lastRenderedPageBreak/>
              <w:t>ЧАСОВ ПО ПРОГРАММЕ</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F1F376D" w14:textId="6AF7598C" w:rsidR="00C50DF8" w:rsidRPr="00AA43D1" w:rsidRDefault="007F78C0"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68</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B9E4D80" w14:textId="0ADF22DC" w:rsidR="00C50DF8" w:rsidRPr="00AA43D1" w:rsidRDefault="003E76F4"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w:t>
            </w:r>
          </w:p>
        </w:tc>
        <w:tc>
          <w:tcPr>
            <w:tcW w:w="16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3101FE9" w14:textId="22EC0D4C" w:rsidR="00C50DF8" w:rsidRPr="00AA43D1" w:rsidRDefault="00006C17" w:rsidP="00AE770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c>
          <w:tcPr>
            <w:tcW w:w="8466" w:type="dxa"/>
            <w:gridSpan w:val="4"/>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CA50397" w14:textId="77777777" w:rsidR="00C50DF8" w:rsidRPr="00AA43D1" w:rsidRDefault="00C50DF8" w:rsidP="00AE770E">
            <w:pPr>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lang w:eastAsia="ru-RU"/>
              </w:rPr>
              <w:t> </w:t>
            </w:r>
          </w:p>
        </w:tc>
      </w:tr>
    </w:tbl>
    <w:p w14:paraId="38076F49" w14:textId="44C97803" w:rsidR="00C85EA7" w:rsidRPr="00C85EA7" w:rsidRDefault="00C85EA7" w:rsidP="00C85EA7">
      <w:pPr>
        <w:rPr>
          <w:sz w:val="20"/>
          <w:szCs w:val="20"/>
        </w:rPr>
      </w:pPr>
    </w:p>
    <w:p w14:paraId="313A7B53" w14:textId="77777777" w:rsidR="00C50DF8" w:rsidRPr="00C50DF8" w:rsidRDefault="00C50DF8" w:rsidP="00C50DF8">
      <w:r w:rsidRPr="00C50DF8">
        <w:rPr>
          <w:rFonts w:ascii="Times New Roman" w:eastAsia="Times New Roman" w:hAnsi="Times New Roman" w:cs="Times New Roman"/>
          <w:color w:val="000000"/>
          <w:sz w:val="24"/>
        </w:rPr>
        <w:t xml:space="preserve"> </w:t>
      </w:r>
    </w:p>
    <w:p w14:paraId="2B99EE94" w14:textId="77777777" w:rsidR="00C50DF8" w:rsidRPr="00C50DF8" w:rsidRDefault="00C50DF8" w:rsidP="00C50DF8">
      <w:pPr>
        <w:spacing w:after="200" w:line="276" w:lineRule="auto"/>
        <w:rPr>
          <w:rFonts w:ascii="Cambria" w:eastAsia="MS Mincho" w:hAnsi="Cambria" w:cs="Times New Roman"/>
          <w:sz w:val="16"/>
          <w:szCs w:val="16"/>
          <w:lang w:val="en-US"/>
        </w:rPr>
        <w:sectPr w:rsidR="00C50DF8" w:rsidRPr="00C50DF8">
          <w:pgSz w:w="16840" w:h="11900"/>
          <w:pgMar w:top="284" w:right="640" w:bottom="736" w:left="666" w:header="720" w:footer="720" w:gutter="0"/>
          <w:cols w:space="720" w:equalWidth="0">
            <w:col w:w="15534" w:space="0"/>
          </w:cols>
          <w:docGrid w:linePitch="360"/>
        </w:sectPr>
      </w:pPr>
    </w:p>
    <w:p w14:paraId="4B626BEC" w14:textId="77777777" w:rsidR="00C50DF8" w:rsidRPr="00C50DF8" w:rsidRDefault="00C50DF8" w:rsidP="00C50DF8">
      <w:pPr>
        <w:autoSpaceDE w:val="0"/>
        <w:autoSpaceDN w:val="0"/>
        <w:spacing w:after="66" w:line="220" w:lineRule="exact"/>
        <w:rPr>
          <w:rFonts w:ascii="Cambria" w:eastAsia="MS Mincho" w:hAnsi="Cambria" w:cs="Times New Roman"/>
          <w:sz w:val="16"/>
          <w:szCs w:val="16"/>
          <w:lang w:val="en-US"/>
        </w:rPr>
      </w:pPr>
    </w:p>
    <w:p w14:paraId="19D31381" w14:textId="77777777" w:rsidR="00C50DF8" w:rsidRPr="00AA43D1" w:rsidRDefault="00C50DF8" w:rsidP="00C50DF8">
      <w:pPr>
        <w:autoSpaceDE w:val="0"/>
        <w:autoSpaceDN w:val="0"/>
        <w:spacing w:after="316" w:line="230" w:lineRule="auto"/>
        <w:rPr>
          <w:rFonts w:ascii="Times New Roman" w:eastAsia="Times New Roman" w:hAnsi="Times New Roman" w:cs="Times New Roman"/>
          <w:b/>
          <w:color w:val="000000"/>
          <w:w w:val="98"/>
          <w:sz w:val="20"/>
          <w:szCs w:val="20"/>
        </w:rPr>
      </w:pPr>
      <w:r w:rsidRPr="00AA43D1">
        <w:rPr>
          <w:rFonts w:ascii="Times New Roman" w:eastAsia="Times New Roman" w:hAnsi="Times New Roman" w:cs="Times New Roman"/>
          <w:b/>
          <w:color w:val="000000"/>
          <w:w w:val="98"/>
          <w:sz w:val="20"/>
          <w:szCs w:val="20"/>
        </w:rPr>
        <w:t>ПОУРОЧНОЕ ПЛАНИРОВАНИЕ</w:t>
      </w:r>
    </w:p>
    <w:tbl>
      <w:tblPr>
        <w:tblStyle w:val="afb"/>
        <w:tblW w:w="0" w:type="auto"/>
        <w:tblLayout w:type="fixed"/>
        <w:tblLook w:val="04A0" w:firstRow="1" w:lastRow="0" w:firstColumn="1" w:lastColumn="0" w:noHBand="0" w:noVBand="1"/>
      </w:tblPr>
      <w:tblGrid>
        <w:gridCol w:w="562"/>
        <w:gridCol w:w="2977"/>
        <w:gridCol w:w="851"/>
        <w:gridCol w:w="1275"/>
        <w:gridCol w:w="1843"/>
        <w:gridCol w:w="1276"/>
        <w:gridCol w:w="1886"/>
      </w:tblGrid>
      <w:tr w:rsidR="00820EF6" w:rsidRPr="00AA43D1" w14:paraId="5D8BB2A1" w14:textId="77777777" w:rsidTr="008517CD">
        <w:tc>
          <w:tcPr>
            <w:tcW w:w="562" w:type="dxa"/>
            <w:vMerge w:val="restart"/>
          </w:tcPr>
          <w:p w14:paraId="519FFC60" w14:textId="77777777" w:rsidR="00820EF6" w:rsidRPr="00AA43D1" w:rsidRDefault="00820EF6" w:rsidP="00AE770E">
            <w:pPr>
              <w:autoSpaceDE w:val="0"/>
              <w:autoSpaceDN w:val="0"/>
              <w:spacing w:after="316" w:line="230" w:lineRule="auto"/>
              <w:rPr>
                <w:rFonts w:ascii="Times New Roman" w:eastAsia="Times New Roman" w:hAnsi="Times New Roman" w:cs="Times New Roman"/>
                <w:b/>
                <w:color w:val="000000"/>
                <w:w w:val="98"/>
                <w:sz w:val="20"/>
                <w:szCs w:val="20"/>
                <w:lang w:val="ru-RU"/>
              </w:rPr>
            </w:pPr>
            <w:r w:rsidRPr="00AA43D1">
              <w:rPr>
                <w:rFonts w:ascii="Times New Roman" w:eastAsia="Times New Roman" w:hAnsi="Times New Roman" w:cs="Times New Roman"/>
                <w:b/>
                <w:color w:val="000000"/>
                <w:w w:val="98"/>
                <w:sz w:val="20"/>
                <w:szCs w:val="20"/>
                <w:lang w:val="ru-RU"/>
              </w:rPr>
              <w:t>№</w:t>
            </w:r>
          </w:p>
        </w:tc>
        <w:tc>
          <w:tcPr>
            <w:tcW w:w="2977" w:type="dxa"/>
            <w:vMerge w:val="restart"/>
          </w:tcPr>
          <w:p w14:paraId="01A1D7C7" w14:textId="77777777" w:rsidR="00820EF6" w:rsidRPr="00AA43D1" w:rsidRDefault="00820EF6" w:rsidP="00AE770E">
            <w:pPr>
              <w:autoSpaceDE w:val="0"/>
              <w:autoSpaceDN w:val="0"/>
              <w:spacing w:after="316" w:line="230" w:lineRule="auto"/>
              <w:rPr>
                <w:rFonts w:ascii="Times New Roman" w:eastAsia="Times New Roman" w:hAnsi="Times New Roman" w:cs="Times New Roman"/>
                <w:b/>
                <w:color w:val="000000"/>
                <w:w w:val="98"/>
                <w:sz w:val="20"/>
                <w:szCs w:val="20"/>
                <w:lang w:val="ru-RU"/>
              </w:rPr>
            </w:pPr>
            <w:r w:rsidRPr="00AA43D1">
              <w:rPr>
                <w:rFonts w:ascii="Times New Roman" w:eastAsia="Times New Roman" w:hAnsi="Times New Roman" w:cs="Times New Roman"/>
                <w:b/>
                <w:color w:val="000000"/>
                <w:w w:val="98"/>
                <w:sz w:val="20"/>
                <w:szCs w:val="20"/>
                <w:lang w:val="ru-RU"/>
              </w:rPr>
              <w:t>Тема  урока</w:t>
            </w:r>
          </w:p>
        </w:tc>
        <w:tc>
          <w:tcPr>
            <w:tcW w:w="3969" w:type="dxa"/>
            <w:gridSpan w:val="3"/>
          </w:tcPr>
          <w:p w14:paraId="38DFAC29" w14:textId="35C61436" w:rsidR="00820EF6" w:rsidRPr="00AA43D1" w:rsidRDefault="00820EF6" w:rsidP="00AE770E">
            <w:pPr>
              <w:autoSpaceDE w:val="0"/>
              <w:autoSpaceDN w:val="0"/>
              <w:spacing w:after="316" w:line="230" w:lineRule="auto"/>
              <w:rPr>
                <w:rFonts w:ascii="Times New Roman" w:eastAsia="Times New Roman" w:hAnsi="Times New Roman" w:cs="Times New Roman"/>
                <w:b/>
                <w:color w:val="000000"/>
                <w:w w:val="98"/>
                <w:sz w:val="20"/>
                <w:szCs w:val="20"/>
                <w:lang w:val="ru-RU"/>
              </w:rPr>
            </w:pPr>
            <w:r w:rsidRPr="00AA43D1">
              <w:rPr>
                <w:rFonts w:ascii="Times New Roman" w:eastAsia="Times New Roman" w:hAnsi="Times New Roman" w:cs="Times New Roman"/>
                <w:b/>
                <w:color w:val="000000"/>
                <w:w w:val="98"/>
                <w:sz w:val="20"/>
                <w:szCs w:val="20"/>
                <w:lang w:val="ru-RU"/>
              </w:rPr>
              <w:t>Количество  часов</w:t>
            </w:r>
          </w:p>
        </w:tc>
        <w:tc>
          <w:tcPr>
            <w:tcW w:w="1276" w:type="dxa"/>
            <w:vMerge w:val="restart"/>
          </w:tcPr>
          <w:p w14:paraId="77DC6394" w14:textId="77777777" w:rsidR="00820EF6" w:rsidRPr="00AA43D1" w:rsidRDefault="00820EF6" w:rsidP="00AE770E">
            <w:pPr>
              <w:autoSpaceDE w:val="0"/>
              <w:autoSpaceDN w:val="0"/>
              <w:spacing w:after="316" w:line="230" w:lineRule="auto"/>
              <w:rPr>
                <w:rFonts w:ascii="Times New Roman" w:eastAsia="Times New Roman" w:hAnsi="Times New Roman" w:cs="Times New Roman"/>
                <w:b/>
                <w:color w:val="000000"/>
                <w:w w:val="98"/>
                <w:sz w:val="20"/>
                <w:szCs w:val="20"/>
                <w:lang w:val="ru-RU"/>
              </w:rPr>
            </w:pPr>
            <w:r w:rsidRPr="00AA43D1">
              <w:rPr>
                <w:rFonts w:ascii="Times New Roman" w:eastAsia="Times New Roman" w:hAnsi="Times New Roman" w:cs="Times New Roman"/>
                <w:b/>
                <w:color w:val="000000"/>
                <w:w w:val="98"/>
                <w:sz w:val="20"/>
                <w:szCs w:val="20"/>
                <w:lang w:val="ru-RU"/>
              </w:rPr>
              <w:t>Дата  изучения</w:t>
            </w:r>
          </w:p>
        </w:tc>
        <w:tc>
          <w:tcPr>
            <w:tcW w:w="1886" w:type="dxa"/>
            <w:vMerge w:val="restart"/>
          </w:tcPr>
          <w:p w14:paraId="5CE52365" w14:textId="77777777" w:rsidR="00820EF6" w:rsidRPr="00AA43D1" w:rsidRDefault="00820EF6" w:rsidP="00AE770E">
            <w:pPr>
              <w:autoSpaceDE w:val="0"/>
              <w:autoSpaceDN w:val="0"/>
              <w:spacing w:after="316" w:line="230" w:lineRule="auto"/>
              <w:rPr>
                <w:rFonts w:ascii="Times New Roman" w:eastAsia="Times New Roman" w:hAnsi="Times New Roman" w:cs="Times New Roman"/>
                <w:b/>
                <w:color w:val="000000"/>
                <w:w w:val="98"/>
                <w:sz w:val="20"/>
                <w:szCs w:val="20"/>
              </w:rPr>
            </w:pPr>
            <w:proofErr w:type="spellStart"/>
            <w:r w:rsidRPr="00AA43D1">
              <w:rPr>
                <w:rFonts w:ascii="Times New Roman" w:eastAsia="Times New Roman" w:hAnsi="Times New Roman" w:cs="Times New Roman"/>
                <w:b/>
                <w:color w:val="000000"/>
                <w:w w:val="98"/>
                <w:sz w:val="20"/>
                <w:szCs w:val="20"/>
              </w:rPr>
              <w:t>Виды</w:t>
            </w:r>
            <w:proofErr w:type="spellEnd"/>
            <w:r w:rsidRPr="00AA43D1">
              <w:rPr>
                <w:rFonts w:ascii="Times New Roman" w:eastAsia="Times New Roman" w:hAnsi="Times New Roman" w:cs="Times New Roman"/>
                <w:b/>
                <w:color w:val="000000"/>
                <w:w w:val="98"/>
                <w:sz w:val="20"/>
                <w:szCs w:val="20"/>
              </w:rPr>
              <w:t xml:space="preserve">, </w:t>
            </w:r>
            <w:proofErr w:type="spellStart"/>
            <w:r w:rsidRPr="00AA43D1">
              <w:rPr>
                <w:rFonts w:ascii="Times New Roman" w:eastAsia="Times New Roman" w:hAnsi="Times New Roman" w:cs="Times New Roman"/>
                <w:b/>
                <w:color w:val="000000"/>
                <w:w w:val="98"/>
                <w:sz w:val="20"/>
                <w:szCs w:val="20"/>
              </w:rPr>
              <w:t>формы</w:t>
            </w:r>
            <w:proofErr w:type="spellEnd"/>
            <w:r w:rsidRPr="00AA43D1">
              <w:rPr>
                <w:rFonts w:ascii="Times New Roman" w:eastAsia="Times New Roman" w:hAnsi="Times New Roman" w:cs="Times New Roman"/>
                <w:b/>
                <w:color w:val="000000"/>
                <w:w w:val="98"/>
                <w:sz w:val="20"/>
                <w:szCs w:val="20"/>
              </w:rPr>
              <w:t xml:space="preserve"> </w:t>
            </w:r>
            <w:r w:rsidRPr="00AA43D1">
              <w:rPr>
                <w:rFonts w:ascii="Cambria" w:hAnsi="Cambria" w:cs="Times New Roman"/>
                <w:sz w:val="20"/>
                <w:szCs w:val="20"/>
              </w:rPr>
              <w:br/>
            </w:r>
            <w:proofErr w:type="spellStart"/>
            <w:r w:rsidRPr="00AA43D1">
              <w:rPr>
                <w:rFonts w:ascii="Times New Roman" w:eastAsia="Times New Roman" w:hAnsi="Times New Roman" w:cs="Times New Roman"/>
                <w:b/>
                <w:color w:val="000000"/>
                <w:w w:val="98"/>
                <w:sz w:val="20"/>
                <w:szCs w:val="20"/>
              </w:rPr>
              <w:t>контроля</w:t>
            </w:r>
            <w:proofErr w:type="spellEnd"/>
          </w:p>
        </w:tc>
      </w:tr>
      <w:tr w:rsidR="00820EF6" w:rsidRPr="00AA43D1" w14:paraId="639AF795" w14:textId="77777777" w:rsidTr="008517CD">
        <w:tc>
          <w:tcPr>
            <w:tcW w:w="562" w:type="dxa"/>
            <w:vMerge/>
          </w:tcPr>
          <w:p w14:paraId="5350BBA1" w14:textId="77777777" w:rsidR="00820EF6" w:rsidRPr="00AA43D1" w:rsidRDefault="00820EF6" w:rsidP="00AE770E">
            <w:pPr>
              <w:autoSpaceDE w:val="0"/>
              <w:autoSpaceDN w:val="0"/>
              <w:spacing w:after="316" w:line="230" w:lineRule="auto"/>
              <w:rPr>
                <w:rFonts w:ascii="Times New Roman" w:eastAsia="Times New Roman" w:hAnsi="Times New Roman" w:cs="Times New Roman"/>
                <w:b/>
                <w:color w:val="000000"/>
                <w:w w:val="98"/>
                <w:sz w:val="20"/>
                <w:szCs w:val="20"/>
              </w:rPr>
            </w:pPr>
          </w:p>
        </w:tc>
        <w:tc>
          <w:tcPr>
            <w:tcW w:w="2977" w:type="dxa"/>
            <w:vMerge/>
          </w:tcPr>
          <w:p w14:paraId="5B3AF3F7" w14:textId="77777777" w:rsidR="00820EF6" w:rsidRPr="00AA43D1" w:rsidRDefault="00820EF6" w:rsidP="00AE770E">
            <w:pPr>
              <w:autoSpaceDE w:val="0"/>
              <w:autoSpaceDN w:val="0"/>
              <w:spacing w:after="316" w:line="230" w:lineRule="auto"/>
              <w:rPr>
                <w:rFonts w:ascii="Times New Roman" w:eastAsia="Times New Roman" w:hAnsi="Times New Roman" w:cs="Times New Roman"/>
                <w:b/>
                <w:color w:val="000000"/>
                <w:w w:val="98"/>
                <w:sz w:val="20"/>
                <w:szCs w:val="20"/>
              </w:rPr>
            </w:pPr>
          </w:p>
        </w:tc>
        <w:tc>
          <w:tcPr>
            <w:tcW w:w="851" w:type="dxa"/>
          </w:tcPr>
          <w:p w14:paraId="7FAE3AD2" w14:textId="6D3CED05" w:rsidR="00820EF6" w:rsidRPr="00AA43D1" w:rsidRDefault="00820EF6" w:rsidP="00AE770E">
            <w:pPr>
              <w:autoSpaceDE w:val="0"/>
              <w:autoSpaceDN w:val="0"/>
              <w:spacing w:after="316" w:line="230" w:lineRule="auto"/>
              <w:rPr>
                <w:rFonts w:ascii="Times New Roman" w:eastAsia="Times New Roman" w:hAnsi="Times New Roman" w:cs="Times New Roman"/>
                <w:b/>
                <w:color w:val="000000"/>
                <w:w w:val="98"/>
                <w:sz w:val="20"/>
                <w:szCs w:val="20"/>
                <w:lang w:val="ru-RU"/>
              </w:rPr>
            </w:pPr>
            <w:r w:rsidRPr="00AA43D1">
              <w:rPr>
                <w:rFonts w:ascii="Times New Roman" w:eastAsia="Times New Roman" w:hAnsi="Times New Roman" w:cs="Times New Roman"/>
                <w:b/>
                <w:color w:val="000000"/>
                <w:w w:val="98"/>
                <w:sz w:val="20"/>
                <w:szCs w:val="20"/>
                <w:lang w:val="ru-RU"/>
              </w:rPr>
              <w:t>Всего</w:t>
            </w:r>
          </w:p>
        </w:tc>
        <w:tc>
          <w:tcPr>
            <w:tcW w:w="1275" w:type="dxa"/>
          </w:tcPr>
          <w:p w14:paraId="5A13804D" w14:textId="77777777" w:rsidR="00820EF6" w:rsidRPr="00AA43D1" w:rsidRDefault="00820EF6" w:rsidP="00AE770E">
            <w:pPr>
              <w:autoSpaceDE w:val="0"/>
              <w:autoSpaceDN w:val="0"/>
              <w:spacing w:after="316" w:line="230" w:lineRule="auto"/>
              <w:rPr>
                <w:rFonts w:ascii="Times New Roman" w:eastAsia="Times New Roman" w:hAnsi="Times New Roman" w:cs="Times New Roman"/>
                <w:b/>
                <w:color w:val="000000"/>
                <w:w w:val="98"/>
                <w:sz w:val="20"/>
                <w:szCs w:val="20"/>
                <w:lang w:val="ru-RU"/>
              </w:rPr>
            </w:pPr>
            <w:r w:rsidRPr="00AA43D1">
              <w:rPr>
                <w:rFonts w:ascii="Times New Roman" w:eastAsia="Times New Roman" w:hAnsi="Times New Roman" w:cs="Times New Roman"/>
                <w:b/>
                <w:color w:val="000000"/>
                <w:w w:val="98"/>
                <w:sz w:val="20"/>
                <w:szCs w:val="20"/>
                <w:lang w:val="ru-RU"/>
              </w:rPr>
              <w:t>Контрольные  работы</w:t>
            </w:r>
          </w:p>
        </w:tc>
        <w:tc>
          <w:tcPr>
            <w:tcW w:w="1843" w:type="dxa"/>
          </w:tcPr>
          <w:p w14:paraId="392DE71C" w14:textId="77777777" w:rsidR="00820EF6" w:rsidRPr="00AA43D1" w:rsidRDefault="00820EF6" w:rsidP="00AE770E">
            <w:pPr>
              <w:autoSpaceDE w:val="0"/>
              <w:autoSpaceDN w:val="0"/>
              <w:spacing w:after="316" w:line="230" w:lineRule="auto"/>
              <w:rPr>
                <w:rFonts w:ascii="Times New Roman" w:eastAsia="Times New Roman" w:hAnsi="Times New Roman" w:cs="Times New Roman"/>
                <w:b/>
                <w:color w:val="000000"/>
                <w:w w:val="98"/>
                <w:sz w:val="20"/>
                <w:szCs w:val="20"/>
                <w:lang w:val="ru-RU"/>
              </w:rPr>
            </w:pPr>
            <w:r w:rsidRPr="00AA43D1">
              <w:rPr>
                <w:rFonts w:ascii="Times New Roman" w:eastAsia="Times New Roman" w:hAnsi="Times New Roman" w:cs="Times New Roman"/>
                <w:b/>
                <w:color w:val="000000"/>
                <w:w w:val="98"/>
                <w:sz w:val="20"/>
                <w:szCs w:val="20"/>
                <w:lang w:val="ru-RU"/>
              </w:rPr>
              <w:t xml:space="preserve">Практические  работы  </w:t>
            </w:r>
          </w:p>
        </w:tc>
        <w:tc>
          <w:tcPr>
            <w:tcW w:w="1276" w:type="dxa"/>
            <w:vMerge/>
          </w:tcPr>
          <w:p w14:paraId="3107EE8C" w14:textId="77777777" w:rsidR="00820EF6" w:rsidRPr="00AA43D1" w:rsidRDefault="00820EF6" w:rsidP="00AE770E">
            <w:pPr>
              <w:autoSpaceDE w:val="0"/>
              <w:autoSpaceDN w:val="0"/>
              <w:spacing w:after="316" w:line="230" w:lineRule="auto"/>
              <w:rPr>
                <w:rFonts w:ascii="Times New Roman" w:eastAsia="Times New Roman" w:hAnsi="Times New Roman" w:cs="Times New Roman"/>
                <w:b/>
                <w:color w:val="000000"/>
                <w:w w:val="98"/>
                <w:sz w:val="20"/>
                <w:szCs w:val="20"/>
              </w:rPr>
            </w:pPr>
          </w:p>
        </w:tc>
        <w:tc>
          <w:tcPr>
            <w:tcW w:w="1886" w:type="dxa"/>
            <w:vMerge/>
          </w:tcPr>
          <w:p w14:paraId="18572E61" w14:textId="77777777" w:rsidR="00820EF6" w:rsidRPr="00AA43D1" w:rsidRDefault="00820EF6" w:rsidP="00AE770E">
            <w:pPr>
              <w:autoSpaceDE w:val="0"/>
              <w:autoSpaceDN w:val="0"/>
              <w:spacing w:after="316" w:line="230" w:lineRule="auto"/>
              <w:rPr>
                <w:rFonts w:ascii="Times New Roman" w:eastAsia="Times New Roman" w:hAnsi="Times New Roman" w:cs="Times New Roman"/>
                <w:b/>
                <w:color w:val="000000"/>
                <w:w w:val="98"/>
                <w:sz w:val="20"/>
                <w:szCs w:val="20"/>
              </w:rPr>
            </w:pPr>
          </w:p>
        </w:tc>
      </w:tr>
      <w:tr w:rsidR="00820EF6" w:rsidRPr="00AA43D1" w14:paraId="097D2A74" w14:textId="77777777" w:rsidTr="008517CD">
        <w:tc>
          <w:tcPr>
            <w:tcW w:w="562" w:type="dxa"/>
          </w:tcPr>
          <w:p w14:paraId="4B18FFBF" w14:textId="77777777" w:rsidR="00820EF6" w:rsidRPr="00AA43D1" w:rsidRDefault="00820EF6"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w:t>
            </w:r>
          </w:p>
        </w:tc>
        <w:tc>
          <w:tcPr>
            <w:tcW w:w="2977" w:type="dxa"/>
          </w:tcPr>
          <w:p w14:paraId="19181C74" w14:textId="7CEDFB3D" w:rsidR="00820EF6" w:rsidRPr="00AA43D1" w:rsidRDefault="00820EF6"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Цель предмета ОБЖ</w:t>
            </w:r>
          </w:p>
        </w:tc>
        <w:tc>
          <w:tcPr>
            <w:tcW w:w="851" w:type="dxa"/>
          </w:tcPr>
          <w:p w14:paraId="4D084E5B" w14:textId="0B4772FB" w:rsidR="00820EF6" w:rsidRPr="00AA43D1" w:rsidRDefault="00820EF6"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w:t>
            </w:r>
          </w:p>
        </w:tc>
        <w:tc>
          <w:tcPr>
            <w:tcW w:w="1275" w:type="dxa"/>
          </w:tcPr>
          <w:p w14:paraId="52B2C616" w14:textId="77777777" w:rsidR="00820EF6" w:rsidRPr="00AA43D1" w:rsidRDefault="00820EF6"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0</w:t>
            </w:r>
          </w:p>
        </w:tc>
        <w:tc>
          <w:tcPr>
            <w:tcW w:w="1843" w:type="dxa"/>
          </w:tcPr>
          <w:p w14:paraId="2F660958" w14:textId="73F4C8C9" w:rsidR="00820EF6" w:rsidRPr="00AA43D1" w:rsidRDefault="00820EF6"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0</w:t>
            </w:r>
          </w:p>
        </w:tc>
        <w:tc>
          <w:tcPr>
            <w:tcW w:w="1276" w:type="dxa"/>
          </w:tcPr>
          <w:p w14:paraId="78813627" w14:textId="54136933" w:rsidR="00820EF6" w:rsidRPr="00AA43D1" w:rsidRDefault="002C2A2B"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4</w:t>
            </w:r>
            <w:r w:rsidR="00820EF6">
              <w:rPr>
                <w:rFonts w:ascii="Times New Roman" w:eastAsia="Times New Roman" w:hAnsi="Times New Roman" w:cs="Times New Roman"/>
                <w:color w:val="000000"/>
                <w:w w:val="98"/>
                <w:sz w:val="20"/>
                <w:szCs w:val="20"/>
                <w:lang w:val="ru-RU"/>
              </w:rPr>
              <w:t>.09.2023</w:t>
            </w:r>
          </w:p>
        </w:tc>
        <w:tc>
          <w:tcPr>
            <w:tcW w:w="1886" w:type="dxa"/>
          </w:tcPr>
          <w:p w14:paraId="1007776C" w14:textId="77777777" w:rsidR="00820EF6" w:rsidRPr="00AA43D1" w:rsidRDefault="00820EF6"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proofErr w:type="spellStart"/>
            <w:r w:rsidRPr="00AA43D1">
              <w:rPr>
                <w:rFonts w:ascii="Times New Roman" w:eastAsia="Times New Roman" w:hAnsi="Times New Roman" w:cs="Times New Roman"/>
                <w:sz w:val="20"/>
                <w:szCs w:val="20"/>
                <w:bdr w:val="dashed" w:sz="6" w:space="0" w:color="FF0000" w:frame="1"/>
                <w:shd w:val="clear" w:color="auto" w:fill="F7FDF7"/>
                <w:lang w:eastAsia="ru-RU"/>
              </w:rPr>
              <w:t>Устный</w:t>
            </w:r>
            <w:proofErr w:type="spellEnd"/>
            <w:r w:rsidRPr="00AA43D1">
              <w:rPr>
                <w:rFonts w:ascii="Times New Roman" w:eastAsia="Times New Roman" w:hAnsi="Times New Roman" w:cs="Times New Roman"/>
                <w:sz w:val="20"/>
                <w:szCs w:val="20"/>
                <w:bdr w:val="dashed" w:sz="6" w:space="0" w:color="FF0000" w:frame="1"/>
                <w:shd w:val="clear" w:color="auto" w:fill="F7FDF7"/>
                <w:lang w:eastAsia="ru-RU"/>
              </w:rPr>
              <w:t xml:space="preserve"> </w:t>
            </w:r>
            <w:proofErr w:type="spellStart"/>
            <w:r w:rsidRPr="00AA43D1">
              <w:rPr>
                <w:rFonts w:ascii="Times New Roman" w:eastAsia="Times New Roman" w:hAnsi="Times New Roman" w:cs="Times New Roman"/>
                <w:sz w:val="20"/>
                <w:szCs w:val="20"/>
                <w:bdr w:val="dashed" w:sz="6" w:space="0" w:color="FF0000" w:frame="1"/>
                <w:shd w:val="clear" w:color="auto" w:fill="F7FDF7"/>
                <w:lang w:eastAsia="ru-RU"/>
              </w:rPr>
              <w:t>опрос</w:t>
            </w:r>
            <w:proofErr w:type="spellEnd"/>
            <w:r w:rsidRPr="00AA43D1">
              <w:rPr>
                <w:rFonts w:ascii="Times New Roman" w:eastAsia="Times New Roman" w:hAnsi="Times New Roman" w:cs="Times New Roman"/>
                <w:sz w:val="20"/>
                <w:szCs w:val="20"/>
                <w:bdr w:val="dashed" w:sz="6" w:space="0" w:color="FF0000" w:frame="1"/>
                <w:shd w:val="clear" w:color="auto" w:fill="F7FDF7"/>
                <w:lang w:eastAsia="ru-RU"/>
              </w:rPr>
              <w:t>;</w:t>
            </w:r>
            <w:r w:rsidRPr="00AA43D1">
              <w:rPr>
                <w:rFonts w:ascii="Times New Roman" w:eastAsia="Times New Roman" w:hAnsi="Times New Roman" w:cs="Times New Roman"/>
                <w:sz w:val="20"/>
                <w:szCs w:val="20"/>
                <w:bdr w:val="dashed" w:sz="6" w:space="0" w:color="FF0000" w:frame="1"/>
                <w:shd w:val="clear" w:color="auto" w:fill="F7FDF7"/>
                <w:lang w:eastAsia="ru-RU"/>
              </w:rPr>
              <w:br/>
            </w:r>
          </w:p>
        </w:tc>
      </w:tr>
      <w:tr w:rsidR="00820EF6" w:rsidRPr="00AA43D1" w14:paraId="060EEDCC" w14:textId="77777777" w:rsidTr="008517CD">
        <w:tc>
          <w:tcPr>
            <w:tcW w:w="562" w:type="dxa"/>
          </w:tcPr>
          <w:p w14:paraId="21D24ACE" w14:textId="77777777" w:rsidR="00820EF6" w:rsidRPr="00AA43D1" w:rsidRDefault="00820EF6"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2</w:t>
            </w:r>
          </w:p>
        </w:tc>
        <w:tc>
          <w:tcPr>
            <w:tcW w:w="2977" w:type="dxa"/>
          </w:tcPr>
          <w:p w14:paraId="1B8C9030" w14:textId="2CF4384C" w:rsidR="00820EF6" w:rsidRPr="00AA43D1" w:rsidRDefault="00820EF6"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Окружающая среда  и безопасность</w:t>
            </w:r>
          </w:p>
        </w:tc>
        <w:tc>
          <w:tcPr>
            <w:tcW w:w="851" w:type="dxa"/>
          </w:tcPr>
          <w:p w14:paraId="7A84429F" w14:textId="1F55B720" w:rsidR="00820EF6" w:rsidRPr="00AA43D1" w:rsidRDefault="00820EF6"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w:t>
            </w:r>
          </w:p>
        </w:tc>
        <w:tc>
          <w:tcPr>
            <w:tcW w:w="1275" w:type="dxa"/>
          </w:tcPr>
          <w:p w14:paraId="3EFCCF03" w14:textId="77777777" w:rsidR="00820EF6" w:rsidRPr="00AA43D1" w:rsidRDefault="00820EF6"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0</w:t>
            </w:r>
          </w:p>
        </w:tc>
        <w:tc>
          <w:tcPr>
            <w:tcW w:w="1843" w:type="dxa"/>
          </w:tcPr>
          <w:p w14:paraId="039E8CAC" w14:textId="56AE413F" w:rsidR="00820EF6" w:rsidRPr="00AA43D1" w:rsidRDefault="00820EF6"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0</w:t>
            </w:r>
          </w:p>
        </w:tc>
        <w:tc>
          <w:tcPr>
            <w:tcW w:w="1276" w:type="dxa"/>
          </w:tcPr>
          <w:p w14:paraId="74874925" w14:textId="552778D7" w:rsidR="00820EF6" w:rsidRPr="00AA43D1" w:rsidRDefault="002C2A2B"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7</w:t>
            </w:r>
            <w:r w:rsidR="00820EF6">
              <w:rPr>
                <w:rFonts w:ascii="Times New Roman" w:eastAsia="Times New Roman" w:hAnsi="Times New Roman" w:cs="Times New Roman"/>
                <w:color w:val="000000"/>
                <w:w w:val="98"/>
                <w:sz w:val="20"/>
                <w:szCs w:val="20"/>
                <w:lang w:val="ru-RU"/>
              </w:rPr>
              <w:t>.09.2023</w:t>
            </w:r>
          </w:p>
        </w:tc>
        <w:tc>
          <w:tcPr>
            <w:tcW w:w="1886" w:type="dxa"/>
          </w:tcPr>
          <w:p w14:paraId="050E0628" w14:textId="48F049E5" w:rsidR="00820EF6" w:rsidRPr="00AA43D1" w:rsidRDefault="00820EF6"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 xml:space="preserve">Устный </w:t>
            </w:r>
            <w:r w:rsidRPr="00AA43D1">
              <w:rPr>
                <w:rFonts w:ascii="Times New Roman" w:eastAsia="Times New Roman" w:hAnsi="Times New Roman" w:cs="Times New Roman"/>
                <w:color w:val="000000"/>
                <w:w w:val="98"/>
                <w:sz w:val="20"/>
                <w:szCs w:val="20"/>
                <w:lang w:val="ru-RU"/>
              </w:rPr>
              <w:t xml:space="preserve">  опрос  </w:t>
            </w:r>
          </w:p>
        </w:tc>
      </w:tr>
      <w:tr w:rsidR="00820EF6" w:rsidRPr="00AA43D1" w14:paraId="26209792" w14:textId="77777777" w:rsidTr="008517CD">
        <w:tc>
          <w:tcPr>
            <w:tcW w:w="562" w:type="dxa"/>
          </w:tcPr>
          <w:p w14:paraId="05C5669B" w14:textId="77777777" w:rsidR="00820EF6" w:rsidRPr="00AA43D1" w:rsidRDefault="00820EF6"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3</w:t>
            </w:r>
          </w:p>
        </w:tc>
        <w:tc>
          <w:tcPr>
            <w:tcW w:w="2977" w:type="dxa"/>
          </w:tcPr>
          <w:p w14:paraId="00FE0455" w14:textId="404EC922" w:rsidR="00820EF6" w:rsidRPr="00AA43D1" w:rsidRDefault="00820EF6" w:rsidP="00AE770E">
            <w:pPr>
              <w:autoSpaceDE w:val="0"/>
              <w:autoSpaceDN w:val="0"/>
              <w:spacing w:after="316" w:line="230" w:lineRule="auto"/>
              <w:rPr>
                <w:rFonts w:ascii="Times New Roman" w:eastAsia="Times New Roman" w:hAnsi="Times New Roman" w:cs="Times New Roman"/>
                <w:bCs/>
                <w:sz w:val="20"/>
                <w:szCs w:val="20"/>
                <w:lang w:val="ru-RU" w:eastAsia="ru-RU"/>
              </w:rPr>
            </w:pPr>
            <w:r>
              <w:rPr>
                <w:rFonts w:ascii="Times New Roman" w:eastAsia="Times New Roman" w:hAnsi="Times New Roman" w:cs="Times New Roman"/>
                <w:bCs/>
                <w:sz w:val="20"/>
                <w:szCs w:val="20"/>
                <w:lang w:val="ru-RU" w:eastAsia="ru-RU"/>
              </w:rPr>
              <w:t>Зависит ли здоровье от образа жизни</w:t>
            </w:r>
          </w:p>
        </w:tc>
        <w:tc>
          <w:tcPr>
            <w:tcW w:w="851" w:type="dxa"/>
          </w:tcPr>
          <w:p w14:paraId="2BF8D0F3" w14:textId="774B4AFB" w:rsidR="00820EF6" w:rsidRPr="00AA43D1" w:rsidRDefault="00820EF6"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w:t>
            </w:r>
          </w:p>
        </w:tc>
        <w:tc>
          <w:tcPr>
            <w:tcW w:w="1275" w:type="dxa"/>
          </w:tcPr>
          <w:p w14:paraId="0374CA3B" w14:textId="77777777" w:rsidR="00820EF6" w:rsidRPr="00AA43D1" w:rsidRDefault="00820EF6"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0</w:t>
            </w:r>
          </w:p>
        </w:tc>
        <w:tc>
          <w:tcPr>
            <w:tcW w:w="1843" w:type="dxa"/>
          </w:tcPr>
          <w:p w14:paraId="327EF125" w14:textId="4A61E1B0" w:rsidR="00820EF6" w:rsidRPr="00AA43D1" w:rsidRDefault="00820EF6"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0</w:t>
            </w:r>
          </w:p>
        </w:tc>
        <w:tc>
          <w:tcPr>
            <w:tcW w:w="1276" w:type="dxa"/>
          </w:tcPr>
          <w:p w14:paraId="4AF5E102" w14:textId="3414BE41" w:rsidR="00820EF6" w:rsidRPr="00AA43D1" w:rsidRDefault="002C2A2B" w:rsidP="00AE770E">
            <w:pPr>
              <w:autoSpaceDE w:val="0"/>
              <w:autoSpaceDN w:val="0"/>
              <w:spacing w:after="316" w:line="230" w:lineRule="auto"/>
              <w:rPr>
                <w:rFonts w:ascii="Times New Roman" w:eastAsia="Times New Roman" w:hAnsi="Times New Roman" w:cs="Times New Roman"/>
                <w:bCs/>
                <w:color w:val="000000"/>
                <w:w w:val="98"/>
                <w:sz w:val="20"/>
                <w:szCs w:val="20"/>
                <w:lang w:val="ru-RU"/>
              </w:rPr>
            </w:pPr>
            <w:r>
              <w:rPr>
                <w:rFonts w:ascii="Times New Roman" w:eastAsia="Times New Roman" w:hAnsi="Times New Roman" w:cs="Times New Roman"/>
                <w:bCs/>
                <w:color w:val="000000"/>
                <w:w w:val="98"/>
                <w:sz w:val="20"/>
                <w:szCs w:val="20"/>
                <w:lang w:val="ru-RU"/>
              </w:rPr>
              <w:t>11</w:t>
            </w:r>
            <w:r w:rsidR="00820EF6">
              <w:rPr>
                <w:rFonts w:ascii="Times New Roman" w:eastAsia="Times New Roman" w:hAnsi="Times New Roman" w:cs="Times New Roman"/>
                <w:bCs/>
                <w:color w:val="000000"/>
                <w:w w:val="98"/>
                <w:sz w:val="20"/>
                <w:szCs w:val="20"/>
                <w:lang w:val="ru-RU"/>
              </w:rPr>
              <w:t>.09.2023</w:t>
            </w:r>
          </w:p>
        </w:tc>
        <w:tc>
          <w:tcPr>
            <w:tcW w:w="1886" w:type="dxa"/>
          </w:tcPr>
          <w:p w14:paraId="55C5F3A3" w14:textId="77777777" w:rsidR="00820EF6" w:rsidRPr="00AA43D1" w:rsidRDefault="00820EF6" w:rsidP="00AE770E">
            <w:pPr>
              <w:autoSpaceDE w:val="0"/>
              <w:autoSpaceDN w:val="0"/>
              <w:spacing w:after="316" w:line="230" w:lineRule="auto"/>
              <w:rPr>
                <w:rFonts w:ascii="Times New Roman" w:eastAsia="Times New Roman" w:hAnsi="Times New Roman" w:cs="Times New Roman"/>
                <w:b/>
                <w:color w:val="000000"/>
                <w:w w:val="98"/>
                <w:sz w:val="20"/>
                <w:szCs w:val="20"/>
                <w:lang w:val="ru-RU"/>
              </w:rPr>
            </w:pPr>
            <w:proofErr w:type="spellStart"/>
            <w:r w:rsidRPr="00AA43D1">
              <w:rPr>
                <w:rFonts w:ascii="Times New Roman" w:eastAsia="Times New Roman" w:hAnsi="Times New Roman" w:cs="Times New Roman"/>
                <w:sz w:val="20"/>
                <w:szCs w:val="20"/>
                <w:bdr w:val="dashed" w:sz="6" w:space="0" w:color="FF0000" w:frame="1"/>
                <w:shd w:val="clear" w:color="auto" w:fill="F7FDF7"/>
                <w:lang w:eastAsia="ru-RU"/>
              </w:rPr>
              <w:t>Устный</w:t>
            </w:r>
            <w:proofErr w:type="spellEnd"/>
            <w:r w:rsidRPr="00AA43D1">
              <w:rPr>
                <w:rFonts w:ascii="Times New Roman" w:eastAsia="Times New Roman" w:hAnsi="Times New Roman" w:cs="Times New Roman"/>
                <w:sz w:val="20"/>
                <w:szCs w:val="20"/>
                <w:bdr w:val="dashed" w:sz="6" w:space="0" w:color="FF0000" w:frame="1"/>
                <w:shd w:val="clear" w:color="auto" w:fill="F7FDF7"/>
                <w:lang w:eastAsia="ru-RU"/>
              </w:rPr>
              <w:t xml:space="preserve"> </w:t>
            </w:r>
            <w:proofErr w:type="spellStart"/>
            <w:r w:rsidRPr="00AA43D1">
              <w:rPr>
                <w:rFonts w:ascii="Times New Roman" w:eastAsia="Times New Roman" w:hAnsi="Times New Roman" w:cs="Times New Roman"/>
                <w:sz w:val="20"/>
                <w:szCs w:val="20"/>
                <w:bdr w:val="dashed" w:sz="6" w:space="0" w:color="FF0000" w:frame="1"/>
                <w:shd w:val="clear" w:color="auto" w:fill="F7FDF7"/>
                <w:lang w:eastAsia="ru-RU"/>
              </w:rPr>
              <w:t>опрос</w:t>
            </w:r>
            <w:proofErr w:type="spellEnd"/>
            <w:r w:rsidRPr="00AA43D1">
              <w:rPr>
                <w:rFonts w:ascii="Times New Roman" w:eastAsia="Times New Roman" w:hAnsi="Times New Roman" w:cs="Times New Roman"/>
                <w:sz w:val="20"/>
                <w:szCs w:val="20"/>
                <w:bdr w:val="dashed" w:sz="6" w:space="0" w:color="FF0000" w:frame="1"/>
                <w:shd w:val="clear" w:color="auto" w:fill="F7FDF7"/>
                <w:lang w:eastAsia="ru-RU"/>
              </w:rPr>
              <w:t>;</w:t>
            </w:r>
          </w:p>
        </w:tc>
      </w:tr>
      <w:tr w:rsidR="00820EF6" w:rsidRPr="00AA43D1" w14:paraId="0B53EB8F" w14:textId="77777777" w:rsidTr="008517CD">
        <w:tc>
          <w:tcPr>
            <w:tcW w:w="562" w:type="dxa"/>
          </w:tcPr>
          <w:p w14:paraId="4B639055" w14:textId="77777777" w:rsidR="00820EF6" w:rsidRPr="00AA43D1" w:rsidRDefault="00820EF6"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4</w:t>
            </w:r>
          </w:p>
        </w:tc>
        <w:tc>
          <w:tcPr>
            <w:tcW w:w="2977" w:type="dxa"/>
          </w:tcPr>
          <w:p w14:paraId="45A4F3FB" w14:textId="039B62CA" w:rsidR="00820EF6" w:rsidRPr="00AA43D1" w:rsidRDefault="00820EF6" w:rsidP="00AE770E">
            <w:pPr>
              <w:autoSpaceDE w:val="0"/>
              <w:autoSpaceDN w:val="0"/>
              <w:spacing w:after="316" w:line="230" w:lineRule="auto"/>
              <w:rPr>
                <w:rFonts w:ascii="Times New Roman" w:eastAsia="Times New Roman" w:hAnsi="Times New Roman" w:cs="Times New Roman"/>
                <w:sz w:val="20"/>
                <w:szCs w:val="20"/>
                <w:lang w:val="ru-RU" w:eastAsia="ru-RU"/>
              </w:rPr>
            </w:pPr>
            <w:r>
              <w:rPr>
                <w:rFonts w:ascii="Times New Roman" w:eastAsia="Times New Roman" w:hAnsi="Times New Roman" w:cs="Times New Roman"/>
                <w:sz w:val="20"/>
                <w:szCs w:val="20"/>
                <w:lang w:val="ru-RU" w:eastAsia="ru-RU"/>
              </w:rPr>
              <w:t xml:space="preserve">Значение </w:t>
            </w:r>
            <w:proofErr w:type="spellStart"/>
            <w:r>
              <w:rPr>
                <w:rFonts w:ascii="Times New Roman" w:eastAsia="Times New Roman" w:hAnsi="Times New Roman" w:cs="Times New Roman"/>
                <w:sz w:val="20"/>
                <w:szCs w:val="20"/>
                <w:lang w:val="ru-RU" w:eastAsia="ru-RU"/>
              </w:rPr>
              <w:t>физ</w:t>
            </w:r>
            <w:proofErr w:type="gramStart"/>
            <w:r>
              <w:rPr>
                <w:rFonts w:ascii="Times New Roman" w:eastAsia="Times New Roman" w:hAnsi="Times New Roman" w:cs="Times New Roman"/>
                <w:sz w:val="20"/>
                <w:szCs w:val="20"/>
                <w:lang w:val="ru-RU" w:eastAsia="ru-RU"/>
              </w:rPr>
              <w:t>.к</w:t>
            </w:r>
            <w:proofErr w:type="gramEnd"/>
            <w:r>
              <w:rPr>
                <w:rFonts w:ascii="Times New Roman" w:eastAsia="Times New Roman" w:hAnsi="Times New Roman" w:cs="Times New Roman"/>
                <w:sz w:val="20"/>
                <w:szCs w:val="20"/>
                <w:lang w:val="ru-RU" w:eastAsia="ru-RU"/>
              </w:rPr>
              <w:t>ультуры</w:t>
            </w:r>
            <w:proofErr w:type="spellEnd"/>
            <w:r>
              <w:rPr>
                <w:rFonts w:ascii="Times New Roman" w:eastAsia="Times New Roman" w:hAnsi="Times New Roman" w:cs="Times New Roman"/>
                <w:sz w:val="20"/>
                <w:szCs w:val="20"/>
                <w:lang w:val="ru-RU" w:eastAsia="ru-RU"/>
              </w:rPr>
              <w:t xml:space="preserve"> для здоровья человека</w:t>
            </w:r>
          </w:p>
        </w:tc>
        <w:tc>
          <w:tcPr>
            <w:tcW w:w="851" w:type="dxa"/>
          </w:tcPr>
          <w:p w14:paraId="6430BB9F" w14:textId="754F6D80" w:rsidR="00820EF6" w:rsidRPr="00AA43D1" w:rsidRDefault="00820EF6"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w:t>
            </w:r>
          </w:p>
        </w:tc>
        <w:tc>
          <w:tcPr>
            <w:tcW w:w="1275" w:type="dxa"/>
          </w:tcPr>
          <w:p w14:paraId="3C9AC1FE" w14:textId="77777777" w:rsidR="00820EF6" w:rsidRPr="00AA43D1" w:rsidRDefault="00820EF6"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0</w:t>
            </w:r>
          </w:p>
        </w:tc>
        <w:tc>
          <w:tcPr>
            <w:tcW w:w="1843" w:type="dxa"/>
          </w:tcPr>
          <w:p w14:paraId="1810F116" w14:textId="0CC64AC1" w:rsidR="00820EF6" w:rsidRPr="00AA43D1" w:rsidRDefault="00820EF6"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0</w:t>
            </w:r>
          </w:p>
        </w:tc>
        <w:tc>
          <w:tcPr>
            <w:tcW w:w="1276" w:type="dxa"/>
          </w:tcPr>
          <w:p w14:paraId="5CFD9B3A" w14:textId="11C4AABD" w:rsidR="00820EF6" w:rsidRPr="00AA43D1" w:rsidRDefault="002C2A2B" w:rsidP="00AE770E">
            <w:pPr>
              <w:autoSpaceDE w:val="0"/>
              <w:autoSpaceDN w:val="0"/>
              <w:spacing w:after="316" w:line="230" w:lineRule="auto"/>
              <w:rPr>
                <w:rFonts w:ascii="Times New Roman" w:eastAsia="Times New Roman" w:hAnsi="Times New Roman" w:cs="Times New Roman"/>
                <w:b/>
                <w:color w:val="000000"/>
                <w:w w:val="98"/>
                <w:sz w:val="20"/>
                <w:szCs w:val="20"/>
                <w:lang w:val="ru-RU"/>
              </w:rPr>
            </w:pPr>
            <w:r>
              <w:rPr>
                <w:rFonts w:ascii="Times New Roman" w:eastAsia="Times New Roman" w:hAnsi="Times New Roman" w:cs="Times New Roman"/>
                <w:bCs/>
                <w:color w:val="000000"/>
                <w:w w:val="98"/>
                <w:sz w:val="20"/>
                <w:szCs w:val="20"/>
                <w:lang w:val="ru-RU"/>
              </w:rPr>
              <w:t>14</w:t>
            </w:r>
            <w:r w:rsidR="00820EF6">
              <w:rPr>
                <w:rFonts w:ascii="Times New Roman" w:eastAsia="Times New Roman" w:hAnsi="Times New Roman" w:cs="Times New Roman"/>
                <w:bCs/>
                <w:color w:val="000000"/>
                <w:w w:val="98"/>
                <w:sz w:val="20"/>
                <w:szCs w:val="20"/>
                <w:lang w:val="ru-RU"/>
              </w:rPr>
              <w:t>.09.2023</w:t>
            </w:r>
          </w:p>
        </w:tc>
        <w:tc>
          <w:tcPr>
            <w:tcW w:w="1886" w:type="dxa"/>
          </w:tcPr>
          <w:p w14:paraId="0838EFCB" w14:textId="474950F1" w:rsidR="00820EF6" w:rsidRPr="00AA43D1" w:rsidRDefault="00820EF6" w:rsidP="00AE770E">
            <w:pPr>
              <w:autoSpaceDE w:val="0"/>
              <w:autoSpaceDN w:val="0"/>
              <w:spacing w:after="316" w:line="230" w:lineRule="auto"/>
              <w:rPr>
                <w:rFonts w:ascii="Times New Roman" w:eastAsia="Times New Roman" w:hAnsi="Times New Roman" w:cs="Times New Roman"/>
                <w:b/>
                <w:color w:val="000000"/>
                <w:w w:val="98"/>
                <w:sz w:val="20"/>
                <w:szCs w:val="20"/>
                <w:lang w:val="ru-RU"/>
              </w:rPr>
            </w:pPr>
            <w:proofErr w:type="spellStart"/>
            <w:r w:rsidRPr="00AA43D1">
              <w:rPr>
                <w:rFonts w:ascii="Times New Roman" w:eastAsia="Times New Roman" w:hAnsi="Times New Roman" w:cs="Times New Roman"/>
                <w:sz w:val="20"/>
                <w:szCs w:val="20"/>
                <w:bdr w:val="dashed" w:sz="6" w:space="0" w:color="FF0000" w:frame="1"/>
                <w:shd w:val="clear" w:color="auto" w:fill="F7FDF7"/>
                <w:lang w:eastAsia="ru-RU"/>
              </w:rPr>
              <w:t>Устный</w:t>
            </w:r>
            <w:proofErr w:type="spellEnd"/>
            <w:r w:rsidRPr="00AA43D1">
              <w:rPr>
                <w:rFonts w:ascii="Times New Roman" w:eastAsia="Times New Roman" w:hAnsi="Times New Roman" w:cs="Times New Roman"/>
                <w:sz w:val="20"/>
                <w:szCs w:val="20"/>
                <w:bdr w:val="dashed" w:sz="6" w:space="0" w:color="FF0000" w:frame="1"/>
                <w:shd w:val="clear" w:color="auto" w:fill="F7FDF7"/>
                <w:lang w:eastAsia="ru-RU"/>
              </w:rPr>
              <w:t xml:space="preserve"> </w:t>
            </w:r>
            <w:proofErr w:type="spellStart"/>
            <w:r w:rsidRPr="00AA43D1">
              <w:rPr>
                <w:rFonts w:ascii="Times New Roman" w:eastAsia="Times New Roman" w:hAnsi="Times New Roman" w:cs="Times New Roman"/>
                <w:sz w:val="20"/>
                <w:szCs w:val="20"/>
                <w:bdr w:val="dashed" w:sz="6" w:space="0" w:color="FF0000" w:frame="1"/>
                <w:shd w:val="clear" w:color="auto" w:fill="F7FDF7"/>
                <w:lang w:eastAsia="ru-RU"/>
              </w:rPr>
              <w:t>опрос</w:t>
            </w:r>
            <w:proofErr w:type="spellEnd"/>
            <w:r w:rsidRPr="00AA43D1">
              <w:rPr>
                <w:rFonts w:ascii="Times New Roman" w:eastAsia="Times New Roman" w:hAnsi="Times New Roman" w:cs="Times New Roman"/>
                <w:sz w:val="20"/>
                <w:szCs w:val="20"/>
                <w:bdr w:val="dashed" w:sz="6" w:space="0" w:color="FF0000" w:frame="1"/>
                <w:shd w:val="clear" w:color="auto" w:fill="F7FDF7"/>
                <w:lang w:eastAsia="ru-RU"/>
              </w:rPr>
              <w:t>;</w:t>
            </w:r>
          </w:p>
        </w:tc>
      </w:tr>
      <w:tr w:rsidR="00820EF6" w:rsidRPr="00AA43D1" w14:paraId="06BB4E58" w14:textId="77777777" w:rsidTr="008517CD">
        <w:tc>
          <w:tcPr>
            <w:tcW w:w="562" w:type="dxa"/>
          </w:tcPr>
          <w:p w14:paraId="2D8071E4" w14:textId="77777777" w:rsidR="00820EF6" w:rsidRPr="00AA43D1" w:rsidRDefault="00820EF6"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5</w:t>
            </w:r>
          </w:p>
        </w:tc>
        <w:tc>
          <w:tcPr>
            <w:tcW w:w="2977" w:type="dxa"/>
          </w:tcPr>
          <w:p w14:paraId="339E005C" w14:textId="134993F3" w:rsidR="00820EF6" w:rsidRPr="00AA43D1" w:rsidRDefault="00820EF6" w:rsidP="00AE770E">
            <w:pPr>
              <w:autoSpaceDE w:val="0"/>
              <w:autoSpaceDN w:val="0"/>
              <w:spacing w:after="316" w:line="230" w:lineRule="auto"/>
              <w:rPr>
                <w:rFonts w:ascii="Times New Roman" w:eastAsia="Times New Roman" w:hAnsi="Times New Roman" w:cs="Times New Roman"/>
                <w:bCs/>
                <w:sz w:val="20"/>
                <w:szCs w:val="20"/>
                <w:lang w:val="ru-RU" w:eastAsia="ru-RU"/>
              </w:rPr>
            </w:pPr>
            <w:r>
              <w:rPr>
                <w:rFonts w:ascii="Times New Roman" w:eastAsia="Times New Roman" w:hAnsi="Times New Roman" w:cs="Times New Roman"/>
                <w:bCs/>
                <w:sz w:val="20"/>
                <w:szCs w:val="20"/>
                <w:lang w:val="ru-RU" w:eastAsia="ru-RU"/>
              </w:rPr>
              <w:t>Закаливание</w:t>
            </w:r>
          </w:p>
        </w:tc>
        <w:tc>
          <w:tcPr>
            <w:tcW w:w="851" w:type="dxa"/>
          </w:tcPr>
          <w:p w14:paraId="4F809CAB" w14:textId="4C405035" w:rsidR="00820EF6" w:rsidRPr="00AA43D1" w:rsidRDefault="00820EF6"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w:t>
            </w:r>
          </w:p>
        </w:tc>
        <w:tc>
          <w:tcPr>
            <w:tcW w:w="1275" w:type="dxa"/>
          </w:tcPr>
          <w:p w14:paraId="14071E65" w14:textId="77777777" w:rsidR="00820EF6" w:rsidRPr="00AA43D1" w:rsidRDefault="00820EF6"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0</w:t>
            </w:r>
          </w:p>
        </w:tc>
        <w:tc>
          <w:tcPr>
            <w:tcW w:w="1843" w:type="dxa"/>
          </w:tcPr>
          <w:p w14:paraId="7025CD19" w14:textId="6B9C2403" w:rsidR="00820EF6" w:rsidRPr="00AA43D1" w:rsidRDefault="00820EF6"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0</w:t>
            </w:r>
          </w:p>
        </w:tc>
        <w:tc>
          <w:tcPr>
            <w:tcW w:w="1276" w:type="dxa"/>
          </w:tcPr>
          <w:p w14:paraId="753A3210" w14:textId="77B2311A" w:rsidR="00820EF6" w:rsidRPr="00AA43D1" w:rsidRDefault="002C2A2B" w:rsidP="00AE770E">
            <w:pPr>
              <w:autoSpaceDE w:val="0"/>
              <w:autoSpaceDN w:val="0"/>
              <w:spacing w:after="316" w:line="230" w:lineRule="auto"/>
              <w:rPr>
                <w:rFonts w:ascii="Times New Roman" w:eastAsia="Times New Roman" w:hAnsi="Times New Roman" w:cs="Times New Roman"/>
                <w:bCs/>
                <w:color w:val="000000"/>
                <w:w w:val="98"/>
                <w:sz w:val="20"/>
                <w:szCs w:val="20"/>
                <w:lang w:val="ru-RU"/>
              </w:rPr>
            </w:pPr>
            <w:r>
              <w:rPr>
                <w:rFonts w:ascii="Times New Roman" w:eastAsia="Times New Roman" w:hAnsi="Times New Roman" w:cs="Times New Roman"/>
                <w:bCs/>
                <w:color w:val="000000"/>
                <w:w w:val="98"/>
                <w:sz w:val="20"/>
                <w:szCs w:val="20"/>
                <w:lang w:val="ru-RU"/>
              </w:rPr>
              <w:t>18.09</w:t>
            </w:r>
            <w:r w:rsidR="00820EF6">
              <w:rPr>
                <w:rFonts w:ascii="Times New Roman" w:eastAsia="Times New Roman" w:hAnsi="Times New Roman" w:cs="Times New Roman"/>
                <w:bCs/>
                <w:color w:val="000000"/>
                <w:w w:val="98"/>
                <w:sz w:val="20"/>
                <w:szCs w:val="20"/>
                <w:lang w:val="ru-RU"/>
              </w:rPr>
              <w:t>.2023</w:t>
            </w:r>
          </w:p>
        </w:tc>
        <w:tc>
          <w:tcPr>
            <w:tcW w:w="1886" w:type="dxa"/>
          </w:tcPr>
          <w:p w14:paraId="549F84ED" w14:textId="066EDF09" w:rsidR="00820EF6" w:rsidRPr="00AA43D1" w:rsidRDefault="00820EF6" w:rsidP="00AE770E">
            <w:pPr>
              <w:autoSpaceDE w:val="0"/>
              <w:autoSpaceDN w:val="0"/>
              <w:spacing w:after="316" w:line="230" w:lineRule="auto"/>
              <w:rPr>
                <w:rFonts w:ascii="Times New Roman" w:eastAsia="Times New Roman" w:hAnsi="Times New Roman" w:cs="Times New Roman"/>
                <w:b/>
                <w:color w:val="000000"/>
                <w:w w:val="98"/>
                <w:sz w:val="20"/>
                <w:szCs w:val="20"/>
                <w:lang w:val="ru-RU"/>
              </w:rPr>
            </w:pPr>
            <w:r w:rsidRPr="002C2A2B">
              <w:rPr>
                <w:rFonts w:ascii="Times New Roman" w:eastAsia="Times New Roman" w:hAnsi="Times New Roman" w:cs="Times New Roman"/>
                <w:sz w:val="20"/>
                <w:szCs w:val="20"/>
                <w:bdr w:val="dashed" w:sz="6" w:space="0" w:color="FF0000" w:frame="1"/>
                <w:shd w:val="clear" w:color="auto" w:fill="F7FDF7"/>
                <w:lang w:val="ru-RU" w:eastAsia="ru-RU"/>
              </w:rPr>
              <w:t>Устный опрос;</w:t>
            </w:r>
          </w:p>
        </w:tc>
      </w:tr>
      <w:tr w:rsidR="00820EF6" w:rsidRPr="00AA43D1" w14:paraId="23937029" w14:textId="77777777" w:rsidTr="008517CD">
        <w:tc>
          <w:tcPr>
            <w:tcW w:w="562" w:type="dxa"/>
          </w:tcPr>
          <w:p w14:paraId="5AB93C11" w14:textId="77777777" w:rsidR="00820EF6" w:rsidRPr="00AA43D1" w:rsidRDefault="00820EF6"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6</w:t>
            </w:r>
          </w:p>
        </w:tc>
        <w:tc>
          <w:tcPr>
            <w:tcW w:w="2977" w:type="dxa"/>
          </w:tcPr>
          <w:p w14:paraId="0F423790" w14:textId="666F0986" w:rsidR="00820EF6" w:rsidRPr="00AA43D1" w:rsidRDefault="00820EF6" w:rsidP="00AE770E">
            <w:pPr>
              <w:autoSpaceDE w:val="0"/>
              <w:autoSpaceDN w:val="0"/>
              <w:spacing w:after="316" w:line="230" w:lineRule="auto"/>
              <w:rPr>
                <w:rFonts w:ascii="Times New Roman" w:eastAsia="Times New Roman" w:hAnsi="Times New Roman" w:cs="Times New Roman"/>
                <w:bCs/>
                <w:sz w:val="20"/>
                <w:szCs w:val="20"/>
                <w:lang w:val="ru-RU" w:eastAsia="ru-RU"/>
              </w:rPr>
            </w:pPr>
            <w:r>
              <w:rPr>
                <w:rFonts w:ascii="Times New Roman" w:eastAsia="Times New Roman" w:hAnsi="Times New Roman" w:cs="Times New Roman"/>
                <w:bCs/>
                <w:sz w:val="20"/>
                <w:szCs w:val="20"/>
                <w:lang w:val="ru-RU" w:eastAsia="ru-RU"/>
              </w:rPr>
              <w:t>Правила рационального питания</w:t>
            </w:r>
          </w:p>
        </w:tc>
        <w:tc>
          <w:tcPr>
            <w:tcW w:w="851" w:type="dxa"/>
          </w:tcPr>
          <w:p w14:paraId="7A5A4B8D" w14:textId="10FBB426" w:rsidR="00820EF6" w:rsidRPr="00AA43D1" w:rsidRDefault="00820EF6"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w:t>
            </w:r>
          </w:p>
        </w:tc>
        <w:tc>
          <w:tcPr>
            <w:tcW w:w="1275" w:type="dxa"/>
          </w:tcPr>
          <w:p w14:paraId="751161EC" w14:textId="77777777" w:rsidR="00820EF6" w:rsidRPr="00AA43D1" w:rsidRDefault="00820EF6"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0</w:t>
            </w:r>
          </w:p>
        </w:tc>
        <w:tc>
          <w:tcPr>
            <w:tcW w:w="1843" w:type="dxa"/>
          </w:tcPr>
          <w:p w14:paraId="36E684C2" w14:textId="77460D16" w:rsidR="00820EF6" w:rsidRPr="00AA43D1" w:rsidRDefault="00820EF6"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0</w:t>
            </w:r>
          </w:p>
        </w:tc>
        <w:tc>
          <w:tcPr>
            <w:tcW w:w="1276" w:type="dxa"/>
          </w:tcPr>
          <w:p w14:paraId="447FE137" w14:textId="5A13F664" w:rsidR="00820EF6" w:rsidRPr="00AA43D1" w:rsidRDefault="002C2A2B" w:rsidP="00AE770E">
            <w:pPr>
              <w:autoSpaceDE w:val="0"/>
              <w:autoSpaceDN w:val="0"/>
              <w:spacing w:after="316" w:line="230" w:lineRule="auto"/>
              <w:rPr>
                <w:rFonts w:ascii="Times New Roman" w:eastAsia="Times New Roman" w:hAnsi="Times New Roman" w:cs="Times New Roman"/>
                <w:b/>
                <w:color w:val="000000"/>
                <w:w w:val="98"/>
                <w:sz w:val="20"/>
                <w:szCs w:val="20"/>
                <w:lang w:val="ru-RU"/>
              </w:rPr>
            </w:pPr>
            <w:r>
              <w:rPr>
                <w:rFonts w:ascii="Times New Roman" w:eastAsia="Times New Roman" w:hAnsi="Times New Roman" w:cs="Times New Roman"/>
                <w:bCs/>
                <w:color w:val="000000"/>
                <w:w w:val="98"/>
                <w:sz w:val="20"/>
                <w:szCs w:val="20"/>
                <w:lang w:val="ru-RU"/>
              </w:rPr>
              <w:t>21.09</w:t>
            </w:r>
            <w:r w:rsidR="00820EF6">
              <w:rPr>
                <w:rFonts w:ascii="Times New Roman" w:eastAsia="Times New Roman" w:hAnsi="Times New Roman" w:cs="Times New Roman"/>
                <w:bCs/>
                <w:color w:val="000000"/>
                <w:w w:val="98"/>
                <w:sz w:val="20"/>
                <w:szCs w:val="20"/>
                <w:lang w:val="ru-RU"/>
              </w:rPr>
              <w:t>.2023</w:t>
            </w:r>
          </w:p>
        </w:tc>
        <w:tc>
          <w:tcPr>
            <w:tcW w:w="1886" w:type="dxa"/>
          </w:tcPr>
          <w:p w14:paraId="78EFD38B" w14:textId="5240BED7" w:rsidR="00820EF6" w:rsidRPr="00AA43D1" w:rsidRDefault="00820EF6" w:rsidP="00EE492A">
            <w:pPr>
              <w:autoSpaceDE w:val="0"/>
              <w:autoSpaceDN w:val="0"/>
              <w:spacing w:after="316" w:line="230" w:lineRule="auto"/>
              <w:rPr>
                <w:rFonts w:ascii="Times New Roman" w:eastAsia="Times New Roman" w:hAnsi="Times New Roman" w:cs="Times New Roman"/>
                <w:color w:val="000000"/>
                <w:w w:val="98"/>
                <w:sz w:val="20"/>
                <w:szCs w:val="20"/>
                <w:lang w:val="ru-RU"/>
              </w:rPr>
            </w:pPr>
            <w:r w:rsidRPr="002C2A2B">
              <w:rPr>
                <w:rFonts w:ascii="Times New Roman" w:eastAsia="Times New Roman" w:hAnsi="Times New Roman" w:cs="Times New Roman"/>
                <w:sz w:val="20"/>
                <w:szCs w:val="20"/>
                <w:bdr w:val="dashed" w:sz="6" w:space="0" w:color="FF0000" w:frame="1"/>
                <w:shd w:val="clear" w:color="auto" w:fill="F7FDF7"/>
                <w:lang w:val="ru-RU" w:eastAsia="ru-RU"/>
              </w:rPr>
              <w:t>Устный опрос;</w:t>
            </w:r>
          </w:p>
        </w:tc>
      </w:tr>
      <w:tr w:rsidR="00820EF6" w:rsidRPr="00AA43D1" w14:paraId="0F93080F" w14:textId="77777777" w:rsidTr="008517CD">
        <w:tc>
          <w:tcPr>
            <w:tcW w:w="562" w:type="dxa"/>
          </w:tcPr>
          <w:p w14:paraId="6A42A7B0" w14:textId="77777777" w:rsidR="00820EF6" w:rsidRPr="00AA43D1" w:rsidRDefault="00820EF6"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7</w:t>
            </w:r>
          </w:p>
        </w:tc>
        <w:tc>
          <w:tcPr>
            <w:tcW w:w="2977" w:type="dxa"/>
          </w:tcPr>
          <w:p w14:paraId="1A280021" w14:textId="3C6034BA" w:rsidR="00820EF6" w:rsidRPr="00AA43D1" w:rsidRDefault="00820EF6" w:rsidP="00AE770E">
            <w:pPr>
              <w:autoSpaceDE w:val="0"/>
              <w:autoSpaceDN w:val="0"/>
              <w:spacing w:after="316" w:line="230" w:lineRule="auto"/>
              <w:rPr>
                <w:rFonts w:ascii="Times New Roman" w:eastAsia="Times New Roman" w:hAnsi="Times New Roman" w:cs="Times New Roman"/>
                <w:bCs/>
                <w:sz w:val="20"/>
                <w:szCs w:val="20"/>
                <w:lang w:val="ru-RU" w:eastAsia="ru-RU"/>
              </w:rPr>
            </w:pPr>
            <w:r>
              <w:rPr>
                <w:rFonts w:ascii="Times New Roman" w:eastAsia="Times New Roman" w:hAnsi="Times New Roman" w:cs="Times New Roman"/>
                <w:bCs/>
                <w:sz w:val="20"/>
                <w:szCs w:val="20"/>
                <w:lang w:val="ru-RU" w:eastAsia="ru-RU"/>
              </w:rPr>
              <w:t>Продукты питания как экологический фактор</w:t>
            </w:r>
          </w:p>
        </w:tc>
        <w:tc>
          <w:tcPr>
            <w:tcW w:w="851" w:type="dxa"/>
          </w:tcPr>
          <w:p w14:paraId="0B99A8C4" w14:textId="208529A0" w:rsidR="00820EF6" w:rsidRPr="00AA43D1" w:rsidRDefault="00820EF6"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w:t>
            </w:r>
          </w:p>
        </w:tc>
        <w:tc>
          <w:tcPr>
            <w:tcW w:w="1275" w:type="dxa"/>
          </w:tcPr>
          <w:p w14:paraId="20EC1237" w14:textId="77777777" w:rsidR="00820EF6" w:rsidRPr="00AA43D1" w:rsidRDefault="00820EF6"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0</w:t>
            </w:r>
          </w:p>
        </w:tc>
        <w:tc>
          <w:tcPr>
            <w:tcW w:w="1843" w:type="dxa"/>
          </w:tcPr>
          <w:p w14:paraId="1B838580" w14:textId="76D2331A" w:rsidR="00820EF6" w:rsidRPr="00AA43D1" w:rsidRDefault="00820EF6"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0</w:t>
            </w:r>
          </w:p>
        </w:tc>
        <w:tc>
          <w:tcPr>
            <w:tcW w:w="1276" w:type="dxa"/>
          </w:tcPr>
          <w:p w14:paraId="1FA537D9" w14:textId="1FF8475E" w:rsidR="00820EF6" w:rsidRPr="00AA43D1" w:rsidRDefault="002C2A2B" w:rsidP="00AE770E">
            <w:pPr>
              <w:autoSpaceDE w:val="0"/>
              <w:autoSpaceDN w:val="0"/>
              <w:spacing w:after="316" w:line="230" w:lineRule="auto"/>
              <w:rPr>
                <w:rFonts w:ascii="Times New Roman" w:eastAsia="Times New Roman" w:hAnsi="Times New Roman" w:cs="Times New Roman"/>
                <w:b/>
                <w:color w:val="000000"/>
                <w:w w:val="98"/>
                <w:sz w:val="20"/>
                <w:szCs w:val="20"/>
                <w:lang w:val="ru-RU"/>
              </w:rPr>
            </w:pPr>
            <w:r>
              <w:rPr>
                <w:rFonts w:ascii="Times New Roman" w:eastAsia="Times New Roman" w:hAnsi="Times New Roman" w:cs="Times New Roman"/>
                <w:bCs/>
                <w:color w:val="000000"/>
                <w:w w:val="98"/>
                <w:sz w:val="20"/>
                <w:szCs w:val="20"/>
                <w:lang w:val="ru-RU"/>
              </w:rPr>
              <w:t>25.09</w:t>
            </w:r>
            <w:r w:rsidR="00820EF6">
              <w:rPr>
                <w:rFonts w:ascii="Times New Roman" w:eastAsia="Times New Roman" w:hAnsi="Times New Roman" w:cs="Times New Roman"/>
                <w:bCs/>
                <w:color w:val="000000"/>
                <w:w w:val="98"/>
                <w:sz w:val="20"/>
                <w:szCs w:val="20"/>
                <w:lang w:val="ru-RU"/>
              </w:rPr>
              <w:t>.2023</w:t>
            </w:r>
          </w:p>
        </w:tc>
        <w:tc>
          <w:tcPr>
            <w:tcW w:w="1886" w:type="dxa"/>
          </w:tcPr>
          <w:p w14:paraId="205C4A17" w14:textId="77777777" w:rsidR="00820EF6" w:rsidRPr="00AA43D1" w:rsidRDefault="00820EF6" w:rsidP="00AE770E">
            <w:pPr>
              <w:autoSpaceDE w:val="0"/>
              <w:autoSpaceDN w:val="0"/>
              <w:spacing w:after="316" w:line="230" w:lineRule="auto"/>
              <w:rPr>
                <w:rFonts w:ascii="Times New Roman" w:eastAsia="Times New Roman" w:hAnsi="Times New Roman" w:cs="Times New Roman"/>
                <w:b/>
                <w:color w:val="000000"/>
                <w:w w:val="98"/>
                <w:sz w:val="20"/>
                <w:szCs w:val="20"/>
                <w:lang w:val="ru-RU"/>
              </w:rPr>
            </w:pPr>
            <w:r w:rsidRPr="002C2A2B">
              <w:rPr>
                <w:rFonts w:ascii="Times New Roman" w:eastAsia="Times New Roman" w:hAnsi="Times New Roman" w:cs="Times New Roman"/>
                <w:sz w:val="20"/>
                <w:szCs w:val="20"/>
                <w:bdr w:val="dashed" w:sz="6" w:space="0" w:color="FF0000" w:frame="1"/>
                <w:shd w:val="clear" w:color="auto" w:fill="F7FDF7"/>
                <w:lang w:val="ru-RU" w:eastAsia="ru-RU"/>
              </w:rPr>
              <w:t>Устный опрос;</w:t>
            </w:r>
          </w:p>
        </w:tc>
      </w:tr>
      <w:tr w:rsidR="00820EF6" w:rsidRPr="00AA43D1" w14:paraId="0A213C14" w14:textId="77777777" w:rsidTr="008517CD">
        <w:tc>
          <w:tcPr>
            <w:tcW w:w="562" w:type="dxa"/>
          </w:tcPr>
          <w:p w14:paraId="16A8E7AA" w14:textId="77777777" w:rsidR="00820EF6" w:rsidRPr="00AA43D1" w:rsidRDefault="00820EF6"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8</w:t>
            </w:r>
          </w:p>
        </w:tc>
        <w:tc>
          <w:tcPr>
            <w:tcW w:w="2977" w:type="dxa"/>
          </w:tcPr>
          <w:p w14:paraId="68CC31C8" w14:textId="04CB2FCC" w:rsidR="00820EF6" w:rsidRPr="00AA43D1" w:rsidRDefault="00820EF6" w:rsidP="00AE770E">
            <w:pPr>
              <w:autoSpaceDE w:val="0"/>
              <w:autoSpaceDN w:val="0"/>
              <w:spacing w:after="316" w:line="230" w:lineRule="auto"/>
              <w:rPr>
                <w:rFonts w:ascii="Times New Roman" w:eastAsia="Times New Roman" w:hAnsi="Times New Roman" w:cs="Times New Roman"/>
                <w:sz w:val="20"/>
                <w:szCs w:val="20"/>
                <w:lang w:val="ru-RU" w:eastAsia="ru-RU"/>
              </w:rPr>
            </w:pPr>
            <w:r>
              <w:rPr>
                <w:rFonts w:ascii="Times New Roman" w:eastAsia="Times New Roman" w:hAnsi="Times New Roman" w:cs="Times New Roman"/>
                <w:sz w:val="20"/>
                <w:szCs w:val="20"/>
                <w:lang w:val="ru-RU" w:eastAsia="ru-RU"/>
              </w:rPr>
              <w:t xml:space="preserve">Питание и </w:t>
            </w:r>
            <w:proofErr w:type="spellStart"/>
            <w:r>
              <w:rPr>
                <w:rFonts w:ascii="Times New Roman" w:eastAsia="Times New Roman" w:hAnsi="Times New Roman" w:cs="Times New Roman"/>
                <w:sz w:val="20"/>
                <w:szCs w:val="20"/>
                <w:lang w:val="ru-RU" w:eastAsia="ru-RU"/>
              </w:rPr>
              <w:t>болезни</w:t>
            </w:r>
            <w:proofErr w:type="gramStart"/>
            <w:r>
              <w:rPr>
                <w:rFonts w:ascii="Times New Roman" w:eastAsia="Times New Roman" w:hAnsi="Times New Roman" w:cs="Times New Roman"/>
                <w:sz w:val="20"/>
                <w:szCs w:val="20"/>
                <w:lang w:val="ru-RU" w:eastAsia="ru-RU"/>
              </w:rPr>
              <w:t>.Д</w:t>
            </w:r>
            <w:proofErr w:type="gramEnd"/>
            <w:r>
              <w:rPr>
                <w:rFonts w:ascii="Times New Roman" w:eastAsia="Times New Roman" w:hAnsi="Times New Roman" w:cs="Times New Roman"/>
                <w:sz w:val="20"/>
                <w:szCs w:val="20"/>
                <w:lang w:val="ru-RU" w:eastAsia="ru-RU"/>
              </w:rPr>
              <w:t>иета</w:t>
            </w:r>
            <w:proofErr w:type="spellEnd"/>
            <w:r>
              <w:rPr>
                <w:rFonts w:ascii="Times New Roman" w:eastAsia="Times New Roman" w:hAnsi="Times New Roman" w:cs="Times New Roman"/>
                <w:sz w:val="20"/>
                <w:szCs w:val="20"/>
                <w:lang w:val="ru-RU" w:eastAsia="ru-RU"/>
              </w:rPr>
              <w:t>.</w:t>
            </w:r>
          </w:p>
        </w:tc>
        <w:tc>
          <w:tcPr>
            <w:tcW w:w="851" w:type="dxa"/>
          </w:tcPr>
          <w:p w14:paraId="7C9EBB5D" w14:textId="59A61C38" w:rsidR="00820EF6" w:rsidRPr="00AA43D1" w:rsidRDefault="00820EF6"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w:t>
            </w:r>
          </w:p>
        </w:tc>
        <w:tc>
          <w:tcPr>
            <w:tcW w:w="1275" w:type="dxa"/>
          </w:tcPr>
          <w:p w14:paraId="7086ECB2" w14:textId="77777777" w:rsidR="00820EF6" w:rsidRPr="00AA43D1" w:rsidRDefault="00820EF6"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0</w:t>
            </w:r>
          </w:p>
        </w:tc>
        <w:tc>
          <w:tcPr>
            <w:tcW w:w="1843" w:type="dxa"/>
          </w:tcPr>
          <w:p w14:paraId="03336A12" w14:textId="1311FDA1" w:rsidR="00820EF6" w:rsidRPr="00AA43D1" w:rsidRDefault="00820EF6"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0</w:t>
            </w:r>
          </w:p>
        </w:tc>
        <w:tc>
          <w:tcPr>
            <w:tcW w:w="1276" w:type="dxa"/>
          </w:tcPr>
          <w:p w14:paraId="6678DC53" w14:textId="3BFA3689" w:rsidR="00820EF6" w:rsidRPr="00AA43D1" w:rsidRDefault="002C2A2B" w:rsidP="00AE770E">
            <w:pPr>
              <w:autoSpaceDE w:val="0"/>
              <w:autoSpaceDN w:val="0"/>
              <w:spacing w:after="316" w:line="230" w:lineRule="auto"/>
              <w:rPr>
                <w:rFonts w:ascii="Times New Roman" w:eastAsia="Times New Roman" w:hAnsi="Times New Roman" w:cs="Times New Roman"/>
                <w:bCs/>
                <w:color w:val="000000"/>
                <w:w w:val="98"/>
                <w:sz w:val="20"/>
                <w:szCs w:val="20"/>
                <w:lang w:val="ru-RU"/>
              </w:rPr>
            </w:pPr>
            <w:r>
              <w:rPr>
                <w:rFonts w:ascii="Times New Roman" w:eastAsia="Times New Roman" w:hAnsi="Times New Roman" w:cs="Times New Roman"/>
                <w:bCs/>
                <w:color w:val="000000"/>
                <w:w w:val="98"/>
                <w:sz w:val="20"/>
                <w:szCs w:val="20"/>
                <w:lang w:val="ru-RU"/>
              </w:rPr>
              <w:t>28.09</w:t>
            </w:r>
            <w:r w:rsidR="00820EF6">
              <w:rPr>
                <w:rFonts w:ascii="Times New Roman" w:eastAsia="Times New Roman" w:hAnsi="Times New Roman" w:cs="Times New Roman"/>
                <w:bCs/>
                <w:color w:val="000000"/>
                <w:w w:val="98"/>
                <w:sz w:val="20"/>
                <w:szCs w:val="20"/>
                <w:lang w:val="ru-RU"/>
              </w:rPr>
              <w:t>.2023</w:t>
            </w:r>
          </w:p>
        </w:tc>
        <w:tc>
          <w:tcPr>
            <w:tcW w:w="1886" w:type="dxa"/>
          </w:tcPr>
          <w:p w14:paraId="45A9474D" w14:textId="77777777" w:rsidR="00820EF6" w:rsidRPr="00AA43D1" w:rsidRDefault="00820EF6" w:rsidP="00AE770E">
            <w:pPr>
              <w:autoSpaceDE w:val="0"/>
              <w:autoSpaceDN w:val="0"/>
              <w:spacing w:after="316" w:line="230" w:lineRule="auto"/>
              <w:rPr>
                <w:rFonts w:ascii="Times New Roman" w:eastAsia="Times New Roman" w:hAnsi="Times New Roman" w:cs="Times New Roman"/>
                <w:b/>
                <w:color w:val="000000"/>
                <w:w w:val="98"/>
                <w:sz w:val="20"/>
                <w:szCs w:val="20"/>
                <w:lang w:val="ru-RU"/>
              </w:rPr>
            </w:pPr>
            <w:r w:rsidRPr="002C2A2B">
              <w:rPr>
                <w:rFonts w:ascii="Times New Roman" w:eastAsia="Times New Roman" w:hAnsi="Times New Roman" w:cs="Times New Roman"/>
                <w:sz w:val="20"/>
                <w:szCs w:val="20"/>
                <w:bdr w:val="dashed" w:sz="6" w:space="0" w:color="FF0000" w:frame="1"/>
                <w:shd w:val="clear" w:color="auto" w:fill="F7FDF7"/>
                <w:lang w:val="ru-RU" w:eastAsia="ru-RU"/>
              </w:rPr>
              <w:t>Устный опрос;</w:t>
            </w:r>
          </w:p>
        </w:tc>
      </w:tr>
      <w:tr w:rsidR="00820EF6" w:rsidRPr="00AA43D1" w14:paraId="1AF39774" w14:textId="77777777" w:rsidTr="008517CD">
        <w:tc>
          <w:tcPr>
            <w:tcW w:w="562" w:type="dxa"/>
          </w:tcPr>
          <w:p w14:paraId="380A7C58" w14:textId="77777777" w:rsidR="00820EF6" w:rsidRPr="00AA43D1" w:rsidRDefault="00820EF6"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9</w:t>
            </w:r>
          </w:p>
        </w:tc>
        <w:tc>
          <w:tcPr>
            <w:tcW w:w="2977" w:type="dxa"/>
          </w:tcPr>
          <w:p w14:paraId="055114D6" w14:textId="051F7827" w:rsidR="00820EF6" w:rsidRPr="00AA43D1" w:rsidRDefault="00820EF6" w:rsidP="00AE770E">
            <w:pPr>
              <w:autoSpaceDE w:val="0"/>
              <w:autoSpaceDN w:val="0"/>
              <w:spacing w:after="316" w:line="230" w:lineRule="auto"/>
              <w:rPr>
                <w:rFonts w:ascii="Times New Roman" w:eastAsia="Times New Roman" w:hAnsi="Times New Roman" w:cs="Times New Roman"/>
                <w:bCs/>
                <w:sz w:val="20"/>
                <w:szCs w:val="20"/>
                <w:lang w:val="ru-RU" w:eastAsia="ru-RU"/>
              </w:rPr>
            </w:pPr>
            <w:r>
              <w:rPr>
                <w:rFonts w:ascii="Times New Roman" w:eastAsia="Times New Roman" w:hAnsi="Times New Roman" w:cs="Times New Roman"/>
                <w:bCs/>
                <w:sz w:val="20"/>
                <w:szCs w:val="20"/>
                <w:lang w:val="ru-RU" w:eastAsia="ru-RU"/>
              </w:rPr>
              <w:t>Психическое здоровье человека</w:t>
            </w:r>
          </w:p>
        </w:tc>
        <w:tc>
          <w:tcPr>
            <w:tcW w:w="851" w:type="dxa"/>
          </w:tcPr>
          <w:p w14:paraId="1299198E" w14:textId="025F6707" w:rsidR="00820EF6" w:rsidRPr="00AA43D1" w:rsidRDefault="00820EF6"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w:t>
            </w:r>
          </w:p>
        </w:tc>
        <w:tc>
          <w:tcPr>
            <w:tcW w:w="1275" w:type="dxa"/>
          </w:tcPr>
          <w:p w14:paraId="16761ED3" w14:textId="77777777" w:rsidR="00820EF6" w:rsidRPr="00AA43D1" w:rsidRDefault="00820EF6"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0</w:t>
            </w:r>
          </w:p>
        </w:tc>
        <w:tc>
          <w:tcPr>
            <w:tcW w:w="1843" w:type="dxa"/>
          </w:tcPr>
          <w:p w14:paraId="4C894E02" w14:textId="28F9C4AF" w:rsidR="00820EF6" w:rsidRPr="00AA43D1" w:rsidRDefault="00820EF6"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0</w:t>
            </w:r>
          </w:p>
        </w:tc>
        <w:tc>
          <w:tcPr>
            <w:tcW w:w="1276" w:type="dxa"/>
          </w:tcPr>
          <w:p w14:paraId="4A8275E6" w14:textId="43B1FFB4" w:rsidR="00820EF6" w:rsidRPr="00AA43D1" w:rsidRDefault="002C2A2B" w:rsidP="00AE770E">
            <w:pPr>
              <w:autoSpaceDE w:val="0"/>
              <w:autoSpaceDN w:val="0"/>
              <w:spacing w:after="316" w:line="230" w:lineRule="auto"/>
              <w:rPr>
                <w:rFonts w:ascii="Times New Roman" w:eastAsia="Times New Roman" w:hAnsi="Times New Roman" w:cs="Times New Roman"/>
                <w:b/>
                <w:color w:val="000000"/>
                <w:w w:val="98"/>
                <w:sz w:val="20"/>
                <w:szCs w:val="20"/>
                <w:lang w:val="ru-RU"/>
              </w:rPr>
            </w:pPr>
            <w:r>
              <w:rPr>
                <w:rFonts w:ascii="Times New Roman" w:eastAsia="Times New Roman" w:hAnsi="Times New Roman" w:cs="Times New Roman"/>
                <w:bCs/>
                <w:color w:val="000000"/>
                <w:w w:val="98"/>
                <w:sz w:val="20"/>
                <w:szCs w:val="20"/>
                <w:lang w:val="ru-RU"/>
              </w:rPr>
              <w:t>2.10</w:t>
            </w:r>
            <w:r w:rsidR="00820EF6">
              <w:rPr>
                <w:rFonts w:ascii="Times New Roman" w:eastAsia="Times New Roman" w:hAnsi="Times New Roman" w:cs="Times New Roman"/>
                <w:bCs/>
                <w:color w:val="000000"/>
                <w:w w:val="98"/>
                <w:sz w:val="20"/>
                <w:szCs w:val="20"/>
                <w:lang w:val="ru-RU"/>
              </w:rPr>
              <w:t>.2023</w:t>
            </w:r>
          </w:p>
        </w:tc>
        <w:tc>
          <w:tcPr>
            <w:tcW w:w="1886" w:type="dxa"/>
          </w:tcPr>
          <w:p w14:paraId="09F1C3DC" w14:textId="7DE3E289" w:rsidR="00820EF6" w:rsidRPr="00AA43D1" w:rsidRDefault="00820EF6" w:rsidP="00AE770E">
            <w:pPr>
              <w:autoSpaceDE w:val="0"/>
              <w:autoSpaceDN w:val="0"/>
              <w:spacing w:after="316" w:line="230" w:lineRule="auto"/>
              <w:rPr>
                <w:rFonts w:ascii="Times New Roman" w:eastAsia="Times New Roman" w:hAnsi="Times New Roman" w:cs="Times New Roman"/>
                <w:b/>
                <w:color w:val="000000"/>
                <w:w w:val="98"/>
                <w:sz w:val="20"/>
                <w:szCs w:val="20"/>
                <w:lang w:val="ru-RU"/>
              </w:rPr>
            </w:pPr>
            <w:r w:rsidRPr="002C2A2B">
              <w:rPr>
                <w:rFonts w:ascii="Times New Roman" w:eastAsia="Times New Roman" w:hAnsi="Times New Roman" w:cs="Times New Roman"/>
                <w:sz w:val="20"/>
                <w:szCs w:val="20"/>
                <w:bdr w:val="dashed" w:sz="6" w:space="0" w:color="FF0000" w:frame="1"/>
                <w:shd w:val="clear" w:color="auto" w:fill="F7FDF7"/>
                <w:lang w:val="ru-RU" w:eastAsia="ru-RU"/>
              </w:rPr>
              <w:t>Уст</w:t>
            </w:r>
            <w:proofErr w:type="spellStart"/>
            <w:r w:rsidRPr="00AA43D1">
              <w:rPr>
                <w:rFonts w:ascii="Times New Roman" w:eastAsia="Times New Roman" w:hAnsi="Times New Roman" w:cs="Times New Roman"/>
                <w:sz w:val="20"/>
                <w:szCs w:val="20"/>
                <w:bdr w:val="dashed" w:sz="6" w:space="0" w:color="FF0000" w:frame="1"/>
                <w:shd w:val="clear" w:color="auto" w:fill="F7FDF7"/>
                <w:lang w:eastAsia="ru-RU"/>
              </w:rPr>
              <w:t>ный</w:t>
            </w:r>
            <w:proofErr w:type="spellEnd"/>
            <w:r w:rsidRPr="00AA43D1">
              <w:rPr>
                <w:rFonts w:ascii="Times New Roman" w:eastAsia="Times New Roman" w:hAnsi="Times New Roman" w:cs="Times New Roman"/>
                <w:sz w:val="20"/>
                <w:szCs w:val="20"/>
                <w:bdr w:val="dashed" w:sz="6" w:space="0" w:color="FF0000" w:frame="1"/>
                <w:shd w:val="clear" w:color="auto" w:fill="F7FDF7"/>
                <w:lang w:eastAsia="ru-RU"/>
              </w:rPr>
              <w:t xml:space="preserve"> </w:t>
            </w:r>
            <w:proofErr w:type="spellStart"/>
            <w:r w:rsidRPr="00AA43D1">
              <w:rPr>
                <w:rFonts w:ascii="Times New Roman" w:eastAsia="Times New Roman" w:hAnsi="Times New Roman" w:cs="Times New Roman"/>
                <w:sz w:val="20"/>
                <w:szCs w:val="20"/>
                <w:bdr w:val="dashed" w:sz="6" w:space="0" w:color="FF0000" w:frame="1"/>
                <w:shd w:val="clear" w:color="auto" w:fill="F7FDF7"/>
                <w:lang w:eastAsia="ru-RU"/>
              </w:rPr>
              <w:t>опрос</w:t>
            </w:r>
            <w:proofErr w:type="spellEnd"/>
            <w:r w:rsidRPr="00AA43D1">
              <w:rPr>
                <w:rFonts w:ascii="Times New Roman" w:eastAsia="Times New Roman" w:hAnsi="Times New Roman" w:cs="Times New Roman"/>
                <w:sz w:val="20"/>
                <w:szCs w:val="20"/>
                <w:bdr w:val="dashed" w:sz="6" w:space="0" w:color="FF0000" w:frame="1"/>
                <w:shd w:val="clear" w:color="auto" w:fill="F7FDF7"/>
                <w:lang w:eastAsia="ru-RU"/>
              </w:rPr>
              <w:t>;</w:t>
            </w:r>
          </w:p>
        </w:tc>
      </w:tr>
      <w:tr w:rsidR="00820EF6" w:rsidRPr="00AA43D1" w14:paraId="32EA7DA8" w14:textId="77777777" w:rsidTr="008517CD">
        <w:tc>
          <w:tcPr>
            <w:tcW w:w="562" w:type="dxa"/>
          </w:tcPr>
          <w:p w14:paraId="0E061064" w14:textId="77777777" w:rsidR="00820EF6" w:rsidRPr="00AA43D1" w:rsidRDefault="00820EF6"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10</w:t>
            </w:r>
          </w:p>
        </w:tc>
        <w:tc>
          <w:tcPr>
            <w:tcW w:w="2977" w:type="dxa"/>
          </w:tcPr>
          <w:p w14:paraId="19AF783D" w14:textId="23D4A358" w:rsidR="00820EF6" w:rsidRPr="00E53856" w:rsidRDefault="00820EF6"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Компьютер и здоровье</w:t>
            </w:r>
          </w:p>
        </w:tc>
        <w:tc>
          <w:tcPr>
            <w:tcW w:w="851" w:type="dxa"/>
          </w:tcPr>
          <w:p w14:paraId="7BA48091" w14:textId="1DB5F98C" w:rsidR="00820EF6" w:rsidRPr="00AA43D1" w:rsidRDefault="00820EF6"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w:t>
            </w:r>
          </w:p>
        </w:tc>
        <w:tc>
          <w:tcPr>
            <w:tcW w:w="1275" w:type="dxa"/>
          </w:tcPr>
          <w:p w14:paraId="70E534A8" w14:textId="77777777" w:rsidR="00820EF6" w:rsidRPr="00AA43D1" w:rsidRDefault="00820EF6"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0</w:t>
            </w:r>
          </w:p>
        </w:tc>
        <w:tc>
          <w:tcPr>
            <w:tcW w:w="1843" w:type="dxa"/>
          </w:tcPr>
          <w:p w14:paraId="24220625" w14:textId="5FC5DEE4" w:rsidR="00820EF6" w:rsidRPr="00AA43D1" w:rsidRDefault="00820EF6"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0</w:t>
            </w:r>
          </w:p>
        </w:tc>
        <w:tc>
          <w:tcPr>
            <w:tcW w:w="1276" w:type="dxa"/>
          </w:tcPr>
          <w:p w14:paraId="48528FAF" w14:textId="45BF362A" w:rsidR="00820EF6" w:rsidRPr="00AA43D1" w:rsidRDefault="00BE1244" w:rsidP="00AE770E">
            <w:pPr>
              <w:autoSpaceDE w:val="0"/>
              <w:autoSpaceDN w:val="0"/>
              <w:spacing w:after="316" w:line="230" w:lineRule="auto"/>
              <w:rPr>
                <w:rFonts w:ascii="Times New Roman" w:eastAsia="Times New Roman" w:hAnsi="Times New Roman" w:cs="Times New Roman"/>
                <w:b/>
                <w:color w:val="000000"/>
                <w:w w:val="98"/>
                <w:sz w:val="20"/>
                <w:szCs w:val="20"/>
              </w:rPr>
            </w:pPr>
            <w:r>
              <w:rPr>
                <w:rFonts w:ascii="Times New Roman" w:eastAsia="Times New Roman" w:hAnsi="Times New Roman" w:cs="Times New Roman"/>
                <w:bCs/>
                <w:color w:val="000000"/>
                <w:w w:val="98"/>
                <w:sz w:val="20"/>
                <w:szCs w:val="20"/>
                <w:lang w:val="ru-RU"/>
              </w:rPr>
              <w:t>5</w:t>
            </w:r>
            <w:r w:rsidR="002C2A2B">
              <w:rPr>
                <w:rFonts w:ascii="Times New Roman" w:eastAsia="Times New Roman" w:hAnsi="Times New Roman" w:cs="Times New Roman"/>
                <w:bCs/>
                <w:color w:val="000000"/>
                <w:w w:val="98"/>
                <w:sz w:val="20"/>
                <w:szCs w:val="20"/>
                <w:lang w:val="ru-RU"/>
              </w:rPr>
              <w:t>.10</w:t>
            </w:r>
            <w:r w:rsidR="00820EF6">
              <w:rPr>
                <w:rFonts w:ascii="Times New Roman" w:eastAsia="Times New Roman" w:hAnsi="Times New Roman" w:cs="Times New Roman"/>
                <w:bCs/>
                <w:color w:val="000000"/>
                <w:w w:val="98"/>
                <w:sz w:val="20"/>
                <w:szCs w:val="20"/>
                <w:lang w:val="ru-RU"/>
              </w:rPr>
              <w:t>.2023</w:t>
            </w:r>
          </w:p>
        </w:tc>
        <w:tc>
          <w:tcPr>
            <w:tcW w:w="1886" w:type="dxa"/>
          </w:tcPr>
          <w:p w14:paraId="225F090A" w14:textId="77777777" w:rsidR="00820EF6" w:rsidRPr="00AA43D1" w:rsidRDefault="00820EF6" w:rsidP="00AE770E">
            <w:pPr>
              <w:autoSpaceDE w:val="0"/>
              <w:autoSpaceDN w:val="0"/>
              <w:spacing w:after="316" w:line="230" w:lineRule="auto"/>
              <w:rPr>
                <w:rFonts w:ascii="Times New Roman" w:eastAsia="Times New Roman" w:hAnsi="Times New Roman" w:cs="Times New Roman"/>
                <w:b/>
                <w:color w:val="000000"/>
                <w:w w:val="98"/>
                <w:sz w:val="20"/>
                <w:szCs w:val="20"/>
              </w:rPr>
            </w:pPr>
            <w:proofErr w:type="spellStart"/>
            <w:r w:rsidRPr="00AA43D1">
              <w:rPr>
                <w:rFonts w:ascii="Times New Roman" w:eastAsia="Times New Roman" w:hAnsi="Times New Roman" w:cs="Times New Roman"/>
                <w:sz w:val="20"/>
                <w:szCs w:val="20"/>
                <w:bdr w:val="dashed" w:sz="6" w:space="0" w:color="FF0000" w:frame="1"/>
                <w:shd w:val="clear" w:color="auto" w:fill="F7FDF7"/>
                <w:lang w:eastAsia="ru-RU"/>
              </w:rPr>
              <w:t>Устный</w:t>
            </w:r>
            <w:proofErr w:type="spellEnd"/>
            <w:r w:rsidRPr="00AA43D1">
              <w:rPr>
                <w:rFonts w:ascii="Times New Roman" w:eastAsia="Times New Roman" w:hAnsi="Times New Roman" w:cs="Times New Roman"/>
                <w:sz w:val="20"/>
                <w:szCs w:val="20"/>
                <w:bdr w:val="dashed" w:sz="6" w:space="0" w:color="FF0000" w:frame="1"/>
                <w:shd w:val="clear" w:color="auto" w:fill="F7FDF7"/>
                <w:lang w:eastAsia="ru-RU"/>
              </w:rPr>
              <w:t xml:space="preserve"> </w:t>
            </w:r>
            <w:proofErr w:type="spellStart"/>
            <w:r w:rsidRPr="00AA43D1">
              <w:rPr>
                <w:rFonts w:ascii="Times New Roman" w:eastAsia="Times New Roman" w:hAnsi="Times New Roman" w:cs="Times New Roman"/>
                <w:sz w:val="20"/>
                <w:szCs w:val="20"/>
                <w:bdr w:val="dashed" w:sz="6" w:space="0" w:color="FF0000" w:frame="1"/>
                <w:shd w:val="clear" w:color="auto" w:fill="F7FDF7"/>
                <w:lang w:eastAsia="ru-RU"/>
              </w:rPr>
              <w:t>опрос</w:t>
            </w:r>
            <w:proofErr w:type="spellEnd"/>
            <w:r w:rsidRPr="00AA43D1">
              <w:rPr>
                <w:rFonts w:ascii="Times New Roman" w:eastAsia="Times New Roman" w:hAnsi="Times New Roman" w:cs="Times New Roman"/>
                <w:sz w:val="20"/>
                <w:szCs w:val="20"/>
                <w:bdr w:val="dashed" w:sz="6" w:space="0" w:color="FF0000" w:frame="1"/>
                <w:shd w:val="clear" w:color="auto" w:fill="F7FDF7"/>
                <w:lang w:eastAsia="ru-RU"/>
              </w:rPr>
              <w:t>;</w:t>
            </w:r>
            <w:r w:rsidRPr="00AA43D1">
              <w:rPr>
                <w:rFonts w:ascii="Times New Roman" w:eastAsia="Times New Roman" w:hAnsi="Times New Roman" w:cs="Times New Roman"/>
                <w:sz w:val="20"/>
                <w:szCs w:val="20"/>
                <w:bdr w:val="dashed" w:sz="6" w:space="0" w:color="FF0000" w:frame="1"/>
                <w:shd w:val="clear" w:color="auto" w:fill="F7FDF7"/>
                <w:lang w:eastAsia="ru-RU"/>
              </w:rPr>
              <w:br/>
            </w:r>
          </w:p>
        </w:tc>
      </w:tr>
      <w:tr w:rsidR="00820EF6" w:rsidRPr="00AA43D1" w14:paraId="06B009D1" w14:textId="77777777" w:rsidTr="008517CD">
        <w:tc>
          <w:tcPr>
            <w:tcW w:w="562" w:type="dxa"/>
          </w:tcPr>
          <w:p w14:paraId="68E35245" w14:textId="77777777" w:rsidR="00820EF6" w:rsidRPr="00AA43D1" w:rsidRDefault="00820EF6"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11</w:t>
            </w:r>
          </w:p>
        </w:tc>
        <w:tc>
          <w:tcPr>
            <w:tcW w:w="2977" w:type="dxa"/>
          </w:tcPr>
          <w:p w14:paraId="73D822C4" w14:textId="7154AD69" w:rsidR="00820EF6" w:rsidRPr="00E53856" w:rsidRDefault="00820EF6"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proofErr w:type="gramStart"/>
            <w:r>
              <w:rPr>
                <w:rFonts w:ascii="Times New Roman" w:eastAsia="Times New Roman" w:hAnsi="Times New Roman" w:cs="Times New Roman"/>
                <w:color w:val="000000"/>
                <w:w w:val="98"/>
                <w:sz w:val="20"/>
                <w:szCs w:val="20"/>
                <w:lang w:val="ru-RU"/>
              </w:rPr>
              <w:t>Человек-социальное</w:t>
            </w:r>
            <w:proofErr w:type="gramEnd"/>
            <w:r>
              <w:rPr>
                <w:rFonts w:ascii="Times New Roman" w:eastAsia="Times New Roman" w:hAnsi="Times New Roman" w:cs="Times New Roman"/>
                <w:color w:val="000000"/>
                <w:w w:val="98"/>
                <w:sz w:val="20"/>
                <w:szCs w:val="20"/>
                <w:lang w:val="ru-RU"/>
              </w:rPr>
              <w:t xml:space="preserve"> существо</w:t>
            </w:r>
          </w:p>
        </w:tc>
        <w:tc>
          <w:tcPr>
            <w:tcW w:w="851" w:type="dxa"/>
          </w:tcPr>
          <w:p w14:paraId="45BAA327" w14:textId="6A7D84CD" w:rsidR="00820EF6" w:rsidRPr="00AA43D1" w:rsidRDefault="00820EF6"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w:t>
            </w:r>
          </w:p>
        </w:tc>
        <w:tc>
          <w:tcPr>
            <w:tcW w:w="1275" w:type="dxa"/>
          </w:tcPr>
          <w:p w14:paraId="2411E304" w14:textId="77777777" w:rsidR="00820EF6" w:rsidRPr="00AA43D1" w:rsidRDefault="00820EF6"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0</w:t>
            </w:r>
          </w:p>
        </w:tc>
        <w:tc>
          <w:tcPr>
            <w:tcW w:w="1843" w:type="dxa"/>
          </w:tcPr>
          <w:p w14:paraId="5D3ECDBE" w14:textId="67950049" w:rsidR="00820EF6" w:rsidRPr="00AA43D1" w:rsidRDefault="00820EF6"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0</w:t>
            </w:r>
          </w:p>
        </w:tc>
        <w:tc>
          <w:tcPr>
            <w:tcW w:w="1276" w:type="dxa"/>
          </w:tcPr>
          <w:p w14:paraId="4D67E231" w14:textId="6F36DE76" w:rsidR="00820EF6" w:rsidRPr="00AA43D1" w:rsidRDefault="00BE1244" w:rsidP="00AE770E">
            <w:pPr>
              <w:autoSpaceDE w:val="0"/>
              <w:autoSpaceDN w:val="0"/>
              <w:spacing w:after="316" w:line="230" w:lineRule="auto"/>
              <w:rPr>
                <w:rFonts w:ascii="Times New Roman" w:eastAsia="Times New Roman" w:hAnsi="Times New Roman" w:cs="Times New Roman"/>
                <w:b/>
                <w:color w:val="000000"/>
                <w:w w:val="98"/>
                <w:sz w:val="20"/>
                <w:szCs w:val="20"/>
              </w:rPr>
            </w:pPr>
            <w:r>
              <w:rPr>
                <w:rFonts w:ascii="Times New Roman" w:eastAsia="Times New Roman" w:hAnsi="Times New Roman" w:cs="Times New Roman"/>
                <w:bCs/>
                <w:color w:val="000000"/>
                <w:w w:val="98"/>
                <w:sz w:val="20"/>
                <w:szCs w:val="20"/>
                <w:lang w:val="ru-RU"/>
              </w:rPr>
              <w:t>9</w:t>
            </w:r>
            <w:r w:rsidR="002C2A2B">
              <w:rPr>
                <w:rFonts w:ascii="Times New Roman" w:eastAsia="Times New Roman" w:hAnsi="Times New Roman" w:cs="Times New Roman"/>
                <w:bCs/>
                <w:color w:val="000000"/>
                <w:w w:val="98"/>
                <w:sz w:val="20"/>
                <w:szCs w:val="20"/>
                <w:lang w:val="ru-RU"/>
              </w:rPr>
              <w:t>.10</w:t>
            </w:r>
            <w:r w:rsidR="00820EF6">
              <w:rPr>
                <w:rFonts w:ascii="Times New Roman" w:eastAsia="Times New Roman" w:hAnsi="Times New Roman" w:cs="Times New Roman"/>
                <w:bCs/>
                <w:color w:val="000000"/>
                <w:w w:val="98"/>
                <w:sz w:val="20"/>
                <w:szCs w:val="20"/>
                <w:lang w:val="ru-RU"/>
              </w:rPr>
              <w:t>.2023</w:t>
            </w:r>
          </w:p>
        </w:tc>
        <w:tc>
          <w:tcPr>
            <w:tcW w:w="1886" w:type="dxa"/>
          </w:tcPr>
          <w:p w14:paraId="255D486B" w14:textId="77777777" w:rsidR="00820EF6" w:rsidRPr="00AA43D1" w:rsidRDefault="00820EF6" w:rsidP="00AE770E">
            <w:pPr>
              <w:autoSpaceDE w:val="0"/>
              <w:autoSpaceDN w:val="0"/>
              <w:spacing w:after="316" w:line="230" w:lineRule="auto"/>
              <w:rPr>
                <w:rFonts w:ascii="Times New Roman" w:eastAsia="Times New Roman" w:hAnsi="Times New Roman" w:cs="Times New Roman"/>
                <w:b/>
                <w:color w:val="000000"/>
                <w:w w:val="98"/>
                <w:sz w:val="20"/>
                <w:szCs w:val="20"/>
              </w:rPr>
            </w:pPr>
            <w:proofErr w:type="spellStart"/>
            <w:r w:rsidRPr="00AA43D1">
              <w:rPr>
                <w:rFonts w:ascii="Times New Roman" w:eastAsia="Times New Roman" w:hAnsi="Times New Roman" w:cs="Times New Roman"/>
                <w:sz w:val="20"/>
                <w:szCs w:val="20"/>
                <w:bdr w:val="dashed" w:sz="6" w:space="0" w:color="FF0000" w:frame="1"/>
                <w:shd w:val="clear" w:color="auto" w:fill="F7FDF7"/>
                <w:lang w:eastAsia="ru-RU"/>
              </w:rPr>
              <w:t>Устный</w:t>
            </w:r>
            <w:proofErr w:type="spellEnd"/>
            <w:r w:rsidRPr="00AA43D1">
              <w:rPr>
                <w:rFonts w:ascii="Times New Roman" w:eastAsia="Times New Roman" w:hAnsi="Times New Roman" w:cs="Times New Roman"/>
                <w:sz w:val="20"/>
                <w:szCs w:val="20"/>
                <w:bdr w:val="dashed" w:sz="6" w:space="0" w:color="FF0000" w:frame="1"/>
                <w:shd w:val="clear" w:color="auto" w:fill="F7FDF7"/>
                <w:lang w:eastAsia="ru-RU"/>
              </w:rPr>
              <w:t xml:space="preserve"> </w:t>
            </w:r>
            <w:proofErr w:type="spellStart"/>
            <w:r w:rsidRPr="00AA43D1">
              <w:rPr>
                <w:rFonts w:ascii="Times New Roman" w:eastAsia="Times New Roman" w:hAnsi="Times New Roman" w:cs="Times New Roman"/>
                <w:sz w:val="20"/>
                <w:szCs w:val="20"/>
                <w:bdr w:val="dashed" w:sz="6" w:space="0" w:color="FF0000" w:frame="1"/>
                <w:shd w:val="clear" w:color="auto" w:fill="F7FDF7"/>
                <w:lang w:eastAsia="ru-RU"/>
              </w:rPr>
              <w:t>опрос</w:t>
            </w:r>
            <w:proofErr w:type="spellEnd"/>
            <w:r w:rsidRPr="00AA43D1">
              <w:rPr>
                <w:rFonts w:ascii="Times New Roman" w:eastAsia="Times New Roman" w:hAnsi="Times New Roman" w:cs="Times New Roman"/>
                <w:sz w:val="20"/>
                <w:szCs w:val="20"/>
                <w:bdr w:val="dashed" w:sz="6" w:space="0" w:color="FF0000" w:frame="1"/>
                <w:shd w:val="clear" w:color="auto" w:fill="F7FDF7"/>
                <w:lang w:eastAsia="ru-RU"/>
              </w:rPr>
              <w:t>;</w:t>
            </w:r>
            <w:r w:rsidRPr="00AA43D1">
              <w:rPr>
                <w:rFonts w:ascii="Times New Roman" w:eastAsia="Times New Roman" w:hAnsi="Times New Roman" w:cs="Times New Roman"/>
                <w:sz w:val="20"/>
                <w:szCs w:val="20"/>
                <w:bdr w:val="dashed" w:sz="6" w:space="0" w:color="FF0000" w:frame="1"/>
                <w:shd w:val="clear" w:color="auto" w:fill="F7FDF7"/>
                <w:lang w:eastAsia="ru-RU"/>
              </w:rPr>
              <w:br/>
            </w:r>
          </w:p>
        </w:tc>
      </w:tr>
      <w:tr w:rsidR="00820EF6" w:rsidRPr="00AA43D1" w14:paraId="4AB92B2E" w14:textId="77777777" w:rsidTr="008517CD">
        <w:tc>
          <w:tcPr>
            <w:tcW w:w="562" w:type="dxa"/>
          </w:tcPr>
          <w:p w14:paraId="2A753B58" w14:textId="77777777" w:rsidR="00820EF6" w:rsidRPr="00AA43D1" w:rsidRDefault="00820EF6"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12</w:t>
            </w:r>
          </w:p>
        </w:tc>
        <w:tc>
          <w:tcPr>
            <w:tcW w:w="2977" w:type="dxa"/>
          </w:tcPr>
          <w:p w14:paraId="6E725D15" w14:textId="23A0D5B4" w:rsidR="00820EF6" w:rsidRPr="00E53856" w:rsidRDefault="00820EF6"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 xml:space="preserve">Круг интересов </w:t>
            </w:r>
            <w:proofErr w:type="spellStart"/>
            <w:r>
              <w:rPr>
                <w:rFonts w:ascii="Times New Roman" w:eastAsia="Times New Roman" w:hAnsi="Times New Roman" w:cs="Times New Roman"/>
                <w:color w:val="000000"/>
                <w:w w:val="98"/>
                <w:sz w:val="20"/>
                <w:szCs w:val="20"/>
                <w:lang w:val="ru-RU"/>
              </w:rPr>
              <w:t>человека</w:t>
            </w:r>
            <w:proofErr w:type="gramStart"/>
            <w:r>
              <w:rPr>
                <w:rFonts w:ascii="Times New Roman" w:eastAsia="Times New Roman" w:hAnsi="Times New Roman" w:cs="Times New Roman"/>
                <w:color w:val="000000"/>
                <w:w w:val="98"/>
                <w:sz w:val="20"/>
                <w:szCs w:val="20"/>
                <w:lang w:val="ru-RU"/>
              </w:rPr>
              <w:t>.Ф</w:t>
            </w:r>
            <w:proofErr w:type="gramEnd"/>
            <w:r>
              <w:rPr>
                <w:rFonts w:ascii="Times New Roman" w:eastAsia="Times New Roman" w:hAnsi="Times New Roman" w:cs="Times New Roman"/>
                <w:color w:val="000000"/>
                <w:w w:val="98"/>
                <w:sz w:val="20"/>
                <w:szCs w:val="20"/>
                <w:lang w:val="ru-RU"/>
              </w:rPr>
              <w:t>анаты</w:t>
            </w:r>
            <w:proofErr w:type="spellEnd"/>
            <w:r>
              <w:rPr>
                <w:rFonts w:ascii="Times New Roman" w:eastAsia="Times New Roman" w:hAnsi="Times New Roman" w:cs="Times New Roman"/>
                <w:color w:val="000000"/>
                <w:w w:val="98"/>
                <w:sz w:val="20"/>
                <w:szCs w:val="20"/>
                <w:lang w:val="ru-RU"/>
              </w:rPr>
              <w:t xml:space="preserve"> и поклонники</w:t>
            </w:r>
          </w:p>
        </w:tc>
        <w:tc>
          <w:tcPr>
            <w:tcW w:w="851" w:type="dxa"/>
          </w:tcPr>
          <w:p w14:paraId="3469DEB9" w14:textId="350F576F" w:rsidR="00820EF6" w:rsidRPr="00AA43D1" w:rsidRDefault="00820EF6"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w:t>
            </w:r>
          </w:p>
        </w:tc>
        <w:tc>
          <w:tcPr>
            <w:tcW w:w="1275" w:type="dxa"/>
          </w:tcPr>
          <w:p w14:paraId="5C922EDB" w14:textId="5F872E9E" w:rsidR="00820EF6" w:rsidRPr="00AA43D1" w:rsidRDefault="00820EF6"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0</w:t>
            </w:r>
          </w:p>
        </w:tc>
        <w:tc>
          <w:tcPr>
            <w:tcW w:w="1843" w:type="dxa"/>
          </w:tcPr>
          <w:p w14:paraId="6F1C649E" w14:textId="77777777" w:rsidR="00820EF6" w:rsidRPr="00AA43D1" w:rsidRDefault="00820EF6"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0</w:t>
            </w:r>
          </w:p>
        </w:tc>
        <w:tc>
          <w:tcPr>
            <w:tcW w:w="1276" w:type="dxa"/>
          </w:tcPr>
          <w:p w14:paraId="2F4CF22B" w14:textId="6476F701" w:rsidR="00820EF6" w:rsidRPr="00AA43D1" w:rsidRDefault="00BE1244" w:rsidP="00AE770E">
            <w:pPr>
              <w:autoSpaceDE w:val="0"/>
              <w:autoSpaceDN w:val="0"/>
              <w:spacing w:after="316" w:line="230" w:lineRule="auto"/>
              <w:rPr>
                <w:rFonts w:ascii="Times New Roman" w:eastAsia="Times New Roman" w:hAnsi="Times New Roman" w:cs="Times New Roman"/>
                <w:b/>
                <w:color w:val="000000"/>
                <w:w w:val="98"/>
                <w:sz w:val="20"/>
                <w:szCs w:val="20"/>
              </w:rPr>
            </w:pPr>
            <w:r>
              <w:rPr>
                <w:rFonts w:ascii="Times New Roman" w:eastAsia="Times New Roman" w:hAnsi="Times New Roman" w:cs="Times New Roman"/>
                <w:bCs/>
                <w:color w:val="000000"/>
                <w:w w:val="98"/>
                <w:sz w:val="20"/>
                <w:szCs w:val="20"/>
                <w:lang w:val="ru-RU"/>
              </w:rPr>
              <w:t>12.10</w:t>
            </w:r>
            <w:r w:rsidR="00820EF6">
              <w:rPr>
                <w:rFonts w:ascii="Times New Roman" w:eastAsia="Times New Roman" w:hAnsi="Times New Roman" w:cs="Times New Roman"/>
                <w:bCs/>
                <w:color w:val="000000"/>
                <w:w w:val="98"/>
                <w:sz w:val="20"/>
                <w:szCs w:val="20"/>
                <w:lang w:val="ru-RU"/>
              </w:rPr>
              <w:t>.2023</w:t>
            </w:r>
          </w:p>
        </w:tc>
        <w:tc>
          <w:tcPr>
            <w:tcW w:w="1886" w:type="dxa"/>
          </w:tcPr>
          <w:p w14:paraId="35F31D56" w14:textId="77777777" w:rsidR="00820EF6" w:rsidRPr="00AA43D1" w:rsidRDefault="00820EF6" w:rsidP="00AE770E">
            <w:pPr>
              <w:autoSpaceDE w:val="0"/>
              <w:autoSpaceDN w:val="0"/>
              <w:spacing w:after="316" w:line="230" w:lineRule="auto"/>
              <w:rPr>
                <w:rFonts w:ascii="Times New Roman" w:eastAsia="Times New Roman" w:hAnsi="Times New Roman" w:cs="Times New Roman"/>
                <w:b/>
                <w:color w:val="000000"/>
                <w:w w:val="98"/>
                <w:sz w:val="20"/>
                <w:szCs w:val="20"/>
              </w:rPr>
            </w:pPr>
            <w:proofErr w:type="spellStart"/>
            <w:r w:rsidRPr="00AA43D1">
              <w:rPr>
                <w:rFonts w:ascii="Times New Roman" w:eastAsia="Times New Roman" w:hAnsi="Times New Roman" w:cs="Times New Roman"/>
                <w:sz w:val="20"/>
                <w:szCs w:val="20"/>
                <w:bdr w:val="dashed" w:sz="6" w:space="0" w:color="FF0000" w:frame="1"/>
                <w:shd w:val="clear" w:color="auto" w:fill="F7FDF7"/>
                <w:lang w:eastAsia="ru-RU"/>
              </w:rPr>
              <w:t>Устный</w:t>
            </w:r>
            <w:proofErr w:type="spellEnd"/>
            <w:r w:rsidRPr="00AA43D1">
              <w:rPr>
                <w:rFonts w:ascii="Times New Roman" w:eastAsia="Times New Roman" w:hAnsi="Times New Roman" w:cs="Times New Roman"/>
                <w:sz w:val="20"/>
                <w:szCs w:val="20"/>
                <w:bdr w:val="dashed" w:sz="6" w:space="0" w:color="FF0000" w:frame="1"/>
                <w:shd w:val="clear" w:color="auto" w:fill="F7FDF7"/>
                <w:lang w:eastAsia="ru-RU"/>
              </w:rPr>
              <w:t xml:space="preserve"> </w:t>
            </w:r>
            <w:proofErr w:type="spellStart"/>
            <w:r w:rsidRPr="00AA43D1">
              <w:rPr>
                <w:rFonts w:ascii="Times New Roman" w:eastAsia="Times New Roman" w:hAnsi="Times New Roman" w:cs="Times New Roman"/>
                <w:sz w:val="20"/>
                <w:szCs w:val="20"/>
                <w:bdr w:val="dashed" w:sz="6" w:space="0" w:color="FF0000" w:frame="1"/>
                <w:shd w:val="clear" w:color="auto" w:fill="F7FDF7"/>
                <w:lang w:eastAsia="ru-RU"/>
              </w:rPr>
              <w:t>опрос</w:t>
            </w:r>
            <w:proofErr w:type="spellEnd"/>
            <w:r w:rsidRPr="00AA43D1">
              <w:rPr>
                <w:rFonts w:ascii="Times New Roman" w:eastAsia="Times New Roman" w:hAnsi="Times New Roman" w:cs="Times New Roman"/>
                <w:sz w:val="20"/>
                <w:szCs w:val="20"/>
                <w:bdr w:val="dashed" w:sz="6" w:space="0" w:color="FF0000" w:frame="1"/>
                <w:shd w:val="clear" w:color="auto" w:fill="F7FDF7"/>
                <w:lang w:eastAsia="ru-RU"/>
              </w:rPr>
              <w:t>;</w:t>
            </w:r>
            <w:r w:rsidRPr="00AA43D1">
              <w:rPr>
                <w:rFonts w:ascii="Times New Roman" w:eastAsia="Times New Roman" w:hAnsi="Times New Roman" w:cs="Times New Roman"/>
                <w:sz w:val="20"/>
                <w:szCs w:val="20"/>
                <w:bdr w:val="dashed" w:sz="6" w:space="0" w:color="FF0000" w:frame="1"/>
                <w:shd w:val="clear" w:color="auto" w:fill="F7FDF7"/>
                <w:lang w:eastAsia="ru-RU"/>
              </w:rPr>
              <w:br/>
            </w:r>
          </w:p>
        </w:tc>
      </w:tr>
      <w:tr w:rsidR="00820EF6" w:rsidRPr="00AA43D1" w14:paraId="7DB84E35" w14:textId="77777777" w:rsidTr="008517CD">
        <w:tc>
          <w:tcPr>
            <w:tcW w:w="562" w:type="dxa"/>
          </w:tcPr>
          <w:p w14:paraId="3CBA73BB" w14:textId="77777777" w:rsidR="00820EF6" w:rsidRPr="00AA43D1" w:rsidRDefault="00820EF6"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13</w:t>
            </w:r>
          </w:p>
        </w:tc>
        <w:tc>
          <w:tcPr>
            <w:tcW w:w="2977" w:type="dxa"/>
          </w:tcPr>
          <w:p w14:paraId="57F6959D" w14:textId="2FFC5EBE" w:rsidR="00820EF6" w:rsidRPr="00AA43D1" w:rsidRDefault="00820EF6"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Слагаемые здоровья</w:t>
            </w:r>
          </w:p>
        </w:tc>
        <w:tc>
          <w:tcPr>
            <w:tcW w:w="851" w:type="dxa"/>
          </w:tcPr>
          <w:p w14:paraId="29D68938" w14:textId="38161359" w:rsidR="00820EF6" w:rsidRPr="00AA43D1" w:rsidRDefault="00820EF6"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w:t>
            </w:r>
          </w:p>
        </w:tc>
        <w:tc>
          <w:tcPr>
            <w:tcW w:w="1275" w:type="dxa"/>
          </w:tcPr>
          <w:p w14:paraId="265AF360" w14:textId="77777777" w:rsidR="00820EF6" w:rsidRPr="00AA43D1" w:rsidRDefault="00820EF6"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0</w:t>
            </w:r>
          </w:p>
        </w:tc>
        <w:tc>
          <w:tcPr>
            <w:tcW w:w="1843" w:type="dxa"/>
          </w:tcPr>
          <w:p w14:paraId="0A376F0A" w14:textId="0777B10E" w:rsidR="00820EF6" w:rsidRPr="00AA43D1" w:rsidRDefault="00820EF6" w:rsidP="00AE770E">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0</w:t>
            </w:r>
          </w:p>
        </w:tc>
        <w:tc>
          <w:tcPr>
            <w:tcW w:w="1276" w:type="dxa"/>
          </w:tcPr>
          <w:p w14:paraId="0BAB78DA" w14:textId="73E633D9" w:rsidR="00820EF6" w:rsidRPr="00AA43D1" w:rsidRDefault="00BE1244" w:rsidP="00AE770E">
            <w:pPr>
              <w:autoSpaceDE w:val="0"/>
              <w:autoSpaceDN w:val="0"/>
              <w:spacing w:after="316" w:line="230" w:lineRule="auto"/>
              <w:rPr>
                <w:rFonts w:ascii="Times New Roman" w:eastAsia="Times New Roman" w:hAnsi="Times New Roman" w:cs="Times New Roman"/>
                <w:bCs/>
                <w:color w:val="000000"/>
                <w:w w:val="98"/>
                <w:sz w:val="20"/>
                <w:szCs w:val="20"/>
                <w:lang w:val="ru-RU"/>
              </w:rPr>
            </w:pPr>
            <w:r>
              <w:rPr>
                <w:rFonts w:ascii="Times New Roman" w:eastAsia="Times New Roman" w:hAnsi="Times New Roman" w:cs="Times New Roman"/>
                <w:bCs/>
                <w:color w:val="000000"/>
                <w:w w:val="98"/>
                <w:sz w:val="20"/>
                <w:szCs w:val="20"/>
                <w:lang w:val="ru-RU"/>
              </w:rPr>
              <w:t>16.10</w:t>
            </w:r>
            <w:r w:rsidR="00820EF6">
              <w:rPr>
                <w:rFonts w:ascii="Times New Roman" w:eastAsia="Times New Roman" w:hAnsi="Times New Roman" w:cs="Times New Roman"/>
                <w:bCs/>
                <w:color w:val="000000"/>
                <w:w w:val="98"/>
                <w:sz w:val="20"/>
                <w:szCs w:val="20"/>
                <w:lang w:val="ru-RU"/>
              </w:rPr>
              <w:t>.2023</w:t>
            </w:r>
          </w:p>
        </w:tc>
        <w:tc>
          <w:tcPr>
            <w:tcW w:w="1886" w:type="dxa"/>
          </w:tcPr>
          <w:p w14:paraId="4C47E8BC" w14:textId="3ADA541D" w:rsidR="00820EF6" w:rsidRPr="00241374" w:rsidRDefault="00820EF6" w:rsidP="00AE770E">
            <w:pPr>
              <w:autoSpaceDE w:val="0"/>
              <w:autoSpaceDN w:val="0"/>
              <w:spacing w:after="316" w:line="230" w:lineRule="auto"/>
              <w:rPr>
                <w:rFonts w:ascii="Times New Roman" w:eastAsia="Times New Roman" w:hAnsi="Times New Roman" w:cs="Times New Roman"/>
                <w:b/>
                <w:color w:val="000000"/>
                <w:w w:val="98"/>
                <w:sz w:val="20"/>
                <w:szCs w:val="20"/>
                <w:lang w:val="ru-RU"/>
              </w:rPr>
            </w:pPr>
            <w:r w:rsidRPr="00BE1244">
              <w:rPr>
                <w:rFonts w:ascii="Times New Roman" w:eastAsia="Times New Roman" w:hAnsi="Times New Roman" w:cs="Times New Roman"/>
                <w:sz w:val="20"/>
                <w:szCs w:val="20"/>
                <w:bdr w:val="dashed" w:sz="6" w:space="0" w:color="FF0000" w:frame="1"/>
                <w:shd w:val="clear" w:color="auto" w:fill="F7FDF7"/>
                <w:lang w:val="ru-RU" w:eastAsia="ru-RU"/>
              </w:rPr>
              <w:t>Устный опрос;</w:t>
            </w:r>
          </w:p>
        </w:tc>
      </w:tr>
      <w:tr w:rsidR="00820EF6" w:rsidRPr="00AA43D1" w14:paraId="7B7E1663" w14:textId="77777777" w:rsidTr="008517CD">
        <w:tc>
          <w:tcPr>
            <w:tcW w:w="562" w:type="dxa"/>
          </w:tcPr>
          <w:p w14:paraId="229D4642" w14:textId="77777777" w:rsidR="00820EF6" w:rsidRPr="00AA43D1" w:rsidRDefault="00820EF6"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14</w:t>
            </w:r>
          </w:p>
        </w:tc>
        <w:tc>
          <w:tcPr>
            <w:tcW w:w="2977" w:type="dxa"/>
          </w:tcPr>
          <w:p w14:paraId="069D2753" w14:textId="64D9B9AB" w:rsidR="00820EF6" w:rsidRPr="00AA43D1" w:rsidRDefault="00820EF6"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Пожар и его причины</w:t>
            </w:r>
          </w:p>
        </w:tc>
        <w:tc>
          <w:tcPr>
            <w:tcW w:w="851" w:type="dxa"/>
          </w:tcPr>
          <w:p w14:paraId="55FA4A5B" w14:textId="57B4146F" w:rsidR="00820EF6" w:rsidRPr="00AA43D1" w:rsidRDefault="00820EF6"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w:t>
            </w:r>
          </w:p>
        </w:tc>
        <w:tc>
          <w:tcPr>
            <w:tcW w:w="1275" w:type="dxa"/>
          </w:tcPr>
          <w:p w14:paraId="7E036F87" w14:textId="6B37FD92" w:rsidR="00820EF6" w:rsidRPr="00AA43D1" w:rsidRDefault="00820EF6"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0</w:t>
            </w:r>
          </w:p>
        </w:tc>
        <w:tc>
          <w:tcPr>
            <w:tcW w:w="1843" w:type="dxa"/>
          </w:tcPr>
          <w:p w14:paraId="64DA9284" w14:textId="77777777" w:rsidR="00820EF6" w:rsidRPr="00AA43D1" w:rsidRDefault="00820EF6"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0</w:t>
            </w:r>
          </w:p>
        </w:tc>
        <w:tc>
          <w:tcPr>
            <w:tcW w:w="1276" w:type="dxa"/>
          </w:tcPr>
          <w:p w14:paraId="3033B130" w14:textId="78490AD9" w:rsidR="00820EF6" w:rsidRPr="00241374" w:rsidRDefault="00BE1244" w:rsidP="003302F4">
            <w:pPr>
              <w:autoSpaceDE w:val="0"/>
              <w:autoSpaceDN w:val="0"/>
              <w:spacing w:after="316" w:line="230" w:lineRule="auto"/>
              <w:rPr>
                <w:rFonts w:ascii="Times New Roman" w:eastAsia="Times New Roman" w:hAnsi="Times New Roman" w:cs="Times New Roman"/>
                <w:b/>
                <w:color w:val="000000"/>
                <w:w w:val="98"/>
                <w:sz w:val="20"/>
                <w:szCs w:val="20"/>
                <w:lang w:val="ru-RU"/>
              </w:rPr>
            </w:pPr>
            <w:r>
              <w:rPr>
                <w:rFonts w:ascii="Times New Roman" w:eastAsia="Times New Roman" w:hAnsi="Times New Roman" w:cs="Times New Roman"/>
                <w:bCs/>
                <w:color w:val="000000"/>
                <w:w w:val="98"/>
                <w:sz w:val="20"/>
                <w:szCs w:val="20"/>
                <w:lang w:val="ru-RU"/>
              </w:rPr>
              <w:t>19.10</w:t>
            </w:r>
            <w:r w:rsidR="00820EF6">
              <w:rPr>
                <w:rFonts w:ascii="Times New Roman" w:eastAsia="Times New Roman" w:hAnsi="Times New Roman" w:cs="Times New Roman"/>
                <w:bCs/>
                <w:color w:val="000000"/>
                <w:w w:val="98"/>
                <w:sz w:val="20"/>
                <w:szCs w:val="20"/>
                <w:lang w:val="ru-RU"/>
              </w:rPr>
              <w:t>.2023</w:t>
            </w:r>
          </w:p>
        </w:tc>
        <w:tc>
          <w:tcPr>
            <w:tcW w:w="1886" w:type="dxa"/>
          </w:tcPr>
          <w:p w14:paraId="4A21531B" w14:textId="367C8320" w:rsidR="00820EF6" w:rsidRPr="00241374" w:rsidRDefault="00820EF6" w:rsidP="003302F4">
            <w:pPr>
              <w:autoSpaceDE w:val="0"/>
              <w:autoSpaceDN w:val="0"/>
              <w:spacing w:after="316" w:line="230" w:lineRule="auto"/>
              <w:rPr>
                <w:rFonts w:ascii="Times New Roman" w:eastAsia="Times New Roman" w:hAnsi="Times New Roman" w:cs="Times New Roman"/>
                <w:b/>
                <w:color w:val="000000"/>
                <w:w w:val="98"/>
                <w:sz w:val="20"/>
                <w:szCs w:val="20"/>
                <w:lang w:val="ru-RU"/>
              </w:rPr>
            </w:pPr>
            <w:r w:rsidRPr="00BE1244">
              <w:rPr>
                <w:rFonts w:ascii="Times New Roman" w:eastAsia="Times New Roman" w:hAnsi="Times New Roman" w:cs="Times New Roman"/>
                <w:sz w:val="20"/>
                <w:szCs w:val="20"/>
                <w:bdr w:val="dashed" w:sz="6" w:space="0" w:color="FF0000" w:frame="1"/>
                <w:shd w:val="clear" w:color="auto" w:fill="F7FDF7"/>
                <w:lang w:val="ru-RU" w:eastAsia="ru-RU"/>
              </w:rPr>
              <w:t>Устный опрос;</w:t>
            </w:r>
          </w:p>
        </w:tc>
      </w:tr>
      <w:tr w:rsidR="00820EF6" w:rsidRPr="00AA43D1" w14:paraId="51DF7A8B" w14:textId="77777777" w:rsidTr="008517CD">
        <w:tc>
          <w:tcPr>
            <w:tcW w:w="562" w:type="dxa"/>
          </w:tcPr>
          <w:p w14:paraId="2F2DBD2A" w14:textId="77777777" w:rsidR="00820EF6" w:rsidRPr="00AA43D1" w:rsidRDefault="00820EF6"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15</w:t>
            </w:r>
          </w:p>
        </w:tc>
        <w:tc>
          <w:tcPr>
            <w:tcW w:w="2977" w:type="dxa"/>
          </w:tcPr>
          <w:p w14:paraId="08BECF00" w14:textId="63ABCBC3" w:rsidR="00820EF6" w:rsidRPr="00AA43D1" w:rsidRDefault="00820EF6"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Правила пожарной безопасности</w:t>
            </w:r>
          </w:p>
        </w:tc>
        <w:tc>
          <w:tcPr>
            <w:tcW w:w="851" w:type="dxa"/>
          </w:tcPr>
          <w:p w14:paraId="1B17E534" w14:textId="10E2D6BA" w:rsidR="00820EF6" w:rsidRPr="00AA43D1" w:rsidRDefault="00820EF6"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w:t>
            </w:r>
          </w:p>
        </w:tc>
        <w:tc>
          <w:tcPr>
            <w:tcW w:w="1275" w:type="dxa"/>
          </w:tcPr>
          <w:p w14:paraId="7EC0CA30" w14:textId="77777777" w:rsidR="00820EF6" w:rsidRPr="00AA43D1" w:rsidRDefault="00820EF6"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0</w:t>
            </w:r>
          </w:p>
        </w:tc>
        <w:tc>
          <w:tcPr>
            <w:tcW w:w="1843" w:type="dxa"/>
          </w:tcPr>
          <w:p w14:paraId="45198C86" w14:textId="66EFF76E" w:rsidR="00820EF6" w:rsidRPr="00AA43D1" w:rsidRDefault="00820EF6"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0</w:t>
            </w:r>
          </w:p>
        </w:tc>
        <w:tc>
          <w:tcPr>
            <w:tcW w:w="1276" w:type="dxa"/>
          </w:tcPr>
          <w:p w14:paraId="0030B88A" w14:textId="296EC502" w:rsidR="00820EF6" w:rsidRPr="00BE1244" w:rsidRDefault="00BE1244" w:rsidP="003302F4">
            <w:pPr>
              <w:autoSpaceDE w:val="0"/>
              <w:autoSpaceDN w:val="0"/>
              <w:spacing w:after="316" w:line="230" w:lineRule="auto"/>
              <w:rPr>
                <w:rFonts w:ascii="Times New Roman" w:eastAsia="Times New Roman" w:hAnsi="Times New Roman" w:cs="Times New Roman"/>
                <w:b/>
                <w:color w:val="000000"/>
                <w:w w:val="98"/>
                <w:sz w:val="20"/>
                <w:szCs w:val="20"/>
                <w:lang w:val="ru-RU"/>
              </w:rPr>
            </w:pPr>
            <w:r>
              <w:rPr>
                <w:rFonts w:ascii="Times New Roman" w:eastAsia="Times New Roman" w:hAnsi="Times New Roman" w:cs="Times New Roman"/>
                <w:bCs/>
                <w:color w:val="000000"/>
                <w:w w:val="98"/>
                <w:sz w:val="20"/>
                <w:szCs w:val="20"/>
                <w:lang w:val="ru-RU"/>
              </w:rPr>
              <w:t>23.10</w:t>
            </w:r>
            <w:r w:rsidR="00820EF6">
              <w:rPr>
                <w:rFonts w:ascii="Times New Roman" w:eastAsia="Times New Roman" w:hAnsi="Times New Roman" w:cs="Times New Roman"/>
                <w:bCs/>
                <w:color w:val="000000"/>
                <w:w w:val="98"/>
                <w:sz w:val="20"/>
                <w:szCs w:val="20"/>
                <w:lang w:val="ru-RU"/>
              </w:rPr>
              <w:t>.2023</w:t>
            </w:r>
          </w:p>
        </w:tc>
        <w:tc>
          <w:tcPr>
            <w:tcW w:w="1886" w:type="dxa"/>
          </w:tcPr>
          <w:p w14:paraId="68244106" w14:textId="095924D6" w:rsidR="00820EF6" w:rsidRPr="00AA43D1" w:rsidRDefault="00820EF6" w:rsidP="003302F4">
            <w:pPr>
              <w:autoSpaceDE w:val="0"/>
              <w:autoSpaceDN w:val="0"/>
              <w:spacing w:after="316" w:line="230" w:lineRule="auto"/>
              <w:rPr>
                <w:rFonts w:ascii="Times New Roman" w:eastAsia="Times New Roman" w:hAnsi="Times New Roman" w:cs="Times New Roman"/>
                <w:b/>
                <w:color w:val="000000"/>
                <w:w w:val="98"/>
                <w:sz w:val="20"/>
                <w:szCs w:val="20"/>
              </w:rPr>
            </w:pPr>
            <w:r w:rsidRPr="00BE1244">
              <w:rPr>
                <w:rFonts w:ascii="Times New Roman" w:eastAsia="Times New Roman" w:hAnsi="Times New Roman" w:cs="Times New Roman"/>
                <w:sz w:val="20"/>
                <w:szCs w:val="20"/>
                <w:bdr w:val="dashed" w:sz="6" w:space="0" w:color="FF0000" w:frame="1"/>
                <w:shd w:val="clear" w:color="auto" w:fill="F7FDF7"/>
                <w:lang w:val="ru-RU" w:eastAsia="ru-RU"/>
              </w:rPr>
              <w:t xml:space="preserve">Устный </w:t>
            </w:r>
            <w:proofErr w:type="spellStart"/>
            <w:r w:rsidRPr="00AA43D1">
              <w:rPr>
                <w:rFonts w:ascii="Times New Roman" w:eastAsia="Times New Roman" w:hAnsi="Times New Roman" w:cs="Times New Roman"/>
                <w:sz w:val="20"/>
                <w:szCs w:val="20"/>
                <w:bdr w:val="dashed" w:sz="6" w:space="0" w:color="FF0000" w:frame="1"/>
                <w:shd w:val="clear" w:color="auto" w:fill="F7FDF7"/>
                <w:lang w:eastAsia="ru-RU"/>
              </w:rPr>
              <w:t>опрос</w:t>
            </w:r>
            <w:proofErr w:type="spellEnd"/>
            <w:r w:rsidRPr="00AA43D1">
              <w:rPr>
                <w:rFonts w:ascii="Times New Roman" w:eastAsia="Times New Roman" w:hAnsi="Times New Roman" w:cs="Times New Roman"/>
                <w:sz w:val="20"/>
                <w:szCs w:val="20"/>
                <w:bdr w:val="dashed" w:sz="6" w:space="0" w:color="FF0000" w:frame="1"/>
                <w:shd w:val="clear" w:color="auto" w:fill="F7FDF7"/>
                <w:lang w:eastAsia="ru-RU"/>
              </w:rPr>
              <w:t>;</w:t>
            </w:r>
          </w:p>
        </w:tc>
      </w:tr>
      <w:tr w:rsidR="00820EF6" w:rsidRPr="00AA43D1" w14:paraId="1E78DA27" w14:textId="77777777" w:rsidTr="008517CD">
        <w:tc>
          <w:tcPr>
            <w:tcW w:w="562" w:type="dxa"/>
          </w:tcPr>
          <w:p w14:paraId="056CF5ED" w14:textId="77777777" w:rsidR="00820EF6" w:rsidRPr="00AA43D1" w:rsidRDefault="00820EF6"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16</w:t>
            </w:r>
          </w:p>
        </w:tc>
        <w:tc>
          <w:tcPr>
            <w:tcW w:w="2977" w:type="dxa"/>
          </w:tcPr>
          <w:p w14:paraId="402326E4" w14:textId="52E2E79B" w:rsidR="00820EF6" w:rsidRPr="00AA43D1" w:rsidRDefault="00820EF6"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Средства пожаротушения</w:t>
            </w:r>
          </w:p>
        </w:tc>
        <w:tc>
          <w:tcPr>
            <w:tcW w:w="851" w:type="dxa"/>
          </w:tcPr>
          <w:p w14:paraId="1F97CF99" w14:textId="61BED627" w:rsidR="00820EF6" w:rsidRPr="00AA43D1" w:rsidRDefault="00820EF6"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w:t>
            </w:r>
          </w:p>
        </w:tc>
        <w:tc>
          <w:tcPr>
            <w:tcW w:w="1275" w:type="dxa"/>
          </w:tcPr>
          <w:p w14:paraId="1E03E119" w14:textId="17F28F15" w:rsidR="00820EF6" w:rsidRPr="00AA43D1" w:rsidRDefault="00820EF6"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0</w:t>
            </w:r>
          </w:p>
        </w:tc>
        <w:tc>
          <w:tcPr>
            <w:tcW w:w="1843" w:type="dxa"/>
          </w:tcPr>
          <w:p w14:paraId="15DF3E9F" w14:textId="77777777" w:rsidR="00820EF6" w:rsidRPr="00AA43D1" w:rsidRDefault="00820EF6"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0</w:t>
            </w:r>
          </w:p>
        </w:tc>
        <w:tc>
          <w:tcPr>
            <w:tcW w:w="1276" w:type="dxa"/>
          </w:tcPr>
          <w:p w14:paraId="307218A1" w14:textId="261EDDAF" w:rsidR="00820EF6" w:rsidRPr="00AA43D1" w:rsidRDefault="00BE1244" w:rsidP="003302F4">
            <w:pPr>
              <w:autoSpaceDE w:val="0"/>
              <w:autoSpaceDN w:val="0"/>
              <w:spacing w:after="316" w:line="230" w:lineRule="auto"/>
              <w:rPr>
                <w:rFonts w:ascii="Times New Roman" w:eastAsia="Times New Roman" w:hAnsi="Times New Roman" w:cs="Times New Roman"/>
                <w:bCs/>
                <w:color w:val="000000"/>
                <w:w w:val="98"/>
                <w:sz w:val="20"/>
                <w:szCs w:val="20"/>
                <w:lang w:val="ru-RU"/>
              </w:rPr>
            </w:pPr>
            <w:r>
              <w:rPr>
                <w:rFonts w:ascii="Times New Roman" w:eastAsia="Times New Roman" w:hAnsi="Times New Roman" w:cs="Times New Roman"/>
                <w:bCs/>
                <w:color w:val="000000"/>
                <w:w w:val="98"/>
                <w:sz w:val="20"/>
                <w:szCs w:val="20"/>
                <w:lang w:val="ru-RU"/>
              </w:rPr>
              <w:t>26.10</w:t>
            </w:r>
            <w:r w:rsidR="00820EF6">
              <w:rPr>
                <w:rFonts w:ascii="Times New Roman" w:eastAsia="Times New Roman" w:hAnsi="Times New Roman" w:cs="Times New Roman"/>
                <w:bCs/>
                <w:color w:val="000000"/>
                <w:w w:val="98"/>
                <w:sz w:val="20"/>
                <w:szCs w:val="20"/>
                <w:lang w:val="ru-RU"/>
              </w:rPr>
              <w:t>.2023</w:t>
            </w:r>
          </w:p>
        </w:tc>
        <w:tc>
          <w:tcPr>
            <w:tcW w:w="1886" w:type="dxa"/>
          </w:tcPr>
          <w:p w14:paraId="24279B2D" w14:textId="613DA059" w:rsidR="00820EF6" w:rsidRPr="00241374" w:rsidRDefault="00820EF6" w:rsidP="003302F4">
            <w:pPr>
              <w:autoSpaceDE w:val="0"/>
              <w:autoSpaceDN w:val="0"/>
              <w:spacing w:after="316" w:line="230" w:lineRule="auto"/>
              <w:rPr>
                <w:rFonts w:ascii="Times New Roman" w:eastAsia="Times New Roman" w:hAnsi="Times New Roman" w:cs="Times New Roman"/>
                <w:b/>
                <w:color w:val="000000"/>
                <w:w w:val="98"/>
                <w:sz w:val="20"/>
                <w:szCs w:val="20"/>
                <w:lang w:val="ru-RU"/>
              </w:rPr>
            </w:pPr>
            <w:proofErr w:type="spellStart"/>
            <w:r w:rsidRPr="00AA43D1">
              <w:rPr>
                <w:rFonts w:ascii="Times New Roman" w:eastAsia="Times New Roman" w:hAnsi="Times New Roman" w:cs="Times New Roman"/>
                <w:sz w:val="20"/>
                <w:szCs w:val="20"/>
                <w:bdr w:val="dashed" w:sz="6" w:space="0" w:color="FF0000" w:frame="1"/>
                <w:shd w:val="clear" w:color="auto" w:fill="F7FDF7"/>
                <w:lang w:eastAsia="ru-RU"/>
              </w:rPr>
              <w:t>Устный</w:t>
            </w:r>
            <w:proofErr w:type="spellEnd"/>
            <w:r w:rsidRPr="00AA43D1">
              <w:rPr>
                <w:rFonts w:ascii="Times New Roman" w:eastAsia="Times New Roman" w:hAnsi="Times New Roman" w:cs="Times New Roman"/>
                <w:sz w:val="20"/>
                <w:szCs w:val="20"/>
                <w:bdr w:val="dashed" w:sz="6" w:space="0" w:color="FF0000" w:frame="1"/>
                <w:shd w:val="clear" w:color="auto" w:fill="F7FDF7"/>
                <w:lang w:eastAsia="ru-RU"/>
              </w:rPr>
              <w:t xml:space="preserve"> </w:t>
            </w:r>
            <w:proofErr w:type="spellStart"/>
            <w:r w:rsidRPr="00AA43D1">
              <w:rPr>
                <w:rFonts w:ascii="Times New Roman" w:eastAsia="Times New Roman" w:hAnsi="Times New Roman" w:cs="Times New Roman"/>
                <w:sz w:val="20"/>
                <w:szCs w:val="20"/>
                <w:bdr w:val="dashed" w:sz="6" w:space="0" w:color="FF0000" w:frame="1"/>
                <w:shd w:val="clear" w:color="auto" w:fill="F7FDF7"/>
                <w:lang w:eastAsia="ru-RU"/>
              </w:rPr>
              <w:t>опрос</w:t>
            </w:r>
            <w:proofErr w:type="spellEnd"/>
            <w:r w:rsidRPr="00AA43D1">
              <w:rPr>
                <w:rFonts w:ascii="Times New Roman" w:eastAsia="Times New Roman" w:hAnsi="Times New Roman" w:cs="Times New Roman"/>
                <w:sz w:val="20"/>
                <w:szCs w:val="20"/>
                <w:bdr w:val="dashed" w:sz="6" w:space="0" w:color="FF0000" w:frame="1"/>
                <w:shd w:val="clear" w:color="auto" w:fill="F7FDF7"/>
                <w:lang w:eastAsia="ru-RU"/>
              </w:rPr>
              <w:t>;</w:t>
            </w:r>
          </w:p>
        </w:tc>
      </w:tr>
      <w:tr w:rsidR="00820EF6" w:rsidRPr="00AA43D1" w14:paraId="4C44378C" w14:textId="77777777" w:rsidTr="008517CD">
        <w:tc>
          <w:tcPr>
            <w:tcW w:w="562" w:type="dxa"/>
          </w:tcPr>
          <w:p w14:paraId="1D55C49D" w14:textId="77777777" w:rsidR="00820EF6" w:rsidRPr="00AA43D1" w:rsidRDefault="00820EF6"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17</w:t>
            </w:r>
          </w:p>
        </w:tc>
        <w:tc>
          <w:tcPr>
            <w:tcW w:w="2977" w:type="dxa"/>
          </w:tcPr>
          <w:p w14:paraId="7E648895" w14:textId="4D07E2A4" w:rsidR="00820EF6" w:rsidRPr="00AA43D1" w:rsidRDefault="00820EF6"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Помощь при ожогах</w:t>
            </w:r>
          </w:p>
        </w:tc>
        <w:tc>
          <w:tcPr>
            <w:tcW w:w="851" w:type="dxa"/>
          </w:tcPr>
          <w:p w14:paraId="71D8BC41" w14:textId="05653F67" w:rsidR="00820EF6" w:rsidRPr="00AA43D1" w:rsidRDefault="00820EF6"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w:t>
            </w:r>
          </w:p>
        </w:tc>
        <w:tc>
          <w:tcPr>
            <w:tcW w:w="1275" w:type="dxa"/>
          </w:tcPr>
          <w:p w14:paraId="22BAFAD5" w14:textId="77777777" w:rsidR="00820EF6" w:rsidRPr="00AA43D1" w:rsidRDefault="00820EF6"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0</w:t>
            </w:r>
          </w:p>
        </w:tc>
        <w:tc>
          <w:tcPr>
            <w:tcW w:w="1843" w:type="dxa"/>
          </w:tcPr>
          <w:p w14:paraId="7A358289" w14:textId="5D4D0B20" w:rsidR="00820EF6" w:rsidRPr="00AA43D1" w:rsidRDefault="00820EF6"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0</w:t>
            </w:r>
          </w:p>
        </w:tc>
        <w:tc>
          <w:tcPr>
            <w:tcW w:w="1276" w:type="dxa"/>
          </w:tcPr>
          <w:p w14:paraId="71DDB4B5" w14:textId="3C1D0D12" w:rsidR="00820EF6" w:rsidRPr="00241374" w:rsidRDefault="00BE1244" w:rsidP="003302F4">
            <w:pPr>
              <w:autoSpaceDE w:val="0"/>
              <w:autoSpaceDN w:val="0"/>
              <w:spacing w:after="316" w:line="230" w:lineRule="auto"/>
              <w:rPr>
                <w:rFonts w:ascii="Times New Roman" w:eastAsia="Times New Roman" w:hAnsi="Times New Roman" w:cs="Times New Roman"/>
                <w:b/>
                <w:color w:val="000000"/>
                <w:w w:val="98"/>
                <w:sz w:val="20"/>
                <w:szCs w:val="20"/>
                <w:lang w:val="ru-RU"/>
              </w:rPr>
            </w:pPr>
            <w:r>
              <w:rPr>
                <w:rFonts w:ascii="Times New Roman" w:eastAsia="Times New Roman" w:hAnsi="Times New Roman" w:cs="Times New Roman"/>
                <w:bCs/>
                <w:color w:val="000000"/>
                <w:w w:val="98"/>
                <w:sz w:val="20"/>
                <w:szCs w:val="20"/>
                <w:lang w:val="ru-RU"/>
              </w:rPr>
              <w:t>9.11.2023</w:t>
            </w:r>
          </w:p>
        </w:tc>
        <w:tc>
          <w:tcPr>
            <w:tcW w:w="1886" w:type="dxa"/>
          </w:tcPr>
          <w:p w14:paraId="616A762B" w14:textId="77777777" w:rsidR="00820EF6" w:rsidRPr="00241374" w:rsidRDefault="00820EF6" w:rsidP="003302F4">
            <w:pPr>
              <w:autoSpaceDE w:val="0"/>
              <w:autoSpaceDN w:val="0"/>
              <w:spacing w:after="316" w:line="230" w:lineRule="auto"/>
              <w:rPr>
                <w:rFonts w:ascii="Times New Roman" w:eastAsia="Times New Roman" w:hAnsi="Times New Roman" w:cs="Times New Roman"/>
                <w:b/>
                <w:color w:val="000000"/>
                <w:w w:val="98"/>
                <w:sz w:val="20"/>
                <w:szCs w:val="20"/>
                <w:lang w:val="ru-RU"/>
              </w:rPr>
            </w:pPr>
            <w:r w:rsidRPr="00241374">
              <w:rPr>
                <w:rFonts w:ascii="Times New Roman" w:eastAsia="Times New Roman" w:hAnsi="Times New Roman" w:cs="Times New Roman"/>
                <w:sz w:val="20"/>
                <w:szCs w:val="20"/>
                <w:bdr w:val="dashed" w:sz="6" w:space="0" w:color="FF0000" w:frame="1"/>
                <w:shd w:val="clear" w:color="auto" w:fill="F7FDF7"/>
                <w:lang w:val="ru-RU" w:eastAsia="ru-RU"/>
              </w:rPr>
              <w:t>Устный опрос;</w:t>
            </w:r>
            <w:r w:rsidRPr="00241374">
              <w:rPr>
                <w:rFonts w:ascii="Times New Roman" w:eastAsia="Times New Roman" w:hAnsi="Times New Roman" w:cs="Times New Roman"/>
                <w:sz w:val="20"/>
                <w:szCs w:val="20"/>
                <w:bdr w:val="dashed" w:sz="6" w:space="0" w:color="FF0000" w:frame="1"/>
                <w:shd w:val="clear" w:color="auto" w:fill="F7FDF7"/>
                <w:lang w:val="ru-RU" w:eastAsia="ru-RU"/>
              </w:rPr>
              <w:br/>
            </w:r>
          </w:p>
        </w:tc>
      </w:tr>
      <w:tr w:rsidR="00820EF6" w:rsidRPr="00AA43D1" w14:paraId="48896C9C" w14:textId="77777777" w:rsidTr="008517CD">
        <w:tc>
          <w:tcPr>
            <w:tcW w:w="562" w:type="dxa"/>
          </w:tcPr>
          <w:p w14:paraId="7013CD39" w14:textId="77777777" w:rsidR="00820EF6" w:rsidRPr="00AA43D1" w:rsidRDefault="00820EF6"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18</w:t>
            </w:r>
          </w:p>
        </w:tc>
        <w:tc>
          <w:tcPr>
            <w:tcW w:w="2977" w:type="dxa"/>
          </w:tcPr>
          <w:p w14:paraId="42B4FBF8" w14:textId="428E8F0F" w:rsidR="00820EF6" w:rsidRPr="00241374" w:rsidRDefault="00820EF6" w:rsidP="003302F4">
            <w:pPr>
              <w:autoSpaceDE w:val="0"/>
              <w:autoSpaceDN w:val="0"/>
              <w:spacing w:after="316" w:line="230" w:lineRule="auto"/>
              <w:rPr>
                <w:rFonts w:ascii="Times New Roman" w:eastAsia="Times New Roman" w:hAnsi="Times New Roman" w:cs="Times New Roman"/>
                <w:bCs/>
                <w:sz w:val="20"/>
                <w:szCs w:val="20"/>
                <w:lang w:val="ru-RU" w:eastAsia="ru-RU"/>
              </w:rPr>
            </w:pPr>
            <w:r>
              <w:rPr>
                <w:rFonts w:ascii="Times New Roman" w:eastAsia="Times New Roman" w:hAnsi="Times New Roman" w:cs="Times New Roman"/>
                <w:bCs/>
                <w:sz w:val="20"/>
                <w:szCs w:val="20"/>
                <w:lang w:val="ru-RU" w:eastAsia="ru-RU"/>
              </w:rPr>
              <w:t>Залив жилища</w:t>
            </w:r>
          </w:p>
        </w:tc>
        <w:tc>
          <w:tcPr>
            <w:tcW w:w="851" w:type="dxa"/>
          </w:tcPr>
          <w:p w14:paraId="3433211A" w14:textId="1BC312E7" w:rsidR="00820EF6" w:rsidRPr="00AA43D1" w:rsidRDefault="00820EF6"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w:t>
            </w:r>
          </w:p>
        </w:tc>
        <w:tc>
          <w:tcPr>
            <w:tcW w:w="1275" w:type="dxa"/>
          </w:tcPr>
          <w:p w14:paraId="2889AB47" w14:textId="77777777" w:rsidR="00820EF6" w:rsidRPr="00AA43D1" w:rsidRDefault="00820EF6"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0</w:t>
            </w:r>
          </w:p>
        </w:tc>
        <w:tc>
          <w:tcPr>
            <w:tcW w:w="1843" w:type="dxa"/>
          </w:tcPr>
          <w:p w14:paraId="447C8B8C" w14:textId="670116A2" w:rsidR="00820EF6" w:rsidRPr="00AA43D1" w:rsidRDefault="00820EF6"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0</w:t>
            </w:r>
          </w:p>
        </w:tc>
        <w:tc>
          <w:tcPr>
            <w:tcW w:w="1276" w:type="dxa"/>
          </w:tcPr>
          <w:p w14:paraId="79026202" w14:textId="5F1F20A4" w:rsidR="00820EF6" w:rsidRPr="00241374" w:rsidRDefault="00BE1244" w:rsidP="003302F4">
            <w:pPr>
              <w:autoSpaceDE w:val="0"/>
              <w:autoSpaceDN w:val="0"/>
              <w:spacing w:after="316" w:line="230" w:lineRule="auto"/>
              <w:rPr>
                <w:rFonts w:ascii="Times New Roman" w:eastAsia="Times New Roman" w:hAnsi="Times New Roman" w:cs="Times New Roman"/>
                <w:b/>
                <w:color w:val="000000"/>
                <w:w w:val="98"/>
                <w:sz w:val="20"/>
                <w:szCs w:val="20"/>
                <w:lang w:val="ru-RU"/>
              </w:rPr>
            </w:pPr>
            <w:r>
              <w:rPr>
                <w:rFonts w:ascii="Times New Roman" w:eastAsia="Times New Roman" w:hAnsi="Times New Roman" w:cs="Times New Roman"/>
                <w:bCs/>
                <w:color w:val="000000"/>
                <w:w w:val="98"/>
                <w:sz w:val="20"/>
                <w:szCs w:val="20"/>
                <w:lang w:val="ru-RU"/>
              </w:rPr>
              <w:t>13.11.2023</w:t>
            </w:r>
          </w:p>
        </w:tc>
        <w:tc>
          <w:tcPr>
            <w:tcW w:w="1886" w:type="dxa"/>
          </w:tcPr>
          <w:p w14:paraId="6B76D2FF" w14:textId="77777777" w:rsidR="00820EF6" w:rsidRPr="00241374" w:rsidRDefault="00820EF6" w:rsidP="003302F4">
            <w:pPr>
              <w:autoSpaceDE w:val="0"/>
              <w:autoSpaceDN w:val="0"/>
              <w:spacing w:after="316" w:line="230" w:lineRule="auto"/>
              <w:rPr>
                <w:rFonts w:ascii="Times New Roman" w:eastAsia="Times New Roman" w:hAnsi="Times New Roman" w:cs="Times New Roman"/>
                <w:b/>
                <w:color w:val="000000"/>
                <w:w w:val="98"/>
                <w:sz w:val="20"/>
                <w:szCs w:val="20"/>
                <w:lang w:val="ru-RU"/>
              </w:rPr>
            </w:pPr>
            <w:r w:rsidRPr="00241374">
              <w:rPr>
                <w:rFonts w:ascii="Times New Roman" w:eastAsia="Times New Roman" w:hAnsi="Times New Roman" w:cs="Times New Roman"/>
                <w:sz w:val="20"/>
                <w:szCs w:val="20"/>
                <w:bdr w:val="dashed" w:sz="6" w:space="0" w:color="FF0000" w:frame="1"/>
                <w:shd w:val="clear" w:color="auto" w:fill="F7FDF7"/>
                <w:lang w:val="ru-RU" w:eastAsia="ru-RU"/>
              </w:rPr>
              <w:t>Устный опрос;</w:t>
            </w:r>
            <w:r w:rsidRPr="00241374">
              <w:rPr>
                <w:rFonts w:ascii="Times New Roman" w:eastAsia="Times New Roman" w:hAnsi="Times New Roman" w:cs="Times New Roman"/>
                <w:sz w:val="20"/>
                <w:szCs w:val="20"/>
                <w:bdr w:val="dashed" w:sz="6" w:space="0" w:color="FF0000" w:frame="1"/>
                <w:shd w:val="clear" w:color="auto" w:fill="F7FDF7"/>
                <w:lang w:val="ru-RU" w:eastAsia="ru-RU"/>
              </w:rPr>
              <w:br/>
            </w:r>
          </w:p>
        </w:tc>
      </w:tr>
      <w:tr w:rsidR="00820EF6" w:rsidRPr="00AA43D1" w14:paraId="3D1B9C91" w14:textId="77777777" w:rsidTr="008517CD">
        <w:tc>
          <w:tcPr>
            <w:tcW w:w="562" w:type="dxa"/>
          </w:tcPr>
          <w:p w14:paraId="5B186CC5" w14:textId="67B93689" w:rsidR="00820EF6" w:rsidRPr="00AA43D1" w:rsidRDefault="00820EF6"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lastRenderedPageBreak/>
              <w:t>19</w:t>
            </w:r>
          </w:p>
        </w:tc>
        <w:tc>
          <w:tcPr>
            <w:tcW w:w="2977" w:type="dxa"/>
          </w:tcPr>
          <w:tbl>
            <w:tblPr>
              <w:tblW w:w="15307" w:type="dxa"/>
              <w:tblInd w:w="8"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15307"/>
            </w:tblGrid>
            <w:tr w:rsidR="00820EF6" w:rsidRPr="00AA43D1" w14:paraId="670676F5" w14:textId="77777777" w:rsidTr="00B65CD3">
              <w:tc>
                <w:tcPr>
                  <w:tcW w:w="15307" w:type="dxa"/>
                  <w:tcBorders>
                    <w:top w:val="single" w:sz="6" w:space="0" w:color="000000"/>
                    <w:left w:val="nil"/>
                    <w:bottom w:val="nil"/>
                    <w:right w:val="single" w:sz="6" w:space="0" w:color="000000"/>
                  </w:tcBorders>
                  <w:tcMar>
                    <w:top w:w="90" w:type="dxa"/>
                    <w:left w:w="90" w:type="dxa"/>
                    <w:bottom w:w="90" w:type="dxa"/>
                    <w:right w:w="90" w:type="dxa"/>
                  </w:tcMar>
                  <w:hideMark/>
                </w:tcPr>
                <w:p w14:paraId="3625E672" w14:textId="62E5C357" w:rsidR="00820EF6" w:rsidRPr="00AA43D1" w:rsidRDefault="00820EF6" w:rsidP="00D80AAE">
                  <w:pPr>
                    <w:spacing w:after="0" w:line="240" w:lineRule="auto"/>
                    <w:rPr>
                      <w:rFonts w:ascii="Times New Roman" w:eastAsia="Times New Roman" w:hAnsi="Times New Roman" w:cs="Times New Roman"/>
                      <w:sz w:val="20"/>
                      <w:szCs w:val="20"/>
                      <w:lang w:eastAsia="ru-RU"/>
                    </w:rPr>
                  </w:pPr>
                </w:p>
              </w:tc>
            </w:tr>
          </w:tbl>
          <w:p w14:paraId="7E0E8325" w14:textId="3E634326" w:rsidR="00820EF6" w:rsidRPr="00AA43D1" w:rsidRDefault="00820EF6"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bCs/>
                <w:sz w:val="20"/>
                <w:szCs w:val="20"/>
                <w:lang w:val="ru-RU" w:eastAsia="ru-RU"/>
              </w:rPr>
              <w:t xml:space="preserve">Правила пользования </w:t>
            </w:r>
            <w:proofErr w:type="spellStart"/>
            <w:r>
              <w:rPr>
                <w:rFonts w:ascii="Times New Roman" w:eastAsia="Times New Roman" w:hAnsi="Times New Roman" w:cs="Times New Roman"/>
                <w:bCs/>
                <w:sz w:val="20"/>
                <w:szCs w:val="20"/>
                <w:lang w:val="ru-RU" w:eastAsia="ru-RU"/>
              </w:rPr>
              <w:t>эдектроприборами</w:t>
            </w:r>
            <w:proofErr w:type="spellEnd"/>
          </w:p>
        </w:tc>
        <w:tc>
          <w:tcPr>
            <w:tcW w:w="851" w:type="dxa"/>
          </w:tcPr>
          <w:p w14:paraId="0DCA2319" w14:textId="44321069" w:rsidR="00820EF6" w:rsidRPr="00AA43D1" w:rsidRDefault="00820EF6"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w:t>
            </w:r>
          </w:p>
        </w:tc>
        <w:tc>
          <w:tcPr>
            <w:tcW w:w="1275" w:type="dxa"/>
          </w:tcPr>
          <w:p w14:paraId="1EB124EA" w14:textId="77777777" w:rsidR="00820EF6" w:rsidRPr="00AA43D1" w:rsidRDefault="00820EF6"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0</w:t>
            </w:r>
          </w:p>
        </w:tc>
        <w:tc>
          <w:tcPr>
            <w:tcW w:w="1843" w:type="dxa"/>
          </w:tcPr>
          <w:p w14:paraId="0CE1ECA5" w14:textId="19017CF9" w:rsidR="00820EF6" w:rsidRPr="00AA43D1" w:rsidRDefault="00820EF6"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0</w:t>
            </w:r>
          </w:p>
        </w:tc>
        <w:tc>
          <w:tcPr>
            <w:tcW w:w="1276" w:type="dxa"/>
          </w:tcPr>
          <w:p w14:paraId="52401BEE" w14:textId="3904EADE" w:rsidR="00820EF6" w:rsidRPr="006D22EE" w:rsidRDefault="00BE1244" w:rsidP="003302F4">
            <w:pPr>
              <w:autoSpaceDE w:val="0"/>
              <w:autoSpaceDN w:val="0"/>
              <w:spacing w:after="316" w:line="230" w:lineRule="auto"/>
              <w:rPr>
                <w:rFonts w:ascii="Times New Roman" w:eastAsia="Times New Roman" w:hAnsi="Times New Roman" w:cs="Times New Roman"/>
                <w:b/>
                <w:color w:val="000000"/>
                <w:w w:val="98"/>
                <w:sz w:val="20"/>
                <w:szCs w:val="20"/>
                <w:lang w:val="ru-RU"/>
              </w:rPr>
            </w:pPr>
            <w:r>
              <w:rPr>
                <w:rFonts w:ascii="Times New Roman" w:eastAsia="Times New Roman" w:hAnsi="Times New Roman" w:cs="Times New Roman"/>
                <w:bCs/>
                <w:color w:val="000000"/>
                <w:w w:val="98"/>
                <w:sz w:val="20"/>
                <w:szCs w:val="20"/>
                <w:lang w:val="ru-RU"/>
              </w:rPr>
              <w:t>16.11.2023</w:t>
            </w:r>
          </w:p>
        </w:tc>
        <w:tc>
          <w:tcPr>
            <w:tcW w:w="1886" w:type="dxa"/>
          </w:tcPr>
          <w:p w14:paraId="007C56D3" w14:textId="77777777" w:rsidR="00820EF6" w:rsidRPr="00AA43D1" w:rsidRDefault="00820EF6" w:rsidP="003302F4">
            <w:pPr>
              <w:autoSpaceDE w:val="0"/>
              <w:autoSpaceDN w:val="0"/>
              <w:spacing w:after="316" w:line="230" w:lineRule="auto"/>
              <w:rPr>
                <w:rFonts w:ascii="Times New Roman" w:eastAsia="Times New Roman" w:hAnsi="Times New Roman" w:cs="Times New Roman"/>
                <w:b/>
                <w:color w:val="000000"/>
                <w:w w:val="98"/>
                <w:sz w:val="20"/>
                <w:szCs w:val="20"/>
              </w:rPr>
            </w:pPr>
            <w:proofErr w:type="spellStart"/>
            <w:r w:rsidRPr="006D22EE">
              <w:rPr>
                <w:rFonts w:ascii="Times New Roman" w:eastAsia="Times New Roman" w:hAnsi="Times New Roman" w:cs="Times New Roman"/>
                <w:sz w:val="20"/>
                <w:szCs w:val="20"/>
                <w:bdr w:val="dashed" w:sz="6" w:space="0" w:color="FF0000" w:frame="1"/>
                <w:shd w:val="clear" w:color="auto" w:fill="F7FDF7"/>
                <w:lang w:val="ru-RU" w:eastAsia="ru-RU"/>
              </w:rPr>
              <w:t>Устны</w:t>
            </w:r>
            <w:proofErr w:type="spellEnd"/>
            <w:r w:rsidRPr="00AA43D1">
              <w:rPr>
                <w:rFonts w:ascii="Times New Roman" w:eastAsia="Times New Roman" w:hAnsi="Times New Roman" w:cs="Times New Roman"/>
                <w:sz w:val="20"/>
                <w:szCs w:val="20"/>
                <w:bdr w:val="dashed" w:sz="6" w:space="0" w:color="FF0000" w:frame="1"/>
                <w:shd w:val="clear" w:color="auto" w:fill="F7FDF7"/>
                <w:lang w:eastAsia="ru-RU"/>
              </w:rPr>
              <w:t xml:space="preserve">й </w:t>
            </w:r>
            <w:proofErr w:type="spellStart"/>
            <w:r w:rsidRPr="00AA43D1">
              <w:rPr>
                <w:rFonts w:ascii="Times New Roman" w:eastAsia="Times New Roman" w:hAnsi="Times New Roman" w:cs="Times New Roman"/>
                <w:sz w:val="20"/>
                <w:szCs w:val="20"/>
                <w:bdr w:val="dashed" w:sz="6" w:space="0" w:color="FF0000" w:frame="1"/>
                <w:shd w:val="clear" w:color="auto" w:fill="F7FDF7"/>
                <w:lang w:eastAsia="ru-RU"/>
              </w:rPr>
              <w:t>опрос</w:t>
            </w:r>
            <w:proofErr w:type="spellEnd"/>
            <w:r w:rsidRPr="00AA43D1">
              <w:rPr>
                <w:rFonts w:ascii="Times New Roman" w:eastAsia="Times New Roman" w:hAnsi="Times New Roman" w:cs="Times New Roman"/>
                <w:sz w:val="20"/>
                <w:szCs w:val="20"/>
                <w:bdr w:val="dashed" w:sz="6" w:space="0" w:color="FF0000" w:frame="1"/>
                <w:shd w:val="clear" w:color="auto" w:fill="F7FDF7"/>
                <w:lang w:eastAsia="ru-RU"/>
              </w:rPr>
              <w:t>;</w:t>
            </w:r>
            <w:r w:rsidRPr="00AA43D1">
              <w:rPr>
                <w:rFonts w:ascii="Times New Roman" w:eastAsia="Times New Roman" w:hAnsi="Times New Roman" w:cs="Times New Roman"/>
                <w:sz w:val="20"/>
                <w:szCs w:val="20"/>
                <w:bdr w:val="dashed" w:sz="6" w:space="0" w:color="FF0000" w:frame="1"/>
                <w:shd w:val="clear" w:color="auto" w:fill="F7FDF7"/>
                <w:lang w:eastAsia="ru-RU"/>
              </w:rPr>
              <w:br/>
            </w:r>
          </w:p>
        </w:tc>
      </w:tr>
      <w:tr w:rsidR="00820EF6" w:rsidRPr="00AA43D1" w14:paraId="13CCD6E9" w14:textId="77777777" w:rsidTr="008517CD">
        <w:tc>
          <w:tcPr>
            <w:tcW w:w="562" w:type="dxa"/>
          </w:tcPr>
          <w:p w14:paraId="67523E31" w14:textId="77777777" w:rsidR="00820EF6" w:rsidRPr="00AA43D1" w:rsidRDefault="00820EF6"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20</w:t>
            </w:r>
          </w:p>
        </w:tc>
        <w:tc>
          <w:tcPr>
            <w:tcW w:w="2977" w:type="dxa"/>
          </w:tcPr>
          <w:p w14:paraId="0CB7A21F" w14:textId="2B47B031" w:rsidR="00820EF6" w:rsidRPr="00AA43D1" w:rsidRDefault="00820EF6"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bCs/>
                <w:sz w:val="20"/>
                <w:szCs w:val="20"/>
                <w:lang w:val="ru-RU" w:eastAsia="ru-RU"/>
              </w:rPr>
              <w:t xml:space="preserve">Помощь при </w:t>
            </w:r>
            <w:proofErr w:type="spellStart"/>
            <w:r>
              <w:rPr>
                <w:rFonts w:ascii="Times New Roman" w:eastAsia="Times New Roman" w:hAnsi="Times New Roman" w:cs="Times New Roman"/>
                <w:bCs/>
                <w:sz w:val="20"/>
                <w:szCs w:val="20"/>
                <w:lang w:val="ru-RU" w:eastAsia="ru-RU"/>
              </w:rPr>
              <w:t>электротравмах</w:t>
            </w:r>
            <w:proofErr w:type="spellEnd"/>
          </w:p>
        </w:tc>
        <w:tc>
          <w:tcPr>
            <w:tcW w:w="851" w:type="dxa"/>
          </w:tcPr>
          <w:p w14:paraId="7BD33129" w14:textId="21E2DC77" w:rsidR="00820EF6" w:rsidRPr="00AA43D1" w:rsidRDefault="00820EF6"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w:t>
            </w:r>
          </w:p>
        </w:tc>
        <w:tc>
          <w:tcPr>
            <w:tcW w:w="1275" w:type="dxa"/>
          </w:tcPr>
          <w:p w14:paraId="7011F10C" w14:textId="77777777" w:rsidR="00820EF6" w:rsidRPr="00AA43D1" w:rsidRDefault="00820EF6"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0</w:t>
            </w:r>
          </w:p>
        </w:tc>
        <w:tc>
          <w:tcPr>
            <w:tcW w:w="1843" w:type="dxa"/>
          </w:tcPr>
          <w:p w14:paraId="7B593CA3" w14:textId="46748A83" w:rsidR="00820EF6" w:rsidRPr="00AA43D1" w:rsidRDefault="00820EF6"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0</w:t>
            </w:r>
          </w:p>
        </w:tc>
        <w:tc>
          <w:tcPr>
            <w:tcW w:w="1276" w:type="dxa"/>
          </w:tcPr>
          <w:p w14:paraId="29782CFB" w14:textId="3AFE3084" w:rsidR="00820EF6" w:rsidRPr="00AA43D1" w:rsidRDefault="00BE1244" w:rsidP="003302F4">
            <w:pPr>
              <w:autoSpaceDE w:val="0"/>
              <w:autoSpaceDN w:val="0"/>
              <w:spacing w:after="316" w:line="230" w:lineRule="auto"/>
              <w:rPr>
                <w:rFonts w:ascii="Times New Roman" w:eastAsia="Times New Roman" w:hAnsi="Times New Roman" w:cs="Times New Roman"/>
                <w:b/>
                <w:color w:val="000000"/>
                <w:w w:val="98"/>
                <w:sz w:val="20"/>
                <w:szCs w:val="20"/>
              </w:rPr>
            </w:pPr>
            <w:r>
              <w:rPr>
                <w:rFonts w:ascii="Times New Roman" w:eastAsia="Times New Roman" w:hAnsi="Times New Roman" w:cs="Times New Roman"/>
                <w:bCs/>
                <w:color w:val="000000"/>
                <w:w w:val="98"/>
                <w:sz w:val="20"/>
                <w:szCs w:val="20"/>
                <w:lang w:val="ru-RU"/>
              </w:rPr>
              <w:t>20.11.2023</w:t>
            </w:r>
          </w:p>
        </w:tc>
        <w:tc>
          <w:tcPr>
            <w:tcW w:w="1886" w:type="dxa"/>
          </w:tcPr>
          <w:p w14:paraId="02626517" w14:textId="77777777" w:rsidR="00820EF6" w:rsidRPr="00AA43D1" w:rsidRDefault="00820EF6" w:rsidP="003302F4">
            <w:pPr>
              <w:autoSpaceDE w:val="0"/>
              <w:autoSpaceDN w:val="0"/>
              <w:spacing w:after="316" w:line="230" w:lineRule="auto"/>
              <w:rPr>
                <w:rFonts w:ascii="Times New Roman" w:eastAsia="Times New Roman" w:hAnsi="Times New Roman" w:cs="Times New Roman"/>
                <w:b/>
                <w:color w:val="000000"/>
                <w:w w:val="98"/>
                <w:sz w:val="20"/>
                <w:szCs w:val="20"/>
              </w:rPr>
            </w:pPr>
            <w:proofErr w:type="spellStart"/>
            <w:r w:rsidRPr="00AA43D1">
              <w:rPr>
                <w:rFonts w:ascii="Times New Roman" w:eastAsia="Times New Roman" w:hAnsi="Times New Roman" w:cs="Times New Roman"/>
                <w:sz w:val="20"/>
                <w:szCs w:val="20"/>
                <w:bdr w:val="dashed" w:sz="6" w:space="0" w:color="FF0000" w:frame="1"/>
                <w:shd w:val="clear" w:color="auto" w:fill="F7FDF7"/>
                <w:lang w:eastAsia="ru-RU"/>
              </w:rPr>
              <w:t>Устный</w:t>
            </w:r>
            <w:proofErr w:type="spellEnd"/>
            <w:r w:rsidRPr="00AA43D1">
              <w:rPr>
                <w:rFonts w:ascii="Times New Roman" w:eastAsia="Times New Roman" w:hAnsi="Times New Roman" w:cs="Times New Roman"/>
                <w:sz w:val="20"/>
                <w:szCs w:val="20"/>
                <w:bdr w:val="dashed" w:sz="6" w:space="0" w:color="FF0000" w:frame="1"/>
                <w:shd w:val="clear" w:color="auto" w:fill="F7FDF7"/>
                <w:lang w:eastAsia="ru-RU"/>
              </w:rPr>
              <w:t xml:space="preserve"> </w:t>
            </w:r>
            <w:proofErr w:type="spellStart"/>
            <w:r w:rsidRPr="00AA43D1">
              <w:rPr>
                <w:rFonts w:ascii="Times New Roman" w:eastAsia="Times New Roman" w:hAnsi="Times New Roman" w:cs="Times New Roman"/>
                <w:sz w:val="20"/>
                <w:szCs w:val="20"/>
                <w:bdr w:val="dashed" w:sz="6" w:space="0" w:color="FF0000" w:frame="1"/>
                <w:shd w:val="clear" w:color="auto" w:fill="F7FDF7"/>
                <w:lang w:eastAsia="ru-RU"/>
              </w:rPr>
              <w:t>опрос</w:t>
            </w:r>
            <w:proofErr w:type="spellEnd"/>
            <w:r w:rsidRPr="00AA43D1">
              <w:rPr>
                <w:rFonts w:ascii="Times New Roman" w:eastAsia="Times New Roman" w:hAnsi="Times New Roman" w:cs="Times New Roman"/>
                <w:sz w:val="20"/>
                <w:szCs w:val="20"/>
                <w:bdr w:val="dashed" w:sz="6" w:space="0" w:color="FF0000" w:frame="1"/>
                <w:shd w:val="clear" w:color="auto" w:fill="F7FDF7"/>
                <w:lang w:eastAsia="ru-RU"/>
              </w:rPr>
              <w:t>;</w:t>
            </w:r>
            <w:r w:rsidRPr="00AA43D1">
              <w:rPr>
                <w:rFonts w:ascii="Times New Roman" w:eastAsia="Times New Roman" w:hAnsi="Times New Roman" w:cs="Times New Roman"/>
                <w:sz w:val="20"/>
                <w:szCs w:val="20"/>
                <w:bdr w:val="dashed" w:sz="6" w:space="0" w:color="FF0000" w:frame="1"/>
                <w:shd w:val="clear" w:color="auto" w:fill="F7FDF7"/>
                <w:lang w:eastAsia="ru-RU"/>
              </w:rPr>
              <w:br/>
            </w:r>
          </w:p>
        </w:tc>
      </w:tr>
      <w:tr w:rsidR="00820EF6" w:rsidRPr="00AA43D1" w14:paraId="56874870" w14:textId="77777777" w:rsidTr="008517CD">
        <w:tc>
          <w:tcPr>
            <w:tcW w:w="562" w:type="dxa"/>
          </w:tcPr>
          <w:p w14:paraId="345D5AED" w14:textId="77777777" w:rsidR="00820EF6" w:rsidRPr="00AA43D1" w:rsidRDefault="00820EF6"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21</w:t>
            </w:r>
          </w:p>
        </w:tc>
        <w:tc>
          <w:tcPr>
            <w:tcW w:w="2977" w:type="dxa"/>
          </w:tcPr>
          <w:p w14:paraId="55519E42" w14:textId="16D31A7E" w:rsidR="00820EF6" w:rsidRPr="00AA43D1" w:rsidRDefault="00820EF6"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bCs/>
                <w:sz w:val="20"/>
                <w:szCs w:val="20"/>
                <w:lang w:val="ru-RU" w:eastAsia="ru-RU"/>
              </w:rPr>
              <w:t>Правила пользования газовыми приборами</w:t>
            </w:r>
          </w:p>
        </w:tc>
        <w:tc>
          <w:tcPr>
            <w:tcW w:w="851" w:type="dxa"/>
          </w:tcPr>
          <w:p w14:paraId="37313965" w14:textId="3BA636A6" w:rsidR="00820EF6" w:rsidRPr="00AA43D1" w:rsidRDefault="00820EF6"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w:t>
            </w:r>
          </w:p>
        </w:tc>
        <w:tc>
          <w:tcPr>
            <w:tcW w:w="1275" w:type="dxa"/>
          </w:tcPr>
          <w:p w14:paraId="7673B559" w14:textId="77777777" w:rsidR="00820EF6" w:rsidRPr="00AA43D1" w:rsidRDefault="00820EF6"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0</w:t>
            </w:r>
          </w:p>
        </w:tc>
        <w:tc>
          <w:tcPr>
            <w:tcW w:w="1843" w:type="dxa"/>
          </w:tcPr>
          <w:p w14:paraId="5001197B" w14:textId="4A37B900" w:rsidR="00820EF6" w:rsidRPr="00AA43D1" w:rsidRDefault="00820EF6"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0</w:t>
            </w:r>
          </w:p>
        </w:tc>
        <w:tc>
          <w:tcPr>
            <w:tcW w:w="1276" w:type="dxa"/>
          </w:tcPr>
          <w:p w14:paraId="553B7127" w14:textId="5BAB25E3" w:rsidR="00820EF6" w:rsidRPr="00BE1244" w:rsidRDefault="00BE1244" w:rsidP="003302F4">
            <w:pPr>
              <w:autoSpaceDE w:val="0"/>
              <w:autoSpaceDN w:val="0"/>
              <w:spacing w:after="316" w:line="230" w:lineRule="auto"/>
              <w:rPr>
                <w:rFonts w:ascii="Times New Roman" w:eastAsia="Times New Roman" w:hAnsi="Times New Roman" w:cs="Times New Roman"/>
                <w:b/>
                <w:color w:val="000000"/>
                <w:w w:val="98"/>
                <w:sz w:val="20"/>
                <w:szCs w:val="20"/>
                <w:lang w:val="ru-RU"/>
              </w:rPr>
            </w:pPr>
            <w:r>
              <w:rPr>
                <w:rFonts w:ascii="Times New Roman" w:eastAsia="Times New Roman" w:hAnsi="Times New Roman" w:cs="Times New Roman"/>
                <w:bCs/>
                <w:color w:val="000000"/>
                <w:w w:val="98"/>
                <w:sz w:val="20"/>
                <w:szCs w:val="20"/>
                <w:lang w:val="ru-RU"/>
              </w:rPr>
              <w:t>23.11.2023</w:t>
            </w:r>
          </w:p>
        </w:tc>
        <w:tc>
          <w:tcPr>
            <w:tcW w:w="1886" w:type="dxa"/>
          </w:tcPr>
          <w:p w14:paraId="6470CD77" w14:textId="64DFE653" w:rsidR="00820EF6" w:rsidRPr="00BE1244" w:rsidRDefault="00820EF6" w:rsidP="003302F4">
            <w:pPr>
              <w:autoSpaceDE w:val="0"/>
              <w:autoSpaceDN w:val="0"/>
              <w:spacing w:after="316" w:line="230" w:lineRule="auto"/>
              <w:rPr>
                <w:rFonts w:ascii="Times New Roman" w:eastAsia="Times New Roman" w:hAnsi="Times New Roman" w:cs="Times New Roman"/>
                <w:b/>
                <w:color w:val="000000"/>
                <w:w w:val="98"/>
                <w:sz w:val="20"/>
                <w:szCs w:val="20"/>
                <w:lang w:val="ru-RU"/>
              </w:rPr>
            </w:pPr>
            <w:r w:rsidRPr="00BE1244">
              <w:rPr>
                <w:rFonts w:ascii="Times New Roman" w:eastAsia="Times New Roman" w:hAnsi="Times New Roman" w:cs="Times New Roman"/>
                <w:sz w:val="20"/>
                <w:szCs w:val="20"/>
                <w:bdr w:val="dashed" w:sz="6" w:space="0" w:color="FF0000" w:frame="1"/>
                <w:shd w:val="clear" w:color="auto" w:fill="F7FDF7"/>
                <w:lang w:val="ru-RU" w:eastAsia="ru-RU"/>
              </w:rPr>
              <w:t>Устный опрос;</w:t>
            </w:r>
          </w:p>
        </w:tc>
      </w:tr>
      <w:tr w:rsidR="00820EF6" w:rsidRPr="00AA43D1" w14:paraId="7916A2D7" w14:textId="77777777" w:rsidTr="008517CD">
        <w:tc>
          <w:tcPr>
            <w:tcW w:w="562" w:type="dxa"/>
          </w:tcPr>
          <w:p w14:paraId="1EF2D458" w14:textId="77777777" w:rsidR="00820EF6" w:rsidRPr="00AA43D1" w:rsidRDefault="00820EF6"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22</w:t>
            </w:r>
          </w:p>
        </w:tc>
        <w:tc>
          <w:tcPr>
            <w:tcW w:w="2977" w:type="dxa"/>
          </w:tcPr>
          <w:p w14:paraId="0DBC6B8D" w14:textId="55E24C01" w:rsidR="00820EF6" w:rsidRPr="00AA43D1" w:rsidRDefault="00820EF6"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Правила пользования препаратами бытовой химии</w:t>
            </w:r>
          </w:p>
        </w:tc>
        <w:tc>
          <w:tcPr>
            <w:tcW w:w="851" w:type="dxa"/>
          </w:tcPr>
          <w:p w14:paraId="1076B2CD" w14:textId="636E7B64" w:rsidR="00820EF6" w:rsidRPr="00AA43D1" w:rsidRDefault="00820EF6"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w:t>
            </w:r>
          </w:p>
        </w:tc>
        <w:tc>
          <w:tcPr>
            <w:tcW w:w="1275" w:type="dxa"/>
          </w:tcPr>
          <w:p w14:paraId="34B62D41" w14:textId="26CD2461" w:rsidR="00820EF6" w:rsidRPr="00AA43D1" w:rsidRDefault="00820EF6"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0</w:t>
            </w:r>
          </w:p>
        </w:tc>
        <w:tc>
          <w:tcPr>
            <w:tcW w:w="1843" w:type="dxa"/>
          </w:tcPr>
          <w:p w14:paraId="4BF2D4BA" w14:textId="77777777" w:rsidR="00820EF6" w:rsidRPr="00AA43D1" w:rsidRDefault="00820EF6"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0</w:t>
            </w:r>
          </w:p>
        </w:tc>
        <w:tc>
          <w:tcPr>
            <w:tcW w:w="1276" w:type="dxa"/>
          </w:tcPr>
          <w:p w14:paraId="3DD7D3AA" w14:textId="2D658674" w:rsidR="00820EF6" w:rsidRPr="00BE1244" w:rsidRDefault="00BE1244" w:rsidP="003302F4">
            <w:pPr>
              <w:autoSpaceDE w:val="0"/>
              <w:autoSpaceDN w:val="0"/>
              <w:spacing w:after="316" w:line="230" w:lineRule="auto"/>
              <w:rPr>
                <w:rFonts w:ascii="Times New Roman" w:eastAsia="Times New Roman" w:hAnsi="Times New Roman" w:cs="Times New Roman"/>
                <w:b/>
                <w:color w:val="000000"/>
                <w:w w:val="98"/>
                <w:sz w:val="20"/>
                <w:szCs w:val="20"/>
                <w:lang w:val="ru-RU"/>
              </w:rPr>
            </w:pPr>
            <w:r>
              <w:rPr>
                <w:rFonts w:ascii="Times New Roman" w:eastAsia="Times New Roman" w:hAnsi="Times New Roman" w:cs="Times New Roman"/>
                <w:bCs/>
                <w:color w:val="000000"/>
                <w:w w:val="98"/>
                <w:sz w:val="20"/>
                <w:szCs w:val="20"/>
                <w:lang w:val="ru-RU"/>
              </w:rPr>
              <w:t>27.11.2023</w:t>
            </w:r>
          </w:p>
        </w:tc>
        <w:tc>
          <w:tcPr>
            <w:tcW w:w="1886" w:type="dxa"/>
          </w:tcPr>
          <w:p w14:paraId="1BDFF069" w14:textId="4D0A0D57" w:rsidR="00820EF6" w:rsidRPr="00BE1244" w:rsidRDefault="00820EF6" w:rsidP="003302F4">
            <w:pPr>
              <w:autoSpaceDE w:val="0"/>
              <w:autoSpaceDN w:val="0"/>
              <w:spacing w:after="316" w:line="230" w:lineRule="auto"/>
              <w:rPr>
                <w:rFonts w:ascii="Times New Roman" w:eastAsia="Times New Roman" w:hAnsi="Times New Roman" w:cs="Times New Roman"/>
                <w:b/>
                <w:color w:val="000000"/>
                <w:w w:val="98"/>
                <w:sz w:val="20"/>
                <w:szCs w:val="20"/>
                <w:lang w:val="ru-RU"/>
              </w:rPr>
            </w:pPr>
            <w:r w:rsidRPr="00BE1244">
              <w:rPr>
                <w:rFonts w:ascii="Times New Roman" w:eastAsia="Times New Roman" w:hAnsi="Times New Roman" w:cs="Times New Roman"/>
                <w:sz w:val="20"/>
                <w:szCs w:val="20"/>
                <w:bdr w:val="dashed" w:sz="6" w:space="0" w:color="FF0000" w:frame="1"/>
                <w:shd w:val="clear" w:color="auto" w:fill="F7FDF7"/>
                <w:lang w:val="ru-RU" w:eastAsia="ru-RU"/>
              </w:rPr>
              <w:t>Устный опрос;</w:t>
            </w:r>
          </w:p>
        </w:tc>
      </w:tr>
      <w:tr w:rsidR="00820EF6" w:rsidRPr="00AA43D1" w14:paraId="031572D6" w14:textId="77777777" w:rsidTr="008517CD">
        <w:tc>
          <w:tcPr>
            <w:tcW w:w="562" w:type="dxa"/>
          </w:tcPr>
          <w:p w14:paraId="747202DF" w14:textId="77777777" w:rsidR="00820EF6" w:rsidRPr="00AA43D1" w:rsidRDefault="00820EF6"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23</w:t>
            </w:r>
          </w:p>
        </w:tc>
        <w:tc>
          <w:tcPr>
            <w:tcW w:w="2977" w:type="dxa"/>
          </w:tcPr>
          <w:p w14:paraId="7233EA5E" w14:textId="1252391D" w:rsidR="00820EF6" w:rsidRPr="00AA43D1" w:rsidRDefault="00820EF6" w:rsidP="003302F4">
            <w:pPr>
              <w:autoSpaceDE w:val="0"/>
              <w:autoSpaceDN w:val="0"/>
              <w:spacing w:after="316" w:line="230" w:lineRule="auto"/>
              <w:rPr>
                <w:rFonts w:ascii="Times New Roman" w:eastAsia="Times New Roman" w:hAnsi="Times New Roman" w:cs="Times New Roman"/>
                <w:b/>
                <w:color w:val="000000"/>
                <w:w w:val="98"/>
                <w:sz w:val="20"/>
                <w:szCs w:val="20"/>
                <w:lang w:val="ru-RU"/>
              </w:rPr>
            </w:pPr>
            <w:r>
              <w:rPr>
                <w:rFonts w:ascii="Times New Roman" w:eastAsia="Times New Roman" w:hAnsi="Times New Roman" w:cs="Times New Roman"/>
                <w:bCs/>
                <w:sz w:val="20"/>
                <w:szCs w:val="20"/>
                <w:lang w:val="ru-RU" w:eastAsia="ru-RU"/>
              </w:rPr>
              <w:t>Обобщение пройденного материала</w:t>
            </w:r>
          </w:p>
        </w:tc>
        <w:tc>
          <w:tcPr>
            <w:tcW w:w="851" w:type="dxa"/>
          </w:tcPr>
          <w:p w14:paraId="4CB30F22" w14:textId="020AE00D" w:rsidR="00820EF6" w:rsidRPr="00AA43D1" w:rsidRDefault="00820EF6"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w:t>
            </w:r>
          </w:p>
        </w:tc>
        <w:tc>
          <w:tcPr>
            <w:tcW w:w="1275" w:type="dxa"/>
          </w:tcPr>
          <w:p w14:paraId="0C587647" w14:textId="77777777" w:rsidR="00820EF6" w:rsidRPr="00AA43D1" w:rsidRDefault="00820EF6"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0</w:t>
            </w:r>
          </w:p>
        </w:tc>
        <w:tc>
          <w:tcPr>
            <w:tcW w:w="1843" w:type="dxa"/>
          </w:tcPr>
          <w:p w14:paraId="38BE3CFD" w14:textId="55210B84" w:rsidR="00820EF6" w:rsidRPr="00AA43D1" w:rsidRDefault="00820EF6"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1</w:t>
            </w:r>
          </w:p>
        </w:tc>
        <w:tc>
          <w:tcPr>
            <w:tcW w:w="1276" w:type="dxa"/>
          </w:tcPr>
          <w:p w14:paraId="75367C6A" w14:textId="75F15AC0" w:rsidR="00820EF6" w:rsidRPr="00BE1244" w:rsidRDefault="00BE1244" w:rsidP="003302F4">
            <w:pPr>
              <w:autoSpaceDE w:val="0"/>
              <w:autoSpaceDN w:val="0"/>
              <w:spacing w:after="316" w:line="230" w:lineRule="auto"/>
              <w:rPr>
                <w:rFonts w:ascii="Times New Roman" w:eastAsia="Times New Roman" w:hAnsi="Times New Roman" w:cs="Times New Roman"/>
                <w:b/>
                <w:color w:val="000000"/>
                <w:w w:val="98"/>
                <w:sz w:val="20"/>
                <w:szCs w:val="20"/>
                <w:lang w:val="ru-RU"/>
              </w:rPr>
            </w:pPr>
            <w:r>
              <w:rPr>
                <w:rFonts w:ascii="Times New Roman" w:eastAsia="Times New Roman" w:hAnsi="Times New Roman" w:cs="Times New Roman"/>
                <w:bCs/>
                <w:color w:val="000000"/>
                <w:w w:val="98"/>
                <w:sz w:val="20"/>
                <w:szCs w:val="20"/>
                <w:lang w:val="ru-RU"/>
              </w:rPr>
              <w:t>30.11.2023</w:t>
            </w:r>
          </w:p>
        </w:tc>
        <w:tc>
          <w:tcPr>
            <w:tcW w:w="1886" w:type="dxa"/>
          </w:tcPr>
          <w:p w14:paraId="464FEBCA" w14:textId="77777777" w:rsidR="00820EF6" w:rsidRPr="00AA43D1" w:rsidRDefault="00820EF6"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Тестирование</w:t>
            </w:r>
          </w:p>
        </w:tc>
      </w:tr>
      <w:tr w:rsidR="00820EF6" w:rsidRPr="00AA43D1" w14:paraId="2F4730DA" w14:textId="77777777" w:rsidTr="008517CD">
        <w:tc>
          <w:tcPr>
            <w:tcW w:w="562" w:type="dxa"/>
          </w:tcPr>
          <w:p w14:paraId="68E33609" w14:textId="77777777" w:rsidR="00820EF6" w:rsidRPr="00AA43D1" w:rsidRDefault="00820EF6"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24</w:t>
            </w:r>
          </w:p>
        </w:tc>
        <w:tc>
          <w:tcPr>
            <w:tcW w:w="2977" w:type="dxa"/>
          </w:tcPr>
          <w:p w14:paraId="6F9CDD3F" w14:textId="7765BEE9" w:rsidR="00820EF6" w:rsidRPr="00AA43D1" w:rsidRDefault="00820EF6"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Причины ДТП</w:t>
            </w:r>
          </w:p>
        </w:tc>
        <w:tc>
          <w:tcPr>
            <w:tcW w:w="851" w:type="dxa"/>
          </w:tcPr>
          <w:p w14:paraId="6FE0B2E5" w14:textId="5B98FF5C" w:rsidR="00820EF6" w:rsidRPr="00AA43D1" w:rsidRDefault="00820EF6"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w:t>
            </w:r>
          </w:p>
        </w:tc>
        <w:tc>
          <w:tcPr>
            <w:tcW w:w="1275" w:type="dxa"/>
          </w:tcPr>
          <w:p w14:paraId="1A3BE285" w14:textId="77777777" w:rsidR="00820EF6" w:rsidRPr="00AA43D1" w:rsidRDefault="00820EF6"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0</w:t>
            </w:r>
          </w:p>
        </w:tc>
        <w:tc>
          <w:tcPr>
            <w:tcW w:w="1843" w:type="dxa"/>
          </w:tcPr>
          <w:p w14:paraId="066DCE61" w14:textId="46153DDB" w:rsidR="00820EF6" w:rsidRPr="00AA43D1" w:rsidRDefault="00820EF6"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0</w:t>
            </w:r>
          </w:p>
        </w:tc>
        <w:tc>
          <w:tcPr>
            <w:tcW w:w="1276" w:type="dxa"/>
          </w:tcPr>
          <w:p w14:paraId="3D930C58" w14:textId="207205FD" w:rsidR="00820EF6" w:rsidRPr="00AA43D1" w:rsidRDefault="00BE1244" w:rsidP="003302F4">
            <w:pPr>
              <w:autoSpaceDE w:val="0"/>
              <w:autoSpaceDN w:val="0"/>
              <w:spacing w:after="316" w:line="230" w:lineRule="auto"/>
              <w:rPr>
                <w:rFonts w:ascii="Times New Roman" w:eastAsia="Times New Roman" w:hAnsi="Times New Roman" w:cs="Times New Roman"/>
                <w:bCs/>
                <w:color w:val="000000"/>
                <w:w w:val="98"/>
                <w:sz w:val="20"/>
                <w:szCs w:val="20"/>
                <w:lang w:val="ru-RU"/>
              </w:rPr>
            </w:pPr>
            <w:r>
              <w:rPr>
                <w:rFonts w:ascii="Times New Roman" w:eastAsia="Times New Roman" w:hAnsi="Times New Roman" w:cs="Times New Roman"/>
                <w:bCs/>
                <w:color w:val="000000"/>
                <w:w w:val="98"/>
                <w:sz w:val="20"/>
                <w:szCs w:val="20"/>
                <w:lang w:val="ru-RU"/>
              </w:rPr>
              <w:t>4.12.2023</w:t>
            </w:r>
          </w:p>
        </w:tc>
        <w:tc>
          <w:tcPr>
            <w:tcW w:w="1886" w:type="dxa"/>
          </w:tcPr>
          <w:p w14:paraId="4D4D7325" w14:textId="77777777" w:rsidR="00820EF6" w:rsidRPr="00BE1244" w:rsidRDefault="00820EF6" w:rsidP="003302F4">
            <w:pPr>
              <w:autoSpaceDE w:val="0"/>
              <w:autoSpaceDN w:val="0"/>
              <w:spacing w:after="316" w:line="230" w:lineRule="auto"/>
              <w:rPr>
                <w:rFonts w:ascii="Times New Roman" w:eastAsia="Times New Roman" w:hAnsi="Times New Roman" w:cs="Times New Roman"/>
                <w:b/>
                <w:color w:val="000000"/>
                <w:w w:val="98"/>
                <w:sz w:val="20"/>
                <w:szCs w:val="20"/>
                <w:lang w:val="ru-RU"/>
              </w:rPr>
            </w:pPr>
            <w:r w:rsidRPr="00BE1244">
              <w:rPr>
                <w:rFonts w:ascii="Times New Roman" w:eastAsia="Times New Roman" w:hAnsi="Times New Roman" w:cs="Times New Roman"/>
                <w:sz w:val="20"/>
                <w:szCs w:val="20"/>
                <w:bdr w:val="dashed" w:sz="6" w:space="0" w:color="FF0000" w:frame="1"/>
                <w:shd w:val="clear" w:color="auto" w:fill="F7FDF7"/>
                <w:lang w:val="ru-RU" w:eastAsia="ru-RU"/>
              </w:rPr>
              <w:t>Устный опрос;</w:t>
            </w:r>
          </w:p>
        </w:tc>
      </w:tr>
      <w:tr w:rsidR="00820EF6" w:rsidRPr="00AA43D1" w14:paraId="22551F60" w14:textId="77777777" w:rsidTr="008517CD">
        <w:tc>
          <w:tcPr>
            <w:tcW w:w="562" w:type="dxa"/>
          </w:tcPr>
          <w:p w14:paraId="5929EFF0" w14:textId="77777777" w:rsidR="00820EF6" w:rsidRPr="00AA43D1" w:rsidRDefault="00820EF6"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25</w:t>
            </w:r>
          </w:p>
        </w:tc>
        <w:tc>
          <w:tcPr>
            <w:tcW w:w="2977" w:type="dxa"/>
          </w:tcPr>
          <w:p w14:paraId="38E6B4BC" w14:textId="2EC127CF" w:rsidR="00820EF6" w:rsidRPr="00AA43D1" w:rsidRDefault="00820EF6"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Правила перевозки пассажиров</w:t>
            </w:r>
          </w:p>
        </w:tc>
        <w:tc>
          <w:tcPr>
            <w:tcW w:w="851" w:type="dxa"/>
          </w:tcPr>
          <w:p w14:paraId="05B07561" w14:textId="0933C030" w:rsidR="00820EF6" w:rsidRPr="00AA43D1" w:rsidRDefault="00820EF6"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w:t>
            </w:r>
          </w:p>
        </w:tc>
        <w:tc>
          <w:tcPr>
            <w:tcW w:w="1275" w:type="dxa"/>
          </w:tcPr>
          <w:p w14:paraId="5D93BEFC" w14:textId="77777777" w:rsidR="00820EF6" w:rsidRPr="00AA43D1" w:rsidRDefault="00820EF6"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0</w:t>
            </w:r>
          </w:p>
        </w:tc>
        <w:tc>
          <w:tcPr>
            <w:tcW w:w="1843" w:type="dxa"/>
          </w:tcPr>
          <w:p w14:paraId="0812C4F5" w14:textId="498DE03A" w:rsidR="00820EF6" w:rsidRPr="00AA43D1" w:rsidRDefault="00820EF6"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0</w:t>
            </w:r>
          </w:p>
        </w:tc>
        <w:tc>
          <w:tcPr>
            <w:tcW w:w="1276" w:type="dxa"/>
          </w:tcPr>
          <w:p w14:paraId="531AA4B3" w14:textId="0ACAE705" w:rsidR="00820EF6" w:rsidRPr="00BE1244" w:rsidRDefault="00BE1244"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bCs/>
                <w:color w:val="000000"/>
                <w:w w:val="98"/>
                <w:sz w:val="20"/>
                <w:szCs w:val="20"/>
                <w:lang w:val="ru-RU"/>
              </w:rPr>
              <w:t>7.12.2023</w:t>
            </w:r>
          </w:p>
        </w:tc>
        <w:tc>
          <w:tcPr>
            <w:tcW w:w="1886" w:type="dxa"/>
          </w:tcPr>
          <w:p w14:paraId="402D3B9F" w14:textId="3450B8BC" w:rsidR="00820EF6" w:rsidRPr="00BE1244" w:rsidRDefault="00820EF6" w:rsidP="003302F4">
            <w:pPr>
              <w:autoSpaceDE w:val="0"/>
              <w:autoSpaceDN w:val="0"/>
              <w:spacing w:after="316" w:line="230" w:lineRule="auto"/>
              <w:rPr>
                <w:rFonts w:ascii="Times New Roman" w:eastAsia="Times New Roman" w:hAnsi="Times New Roman" w:cs="Times New Roman"/>
                <w:b/>
                <w:color w:val="000000"/>
                <w:w w:val="98"/>
                <w:sz w:val="20"/>
                <w:szCs w:val="20"/>
                <w:lang w:val="ru-RU"/>
              </w:rPr>
            </w:pPr>
            <w:r w:rsidRPr="00BE1244">
              <w:rPr>
                <w:rFonts w:ascii="Times New Roman" w:eastAsia="Times New Roman" w:hAnsi="Times New Roman" w:cs="Times New Roman"/>
                <w:sz w:val="20"/>
                <w:szCs w:val="20"/>
                <w:bdr w:val="dashed" w:sz="6" w:space="0" w:color="FF0000" w:frame="1"/>
                <w:shd w:val="clear" w:color="auto" w:fill="F7FDF7"/>
                <w:lang w:val="ru-RU" w:eastAsia="ru-RU"/>
              </w:rPr>
              <w:t>Устный опрос;</w:t>
            </w:r>
          </w:p>
        </w:tc>
      </w:tr>
      <w:tr w:rsidR="00820EF6" w:rsidRPr="00AA43D1" w14:paraId="72AAE7CB" w14:textId="77777777" w:rsidTr="008517CD">
        <w:tc>
          <w:tcPr>
            <w:tcW w:w="562" w:type="dxa"/>
          </w:tcPr>
          <w:p w14:paraId="36A16CD5" w14:textId="77777777" w:rsidR="00820EF6" w:rsidRPr="00AA43D1" w:rsidRDefault="00820EF6"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26</w:t>
            </w:r>
          </w:p>
        </w:tc>
        <w:tc>
          <w:tcPr>
            <w:tcW w:w="2977" w:type="dxa"/>
          </w:tcPr>
          <w:p w14:paraId="69D901BD" w14:textId="4320FBF4" w:rsidR="00820EF6" w:rsidRPr="00AA43D1" w:rsidRDefault="00820EF6"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Движение пешеходов и транспорта</w:t>
            </w:r>
          </w:p>
        </w:tc>
        <w:tc>
          <w:tcPr>
            <w:tcW w:w="851" w:type="dxa"/>
          </w:tcPr>
          <w:p w14:paraId="4524B21C" w14:textId="12A0C252" w:rsidR="00820EF6" w:rsidRPr="00AA43D1" w:rsidRDefault="00820EF6"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w:t>
            </w:r>
          </w:p>
        </w:tc>
        <w:tc>
          <w:tcPr>
            <w:tcW w:w="1275" w:type="dxa"/>
          </w:tcPr>
          <w:p w14:paraId="2BD1BF14" w14:textId="2675B70E" w:rsidR="00820EF6" w:rsidRPr="00AA43D1" w:rsidRDefault="00820EF6"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0</w:t>
            </w:r>
          </w:p>
        </w:tc>
        <w:tc>
          <w:tcPr>
            <w:tcW w:w="1843" w:type="dxa"/>
          </w:tcPr>
          <w:p w14:paraId="289C331D" w14:textId="77777777" w:rsidR="00820EF6" w:rsidRPr="00AA43D1" w:rsidRDefault="00820EF6"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0</w:t>
            </w:r>
          </w:p>
        </w:tc>
        <w:tc>
          <w:tcPr>
            <w:tcW w:w="1276" w:type="dxa"/>
          </w:tcPr>
          <w:p w14:paraId="0B61B901" w14:textId="141EA2AB" w:rsidR="00820EF6" w:rsidRPr="00BE1244" w:rsidRDefault="00BE1244" w:rsidP="003302F4">
            <w:pPr>
              <w:autoSpaceDE w:val="0"/>
              <w:autoSpaceDN w:val="0"/>
              <w:spacing w:after="316" w:line="230" w:lineRule="auto"/>
              <w:rPr>
                <w:rFonts w:ascii="Times New Roman" w:eastAsia="Times New Roman" w:hAnsi="Times New Roman" w:cs="Times New Roman"/>
                <w:b/>
                <w:color w:val="000000"/>
                <w:w w:val="98"/>
                <w:sz w:val="20"/>
                <w:szCs w:val="20"/>
                <w:lang w:val="ru-RU"/>
              </w:rPr>
            </w:pPr>
            <w:r>
              <w:rPr>
                <w:rFonts w:ascii="Times New Roman" w:eastAsia="Times New Roman" w:hAnsi="Times New Roman" w:cs="Times New Roman"/>
                <w:bCs/>
                <w:color w:val="000000"/>
                <w:w w:val="98"/>
                <w:sz w:val="20"/>
                <w:szCs w:val="20"/>
                <w:lang w:val="ru-RU"/>
              </w:rPr>
              <w:t>11.12.2023</w:t>
            </w:r>
          </w:p>
        </w:tc>
        <w:tc>
          <w:tcPr>
            <w:tcW w:w="1886" w:type="dxa"/>
          </w:tcPr>
          <w:p w14:paraId="3F030A32" w14:textId="657456B1" w:rsidR="00820EF6" w:rsidRPr="00BE1244" w:rsidRDefault="00820EF6" w:rsidP="003302F4">
            <w:pPr>
              <w:autoSpaceDE w:val="0"/>
              <w:autoSpaceDN w:val="0"/>
              <w:spacing w:after="316" w:line="230" w:lineRule="auto"/>
              <w:rPr>
                <w:rFonts w:ascii="Times New Roman" w:eastAsia="Times New Roman" w:hAnsi="Times New Roman" w:cs="Times New Roman"/>
                <w:b/>
                <w:color w:val="000000"/>
                <w:w w:val="98"/>
                <w:sz w:val="20"/>
                <w:szCs w:val="20"/>
                <w:lang w:val="ru-RU"/>
              </w:rPr>
            </w:pPr>
            <w:r w:rsidRPr="00BE1244">
              <w:rPr>
                <w:rFonts w:ascii="Times New Roman" w:eastAsia="Times New Roman" w:hAnsi="Times New Roman" w:cs="Times New Roman"/>
                <w:sz w:val="20"/>
                <w:szCs w:val="20"/>
                <w:bdr w:val="dashed" w:sz="6" w:space="0" w:color="FF0000" w:frame="1"/>
                <w:shd w:val="clear" w:color="auto" w:fill="F7FDF7"/>
                <w:lang w:val="ru-RU" w:eastAsia="ru-RU"/>
              </w:rPr>
              <w:t>Устный опрос;</w:t>
            </w:r>
          </w:p>
        </w:tc>
      </w:tr>
      <w:tr w:rsidR="00820EF6" w:rsidRPr="00AA43D1" w14:paraId="40042513" w14:textId="77777777" w:rsidTr="008517CD">
        <w:tc>
          <w:tcPr>
            <w:tcW w:w="562" w:type="dxa"/>
          </w:tcPr>
          <w:p w14:paraId="218B4977" w14:textId="77777777" w:rsidR="00820EF6" w:rsidRPr="00AA43D1" w:rsidRDefault="00820EF6"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27</w:t>
            </w:r>
          </w:p>
        </w:tc>
        <w:tc>
          <w:tcPr>
            <w:tcW w:w="2977" w:type="dxa"/>
          </w:tcPr>
          <w:p w14:paraId="778E114D" w14:textId="173ED9FD" w:rsidR="00820EF6" w:rsidRPr="00AA43D1" w:rsidRDefault="00820EF6"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proofErr w:type="gramStart"/>
            <w:r>
              <w:rPr>
                <w:rFonts w:ascii="Times New Roman" w:eastAsia="Times New Roman" w:hAnsi="Times New Roman" w:cs="Times New Roman"/>
                <w:color w:val="000000"/>
                <w:w w:val="98"/>
                <w:sz w:val="20"/>
                <w:szCs w:val="20"/>
                <w:lang w:val="ru-RU"/>
              </w:rPr>
              <w:t>Проезд ж</w:t>
            </w:r>
            <w:proofErr w:type="gramEnd"/>
            <w:r>
              <w:rPr>
                <w:rFonts w:ascii="Times New Roman" w:eastAsia="Times New Roman" w:hAnsi="Times New Roman" w:cs="Times New Roman"/>
                <w:color w:val="000000"/>
                <w:w w:val="98"/>
                <w:sz w:val="20"/>
                <w:szCs w:val="20"/>
                <w:lang w:val="ru-RU"/>
              </w:rPr>
              <w:t>/д путей</w:t>
            </w:r>
          </w:p>
        </w:tc>
        <w:tc>
          <w:tcPr>
            <w:tcW w:w="851" w:type="dxa"/>
          </w:tcPr>
          <w:p w14:paraId="203AA438" w14:textId="39F111EC" w:rsidR="00820EF6" w:rsidRPr="00AA43D1" w:rsidRDefault="00820EF6"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w:t>
            </w:r>
          </w:p>
        </w:tc>
        <w:tc>
          <w:tcPr>
            <w:tcW w:w="1275" w:type="dxa"/>
          </w:tcPr>
          <w:p w14:paraId="04BACBE5" w14:textId="77777777" w:rsidR="00820EF6" w:rsidRPr="00AA43D1" w:rsidRDefault="00820EF6"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0</w:t>
            </w:r>
          </w:p>
        </w:tc>
        <w:tc>
          <w:tcPr>
            <w:tcW w:w="1843" w:type="dxa"/>
          </w:tcPr>
          <w:p w14:paraId="0D2CB19D" w14:textId="7E58740B" w:rsidR="00820EF6" w:rsidRPr="00AA43D1" w:rsidRDefault="00820EF6" w:rsidP="003302F4">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0</w:t>
            </w:r>
          </w:p>
        </w:tc>
        <w:tc>
          <w:tcPr>
            <w:tcW w:w="1276" w:type="dxa"/>
          </w:tcPr>
          <w:p w14:paraId="06A687F7" w14:textId="542AAAB9" w:rsidR="00820EF6" w:rsidRPr="00AA43D1" w:rsidRDefault="00BE1244" w:rsidP="003302F4">
            <w:pPr>
              <w:autoSpaceDE w:val="0"/>
              <w:autoSpaceDN w:val="0"/>
              <w:spacing w:after="316" w:line="230" w:lineRule="auto"/>
              <w:rPr>
                <w:rFonts w:ascii="Times New Roman" w:eastAsia="Times New Roman" w:hAnsi="Times New Roman" w:cs="Times New Roman"/>
                <w:bCs/>
                <w:color w:val="000000"/>
                <w:w w:val="98"/>
                <w:sz w:val="20"/>
                <w:szCs w:val="20"/>
                <w:lang w:val="ru-RU"/>
              </w:rPr>
            </w:pPr>
            <w:r>
              <w:rPr>
                <w:rFonts w:ascii="Times New Roman" w:eastAsia="Times New Roman" w:hAnsi="Times New Roman" w:cs="Times New Roman"/>
                <w:bCs/>
                <w:color w:val="000000"/>
                <w:w w:val="98"/>
                <w:sz w:val="20"/>
                <w:szCs w:val="20"/>
                <w:lang w:val="ru-RU"/>
              </w:rPr>
              <w:t>14.12.2023</w:t>
            </w:r>
          </w:p>
        </w:tc>
        <w:tc>
          <w:tcPr>
            <w:tcW w:w="1886" w:type="dxa"/>
          </w:tcPr>
          <w:p w14:paraId="3DBABD7C" w14:textId="7DBAE51D" w:rsidR="00820EF6" w:rsidRPr="00BE1244" w:rsidRDefault="00820EF6" w:rsidP="003302F4">
            <w:pPr>
              <w:autoSpaceDE w:val="0"/>
              <w:autoSpaceDN w:val="0"/>
              <w:spacing w:after="316" w:line="230" w:lineRule="auto"/>
              <w:rPr>
                <w:rFonts w:ascii="Times New Roman" w:eastAsia="Times New Roman" w:hAnsi="Times New Roman" w:cs="Times New Roman"/>
                <w:b/>
                <w:color w:val="000000"/>
                <w:w w:val="98"/>
                <w:sz w:val="20"/>
                <w:szCs w:val="20"/>
                <w:lang w:val="ru-RU"/>
              </w:rPr>
            </w:pPr>
            <w:r w:rsidRPr="00BE1244">
              <w:rPr>
                <w:rFonts w:ascii="Times New Roman" w:eastAsia="Times New Roman" w:hAnsi="Times New Roman" w:cs="Times New Roman"/>
                <w:sz w:val="20"/>
                <w:szCs w:val="20"/>
                <w:bdr w:val="dashed" w:sz="6" w:space="0" w:color="FF0000" w:frame="1"/>
                <w:shd w:val="clear" w:color="auto" w:fill="F7FDF7"/>
                <w:lang w:val="ru-RU" w:eastAsia="ru-RU"/>
              </w:rPr>
              <w:t>Устный опрос;</w:t>
            </w:r>
          </w:p>
        </w:tc>
      </w:tr>
      <w:tr w:rsidR="00820EF6" w:rsidRPr="00AA43D1" w14:paraId="77F49182" w14:textId="77777777" w:rsidTr="008517CD">
        <w:tc>
          <w:tcPr>
            <w:tcW w:w="562" w:type="dxa"/>
          </w:tcPr>
          <w:p w14:paraId="7A0F1A5F" w14:textId="77777777" w:rsidR="00820EF6" w:rsidRPr="00AA43D1"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28</w:t>
            </w:r>
          </w:p>
        </w:tc>
        <w:tc>
          <w:tcPr>
            <w:tcW w:w="2977" w:type="dxa"/>
          </w:tcPr>
          <w:p w14:paraId="3073B1DD" w14:textId="46701DD2" w:rsidR="00820EF6" w:rsidRPr="00AA43D1"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Регулирование дорожного движения</w:t>
            </w:r>
          </w:p>
        </w:tc>
        <w:tc>
          <w:tcPr>
            <w:tcW w:w="851" w:type="dxa"/>
          </w:tcPr>
          <w:p w14:paraId="617B2ECB" w14:textId="4A08F40F" w:rsidR="00820EF6" w:rsidRPr="00AA43D1"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w:t>
            </w:r>
          </w:p>
        </w:tc>
        <w:tc>
          <w:tcPr>
            <w:tcW w:w="1275" w:type="dxa"/>
          </w:tcPr>
          <w:p w14:paraId="4DBF14D6" w14:textId="77777777" w:rsidR="00820EF6" w:rsidRPr="00AA43D1"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0</w:t>
            </w:r>
          </w:p>
        </w:tc>
        <w:tc>
          <w:tcPr>
            <w:tcW w:w="1843" w:type="dxa"/>
          </w:tcPr>
          <w:p w14:paraId="368F2F95" w14:textId="05A5F677" w:rsidR="00820EF6" w:rsidRPr="00AA43D1"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0</w:t>
            </w:r>
          </w:p>
        </w:tc>
        <w:tc>
          <w:tcPr>
            <w:tcW w:w="1276" w:type="dxa"/>
          </w:tcPr>
          <w:p w14:paraId="2E2138CD" w14:textId="78CA235B" w:rsidR="00820EF6" w:rsidRPr="00BE1244" w:rsidRDefault="00BE1244" w:rsidP="00CF7697">
            <w:pPr>
              <w:autoSpaceDE w:val="0"/>
              <w:autoSpaceDN w:val="0"/>
              <w:spacing w:after="316" w:line="230" w:lineRule="auto"/>
              <w:rPr>
                <w:rFonts w:ascii="Times New Roman" w:eastAsia="Times New Roman" w:hAnsi="Times New Roman" w:cs="Times New Roman"/>
                <w:b/>
                <w:color w:val="000000"/>
                <w:w w:val="98"/>
                <w:sz w:val="20"/>
                <w:szCs w:val="20"/>
                <w:lang w:val="ru-RU"/>
              </w:rPr>
            </w:pPr>
            <w:r>
              <w:rPr>
                <w:rFonts w:ascii="Times New Roman" w:eastAsia="Times New Roman" w:hAnsi="Times New Roman" w:cs="Times New Roman"/>
                <w:bCs/>
                <w:color w:val="000000"/>
                <w:w w:val="98"/>
                <w:sz w:val="20"/>
                <w:szCs w:val="20"/>
                <w:lang w:val="ru-RU"/>
              </w:rPr>
              <w:t>18.12.2023</w:t>
            </w:r>
          </w:p>
        </w:tc>
        <w:tc>
          <w:tcPr>
            <w:tcW w:w="1886" w:type="dxa"/>
          </w:tcPr>
          <w:p w14:paraId="4B8CE9DD" w14:textId="77777777" w:rsidR="00820EF6" w:rsidRPr="00AA43D1" w:rsidRDefault="00820EF6" w:rsidP="00CF7697">
            <w:pPr>
              <w:autoSpaceDE w:val="0"/>
              <w:autoSpaceDN w:val="0"/>
              <w:spacing w:after="316" w:line="230" w:lineRule="auto"/>
              <w:rPr>
                <w:rFonts w:ascii="Times New Roman" w:eastAsia="Times New Roman" w:hAnsi="Times New Roman" w:cs="Times New Roman"/>
                <w:b/>
                <w:color w:val="000000"/>
                <w:w w:val="98"/>
                <w:sz w:val="20"/>
                <w:szCs w:val="20"/>
              </w:rPr>
            </w:pPr>
            <w:r w:rsidRPr="00BE1244">
              <w:rPr>
                <w:rFonts w:ascii="Times New Roman" w:eastAsia="Times New Roman" w:hAnsi="Times New Roman" w:cs="Times New Roman"/>
                <w:sz w:val="20"/>
                <w:szCs w:val="20"/>
                <w:bdr w:val="dashed" w:sz="6" w:space="0" w:color="FF0000" w:frame="1"/>
                <w:shd w:val="clear" w:color="auto" w:fill="F7FDF7"/>
                <w:lang w:val="ru-RU" w:eastAsia="ru-RU"/>
              </w:rPr>
              <w:t xml:space="preserve">Устный </w:t>
            </w:r>
            <w:proofErr w:type="spellStart"/>
            <w:r w:rsidRPr="00AA43D1">
              <w:rPr>
                <w:rFonts w:ascii="Times New Roman" w:eastAsia="Times New Roman" w:hAnsi="Times New Roman" w:cs="Times New Roman"/>
                <w:sz w:val="20"/>
                <w:szCs w:val="20"/>
                <w:bdr w:val="dashed" w:sz="6" w:space="0" w:color="FF0000" w:frame="1"/>
                <w:shd w:val="clear" w:color="auto" w:fill="F7FDF7"/>
                <w:lang w:eastAsia="ru-RU"/>
              </w:rPr>
              <w:t>опрос</w:t>
            </w:r>
            <w:proofErr w:type="spellEnd"/>
            <w:r w:rsidRPr="00AA43D1">
              <w:rPr>
                <w:rFonts w:ascii="Times New Roman" w:eastAsia="Times New Roman" w:hAnsi="Times New Roman" w:cs="Times New Roman"/>
                <w:sz w:val="20"/>
                <w:szCs w:val="20"/>
                <w:bdr w:val="dashed" w:sz="6" w:space="0" w:color="FF0000" w:frame="1"/>
                <w:shd w:val="clear" w:color="auto" w:fill="F7FDF7"/>
                <w:lang w:eastAsia="ru-RU"/>
              </w:rPr>
              <w:t>;</w:t>
            </w:r>
            <w:r w:rsidRPr="00AA43D1">
              <w:rPr>
                <w:rFonts w:ascii="Times New Roman" w:eastAsia="Times New Roman" w:hAnsi="Times New Roman" w:cs="Times New Roman"/>
                <w:sz w:val="20"/>
                <w:szCs w:val="20"/>
                <w:bdr w:val="dashed" w:sz="6" w:space="0" w:color="FF0000" w:frame="1"/>
                <w:shd w:val="clear" w:color="auto" w:fill="F7FDF7"/>
                <w:lang w:eastAsia="ru-RU"/>
              </w:rPr>
              <w:br/>
            </w:r>
          </w:p>
        </w:tc>
      </w:tr>
      <w:tr w:rsidR="00820EF6" w:rsidRPr="00AA43D1" w14:paraId="46D075F2" w14:textId="77777777" w:rsidTr="008517CD">
        <w:tc>
          <w:tcPr>
            <w:tcW w:w="562" w:type="dxa"/>
          </w:tcPr>
          <w:p w14:paraId="7C7F1A57" w14:textId="77777777" w:rsidR="00820EF6" w:rsidRPr="00AA43D1"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29</w:t>
            </w:r>
          </w:p>
        </w:tc>
        <w:tc>
          <w:tcPr>
            <w:tcW w:w="2977" w:type="dxa"/>
          </w:tcPr>
          <w:p w14:paraId="33226E06" w14:textId="40F32498" w:rsidR="00820EF6" w:rsidRPr="00AA43D1"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Дорожная разметка</w:t>
            </w:r>
          </w:p>
        </w:tc>
        <w:tc>
          <w:tcPr>
            <w:tcW w:w="851" w:type="dxa"/>
          </w:tcPr>
          <w:p w14:paraId="4AE39DBE" w14:textId="753F1F85" w:rsidR="00820EF6" w:rsidRPr="00AA43D1"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w:t>
            </w:r>
          </w:p>
        </w:tc>
        <w:tc>
          <w:tcPr>
            <w:tcW w:w="1275" w:type="dxa"/>
          </w:tcPr>
          <w:p w14:paraId="19275964" w14:textId="77777777" w:rsidR="00820EF6" w:rsidRPr="00AA43D1"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0</w:t>
            </w:r>
          </w:p>
        </w:tc>
        <w:tc>
          <w:tcPr>
            <w:tcW w:w="1843" w:type="dxa"/>
          </w:tcPr>
          <w:p w14:paraId="159D233A" w14:textId="210C7722" w:rsidR="00820EF6" w:rsidRPr="00AA43D1"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0</w:t>
            </w:r>
          </w:p>
        </w:tc>
        <w:tc>
          <w:tcPr>
            <w:tcW w:w="1276" w:type="dxa"/>
          </w:tcPr>
          <w:p w14:paraId="485D3000" w14:textId="381D4496" w:rsidR="00820EF6" w:rsidRPr="00BE1244" w:rsidRDefault="00BE1244" w:rsidP="00CF7697">
            <w:pPr>
              <w:autoSpaceDE w:val="0"/>
              <w:autoSpaceDN w:val="0"/>
              <w:spacing w:after="316" w:line="230" w:lineRule="auto"/>
              <w:rPr>
                <w:rFonts w:ascii="Times New Roman" w:eastAsia="Times New Roman" w:hAnsi="Times New Roman" w:cs="Times New Roman"/>
                <w:b/>
                <w:color w:val="000000"/>
                <w:w w:val="98"/>
                <w:sz w:val="20"/>
                <w:szCs w:val="20"/>
                <w:lang w:val="ru-RU"/>
              </w:rPr>
            </w:pPr>
            <w:r>
              <w:rPr>
                <w:rFonts w:ascii="Times New Roman" w:eastAsia="Times New Roman" w:hAnsi="Times New Roman" w:cs="Times New Roman"/>
                <w:bCs/>
                <w:color w:val="000000"/>
                <w:w w:val="98"/>
                <w:sz w:val="20"/>
                <w:szCs w:val="20"/>
                <w:lang w:val="ru-RU"/>
              </w:rPr>
              <w:t>21.12.2023</w:t>
            </w:r>
          </w:p>
        </w:tc>
        <w:tc>
          <w:tcPr>
            <w:tcW w:w="1886" w:type="dxa"/>
          </w:tcPr>
          <w:p w14:paraId="3A07583A" w14:textId="77777777" w:rsidR="00820EF6" w:rsidRPr="00BE1244" w:rsidRDefault="00820EF6" w:rsidP="00CF7697">
            <w:pPr>
              <w:autoSpaceDE w:val="0"/>
              <w:autoSpaceDN w:val="0"/>
              <w:spacing w:after="316" w:line="230" w:lineRule="auto"/>
              <w:rPr>
                <w:rFonts w:ascii="Times New Roman" w:eastAsia="Times New Roman" w:hAnsi="Times New Roman" w:cs="Times New Roman"/>
                <w:b/>
                <w:color w:val="000000"/>
                <w:w w:val="98"/>
                <w:sz w:val="20"/>
                <w:szCs w:val="20"/>
                <w:lang w:val="ru-RU"/>
              </w:rPr>
            </w:pPr>
            <w:r w:rsidRPr="00BE1244">
              <w:rPr>
                <w:rFonts w:ascii="Times New Roman" w:eastAsia="Times New Roman" w:hAnsi="Times New Roman" w:cs="Times New Roman"/>
                <w:sz w:val="20"/>
                <w:szCs w:val="20"/>
                <w:bdr w:val="dashed" w:sz="6" w:space="0" w:color="FF0000" w:frame="1"/>
                <w:shd w:val="clear" w:color="auto" w:fill="F7FDF7"/>
                <w:lang w:val="ru-RU" w:eastAsia="ru-RU"/>
              </w:rPr>
              <w:t>Устный опрос;</w:t>
            </w:r>
            <w:r w:rsidRPr="00BE1244">
              <w:rPr>
                <w:rFonts w:ascii="Times New Roman" w:eastAsia="Times New Roman" w:hAnsi="Times New Roman" w:cs="Times New Roman"/>
                <w:sz w:val="20"/>
                <w:szCs w:val="20"/>
                <w:bdr w:val="dashed" w:sz="6" w:space="0" w:color="FF0000" w:frame="1"/>
                <w:shd w:val="clear" w:color="auto" w:fill="F7FDF7"/>
                <w:lang w:val="ru-RU" w:eastAsia="ru-RU"/>
              </w:rPr>
              <w:br/>
            </w:r>
          </w:p>
        </w:tc>
      </w:tr>
      <w:tr w:rsidR="00820EF6" w:rsidRPr="00AA43D1" w14:paraId="28DB65F0" w14:textId="77777777" w:rsidTr="008517CD">
        <w:tc>
          <w:tcPr>
            <w:tcW w:w="562" w:type="dxa"/>
          </w:tcPr>
          <w:p w14:paraId="4649ACB1" w14:textId="77777777" w:rsidR="00820EF6" w:rsidRPr="00AA43D1"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30</w:t>
            </w:r>
          </w:p>
        </w:tc>
        <w:tc>
          <w:tcPr>
            <w:tcW w:w="2977" w:type="dxa"/>
          </w:tcPr>
          <w:p w14:paraId="1372CBBC" w14:textId="32DC50E1" w:rsidR="00820EF6" w:rsidRPr="00AA43D1"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Дорожные знаки</w:t>
            </w:r>
          </w:p>
        </w:tc>
        <w:tc>
          <w:tcPr>
            <w:tcW w:w="851" w:type="dxa"/>
          </w:tcPr>
          <w:p w14:paraId="35FE9F13" w14:textId="2081E839" w:rsidR="00820EF6" w:rsidRPr="00AA43D1"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w:t>
            </w:r>
          </w:p>
        </w:tc>
        <w:tc>
          <w:tcPr>
            <w:tcW w:w="1275" w:type="dxa"/>
          </w:tcPr>
          <w:p w14:paraId="04296317" w14:textId="77777777" w:rsidR="00820EF6" w:rsidRPr="00AA43D1"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0</w:t>
            </w:r>
          </w:p>
        </w:tc>
        <w:tc>
          <w:tcPr>
            <w:tcW w:w="1843" w:type="dxa"/>
          </w:tcPr>
          <w:p w14:paraId="42CB0BE6" w14:textId="2A09141E" w:rsidR="00820EF6" w:rsidRPr="00AA43D1"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0</w:t>
            </w:r>
          </w:p>
        </w:tc>
        <w:tc>
          <w:tcPr>
            <w:tcW w:w="1276" w:type="dxa"/>
          </w:tcPr>
          <w:p w14:paraId="02944648" w14:textId="4DAD6A1B" w:rsidR="00820EF6" w:rsidRPr="00BE1244" w:rsidRDefault="00BE1244" w:rsidP="00CF7697">
            <w:pPr>
              <w:autoSpaceDE w:val="0"/>
              <w:autoSpaceDN w:val="0"/>
              <w:spacing w:after="316" w:line="230" w:lineRule="auto"/>
              <w:rPr>
                <w:rFonts w:ascii="Times New Roman" w:eastAsia="Times New Roman" w:hAnsi="Times New Roman" w:cs="Times New Roman"/>
                <w:b/>
                <w:color w:val="000000"/>
                <w:w w:val="98"/>
                <w:sz w:val="20"/>
                <w:szCs w:val="20"/>
                <w:lang w:val="ru-RU"/>
              </w:rPr>
            </w:pPr>
            <w:r>
              <w:rPr>
                <w:rFonts w:ascii="Times New Roman" w:eastAsia="Times New Roman" w:hAnsi="Times New Roman" w:cs="Times New Roman"/>
                <w:bCs/>
                <w:color w:val="000000"/>
                <w:w w:val="98"/>
                <w:sz w:val="20"/>
                <w:szCs w:val="20"/>
                <w:lang w:val="ru-RU"/>
              </w:rPr>
              <w:t>25.12.2023</w:t>
            </w:r>
          </w:p>
        </w:tc>
        <w:tc>
          <w:tcPr>
            <w:tcW w:w="1886" w:type="dxa"/>
          </w:tcPr>
          <w:p w14:paraId="0D58F5D3" w14:textId="5731E193" w:rsidR="00820EF6" w:rsidRPr="00BE1244" w:rsidRDefault="00820EF6" w:rsidP="00CF7697">
            <w:pPr>
              <w:autoSpaceDE w:val="0"/>
              <w:autoSpaceDN w:val="0"/>
              <w:spacing w:after="316" w:line="230" w:lineRule="auto"/>
              <w:rPr>
                <w:rFonts w:ascii="Times New Roman" w:eastAsia="Times New Roman" w:hAnsi="Times New Roman" w:cs="Times New Roman"/>
                <w:b/>
                <w:color w:val="000000"/>
                <w:w w:val="98"/>
                <w:sz w:val="20"/>
                <w:szCs w:val="20"/>
                <w:lang w:val="ru-RU"/>
              </w:rPr>
            </w:pPr>
            <w:r w:rsidRPr="00BE1244">
              <w:rPr>
                <w:rFonts w:ascii="Times New Roman" w:eastAsia="Times New Roman" w:hAnsi="Times New Roman" w:cs="Times New Roman"/>
                <w:sz w:val="20"/>
                <w:szCs w:val="20"/>
                <w:bdr w:val="dashed" w:sz="6" w:space="0" w:color="FF0000" w:frame="1"/>
                <w:shd w:val="clear" w:color="auto" w:fill="F7FDF7"/>
                <w:lang w:val="ru-RU" w:eastAsia="ru-RU"/>
              </w:rPr>
              <w:t>Устный опрос;</w:t>
            </w:r>
            <w:r w:rsidRPr="00BE1244">
              <w:rPr>
                <w:rFonts w:ascii="Times New Roman" w:eastAsia="Times New Roman" w:hAnsi="Times New Roman" w:cs="Times New Roman"/>
                <w:sz w:val="20"/>
                <w:szCs w:val="20"/>
                <w:bdr w:val="dashed" w:sz="6" w:space="0" w:color="FF0000" w:frame="1"/>
                <w:shd w:val="clear" w:color="auto" w:fill="F7FDF7"/>
                <w:lang w:val="ru-RU" w:eastAsia="ru-RU"/>
              </w:rPr>
              <w:br/>
            </w:r>
          </w:p>
        </w:tc>
      </w:tr>
      <w:tr w:rsidR="00820EF6" w:rsidRPr="00AA43D1" w14:paraId="7EA5931F" w14:textId="77777777" w:rsidTr="008517CD">
        <w:tc>
          <w:tcPr>
            <w:tcW w:w="562" w:type="dxa"/>
          </w:tcPr>
          <w:p w14:paraId="03E28135" w14:textId="77777777" w:rsidR="00820EF6" w:rsidRPr="00AA43D1"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31</w:t>
            </w:r>
          </w:p>
        </w:tc>
        <w:tc>
          <w:tcPr>
            <w:tcW w:w="2977" w:type="dxa"/>
          </w:tcPr>
          <w:p w14:paraId="238379A4" w14:textId="49179C55" w:rsidR="00820EF6" w:rsidRPr="00AA43D1"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Дорожные знаки</w:t>
            </w:r>
          </w:p>
        </w:tc>
        <w:tc>
          <w:tcPr>
            <w:tcW w:w="851" w:type="dxa"/>
          </w:tcPr>
          <w:p w14:paraId="05DE4294" w14:textId="2376BA82" w:rsidR="00820EF6" w:rsidRPr="00AA43D1"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w:t>
            </w:r>
          </w:p>
        </w:tc>
        <w:tc>
          <w:tcPr>
            <w:tcW w:w="1275" w:type="dxa"/>
          </w:tcPr>
          <w:p w14:paraId="3AACCB82" w14:textId="77777777" w:rsidR="00820EF6" w:rsidRPr="00AA43D1"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0</w:t>
            </w:r>
          </w:p>
        </w:tc>
        <w:tc>
          <w:tcPr>
            <w:tcW w:w="1843" w:type="dxa"/>
          </w:tcPr>
          <w:p w14:paraId="1208065B" w14:textId="3F0666DF" w:rsidR="00820EF6" w:rsidRPr="00AA43D1"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0</w:t>
            </w:r>
          </w:p>
        </w:tc>
        <w:tc>
          <w:tcPr>
            <w:tcW w:w="1276" w:type="dxa"/>
          </w:tcPr>
          <w:p w14:paraId="58E89983" w14:textId="71DD541C" w:rsidR="00820EF6" w:rsidRPr="00AA43D1" w:rsidRDefault="00BE1244" w:rsidP="00CF7697">
            <w:pPr>
              <w:autoSpaceDE w:val="0"/>
              <w:autoSpaceDN w:val="0"/>
              <w:spacing w:after="316" w:line="230" w:lineRule="auto"/>
              <w:rPr>
                <w:rFonts w:ascii="Times New Roman" w:eastAsia="Times New Roman" w:hAnsi="Times New Roman" w:cs="Times New Roman"/>
                <w:bCs/>
                <w:color w:val="000000"/>
                <w:w w:val="98"/>
                <w:sz w:val="20"/>
                <w:szCs w:val="20"/>
                <w:lang w:val="ru-RU"/>
              </w:rPr>
            </w:pPr>
            <w:r>
              <w:rPr>
                <w:rFonts w:ascii="Times New Roman" w:eastAsia="Times New Roman" w:hAnsi="Times New Roman" w:cs="Times New Roman"/>
                <w:bCs/>
                <w:color w:val="000000"/>
                <w:w w:val="98"/>
                <w:sz w:val="20"/>
                <w:szCs w:val="20"/>
                <w:lang w:val="ru-RU"/>
              </w:rPr>
              <w:t>28.12.2023</w:t>
            </w:r>
          </w:p>
        </w:tc>
        <w:tc>
          <w:tcPr>
            <w:tcW w:w="1886" w:type="dxa"/>
          </w:tcPr>
          <w:p w14:paraId="6E56293A" w14:textId="6DBDBDBD" w:rsidR="00820EF6" w:rsidRPr="00203B06" w:rsidRDefault="00820EF6" w:rsidP="00CF7697">
            <w:pPr>
              <w:rPr>
                <w:rFonts w:ascii="Times New Roman" w:eastAsia="Times New Roman" w:hAnsi="Times New Roman" w:cs="Times New Roman"/>
                <w:color w:val="000000"/>
                <w:w w:val="98"/>
                <w:sz w:val="20"/>
                <w:szCs w:val="20"/>
                <w:lang w:val="ru-RU"/>
              </w:rPr>
            </w:pPr>
          </w:p>
          <w:p w14:paraId="7A7892D3" w14:textId="6424F479" w:rsidR="00820EF6" w:rsidRPr="00BE1244"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sidRPr="00BE1244">
              <w:rPr>
                <w:rFonts w:ascii="Times New Roman" w:eastAsia="Times New Roman" w:hAnsi="Times New Roman" w:cs="Times New Roman"/>
                <w:sz w:val="20"/>
                <w:szCs w:val="20"/>
                <w:bdr w:val="dashed" w:sz="6" w:space="0" w:color="FF0000" w:frame="1"/>
                <w:shd w:val="clear" w:color="auto" w:fill="F7FDF7"/>
                <w:lang w:val="ru-RU" w:eastAsia="ru-RU"/>
              </w:rPr>
              <w:t>Устный опрос</w:t>
            </w:r>
          </w:p>
        </w:tc>
      </w:tr>
      <w:tr w:rsidR="00820EF6" w:rsidRPr="00AA43D1" w14:paraId="4E5BC076" w14:textId="77777777" w:rsidTr="008517CD">
        <w:tc>
          <w:tcPr>
            <w:tcW w:w="562" w:type="dxa"/>
          </w:tcPr>
          <w:p w14:paraId="310A10D0" w14:textId="77777777" w:rsidR="00820EF6" w:rsidRPr="00AA43D1"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32</w:t>
            </w:r>
          </w:p>
        </w:tc>
        <w:tc>
          <w:tcPr>
            <w:tcW w:w="2977" w:type="dxa"/>
          </w:tcPr>
          <w:p w14:paraId="6A33BB79" w14:textId="322DE66C" w:rsidR="00820EF6" w:rsidRPr="00AA43D1"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Дорожные знаки</w:t>
            </w:r>
          </w:p>
        </w:tc>
        <w:tc>
          <w:tcPr>
            <w:tcW w:w="851" w:type="dxa"/>
          </w:tcPr>
          <w:p w14:paraId="5DAC0ED6" w14:textId="07806E27" w:rsidR="00820EF6" w:rsidRPr="00AA43D1"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w:t>
            </w:r>
          </w:p>
        </w:tc>
        <w:tc>
          <w:tcPr>
            <w:tcW w:w="1275" w:type="dxa"/>
          </w:tcPr>
          <w:p w14:paraId="2CC20794" w14:textId="77777777" w:rsidR="00820EF6" w:rsidRPr="00AA43D1"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0</w:t>
            </w:r>
          </w:p>
        </w:tc>
        <w:tc>
          <w:tcPr>
            <w:tcW w:w="1843" w:type="dxa"/>
          </w:tcPr>
          <w:p w14:paraId="2AA97875" w14:textId="7BECF326" w:rsidR="00820EF6" w:rsidRPr="00AA43D1"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0</w:t>
            </w:r>
          </w:p>
        </w:tc>
        <w:tc>
          <w:tcPr>
            <w:tcW w:w="1276" w:type="dxa"/>
          </w:tcPr>
          <w:p w14:paraId="427EE31E" w14:textId="6F457AF0" w:rsidR="00820EF6" w:rsidRPr="00AA43D1" w:rsidRDefault="00BE1244" w:rsidP="00CF7697">
            <w:pPr>
              <w:autoSpaceDE w:val="0"/>
              <w:autoSpaceDN w:val="0"/>
              <w:spacing w:after="316" w:line="230" w:lineRule="auto"/>
              <w:rPr>
                <w:rFonts w:ascii="Times New Roman" w:eastAsia="Times New Roman" w:hAnsi="Times New Roman" w:cs="Times New Roman"/>
                <w:b/>
                <w:color w:val="000000"/>
                <w:w w:val="98"/>
                <w:sz w:val="20"/>
                <w:szCs w:val="20"/>
              </w:rPr>
            </w:pPr>
            <w:r>
              <w:rPr>
                <w:rFonts w:ascii="Times New Roman" w:eastAsia="Times New Roman" w:hAnsi="Times New Roman" w:cs="Times New Roman"/>
                <w:bCs/>
                <w:color w:val="000000"/>
                <w:w w:val="98"/>
                <w:sz w:val="20"/>
                <w:szCs w:val="20"/>
                <w:lang w:val="ru-RU"/>
              </w:rPr>
              <w:t>11.01</w:t>
            </w:r>
            <w:r w:rsidR="00820EF6">
              <w:rPr>
                <w:rFonts w:ascii="Times New Roman" w:eastAsia="Times New Roman" w:hAnsi="Times New Roman" w:cs="Times New Roman"/>
                <w:bCs/>
                <w:color w:val="000000"/>
                <w:w w:val="98"/>
                <w:sz w:val="20"/>
                <w:szCs w:val="20"/>
                <w:lang w:val="ru-RU"/>
              </w:rPr>
              <w:t>.2024</w:t>
            </w:r>
          </w:p>
        </w:tc>
        <w:tc>
          <w:tcPr>
            <w:tcW w:w="1886" w:type="dxa"/>
          </w:tcPr>
          <w:p w14:paraId="40BDD9DD" w14:textId="25ED9CEB" w:rsidR="00820EF6" w:rsidRPr="00203B06" w:rsidRDefault="00820EF6" w:rsidP="00203B06">
            <w:pPr>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Устный опрос</w:t>
            </w:r>
          </w:p>
        </w:tc>
      </w:tr>
      <w:tr w:rsidR="00820EF6" w:rsidRPr="00AA43D1" w14:paraId="0BC40FC9" w14:textId="77777777" w:rsidTr="008517CD">
        <w:trPr>
          <w:trHeight w:val="300"/>
        </w:trPr>
        <w:tc>
          <w:tcPr>
            <w:tcW w:w="562" w:type="dxa"/>
          </w:tcPr>
          <w:p w14:paraId="30F34C27" w14:textId="77777777" w:rsidR="00820EF6" w:rsidRPr="00AA43D1"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33</w:t>
            </w:r>
          </w:p>
        </w:tc>
        <w:tc>
          <w:tcPr>
            <w:tcW w:w="2977" w:type="dxa"/>
          </w:tcPr>
          <w:p w14:paraId="00BD537B" w14:textId="2324F3FF" w:rsidR="00820EF6" w:rsidRPr="00AA43D1"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Контрольное тестирование</w:t>
            </w:r>
          </w:p>
        </w:tc>
        <w:tc>
          <w:tcPr>
            <w:tcW w:w="851" w:type="dxa"/>
          </w:tcPr>
          <w:p w14:paraId="7A384AF4" w14:textId="7AD22E9E" w:rsidR="00820EF6" w:rsidRPr="00AA43D1"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w:t>
            </w:r>
          </w:p>
        </w:tc>
        <w:tc>
          <w:tcPr>
            <w:tcW w:w="1275" w:type="dxa"/>
          </w:tcPr>
          <w:p w14:paraId="5CA07876" w14:textId="77777777" w:rsidR="00820EF6" w:rsidRPr="00AA43D1"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0</w:t>
            </w:r>
          </w:p>
        </w:tc>
        <w:tc>
          <w:tcPr>
            <w:tcW w:w="1843" w:type="dxa"/>
          </w:tcPr>
          <w:p w14:paraId="133A3BFC" w14:textId="77777777" w:rsidR="00820EF6" w:rsidRPr="00AA43D1"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w:t>
            </w:r>
          </w:p>
        </w:tc>
        <w:tc>
          <w:tcPr>
            <w:tcW w:w="1276" w:type="dxa"/>
          </w:tcPr>
          <w:p w14:paraId="3C1BE25A" w14:textId="6F597135" w:rsidR="00820EF6" w:rsidRPr="006D22EE" w:rsidRDefault="00BE1244" w:rsidP="00CF7697">
            <w:pPr>
              <w:autoSpaceDE w:val="0"/>
              <w:autoSpaceDN w:val="0"/>
              <w:spacing w:after="316" w:line="230" w:lineRule="auto"/>
              <w:rPr>
                <w:rFonts w:ascii="Times New Roman" w:eastAsia="Times New Roman" w:hAnsi="Times New Roman" w:cs="Times New Roman"/>
                <w:b/>
                <w:color w:val="000000"/>
                <w:w w:val="98"/>
                <w:sz w:val="20"/>
                <w:szCs w:val="20"/>
                <w:lang w:val="ru-RU"/>
              </w:rPr>
            </w:pPr>
            <w:r>
              <w:rPr>
                <w:rFonts w:ascii="Times New Roman" w:eastAsia="Times New Roman" w:hAnsi="Times New Roman" w:cs="Times New Roman"/>
                <w:b/>
                <w:color w:val="000000"/>
                <w:w w:val="98"/>
                <w:sz w:val="20"/>
                <w:szCs w:val="20"/>
                <w:lang w:val="ru-RU"/>
              </w:rPr>
              <w:t>15.01.2024</w:t>
            </w:r>
          </w:p>
        </w:tc>
        <w:tc>
          <w:tcPr>
            <w:tcW w:w="1886" w:type="dxa"/>
          </w:tcPr>
          <w:p w14:paraId="14C76C31" w14:textId="77777777" w:rsidR="00820EF6" w:rsidRPr="00AA43D1" w:rsidRDefault="00820EF6" w:rsidP="00CF7697">
            <w:pPr>
              <w:rPr>
                <w:rFonts w:ascii="Times New Roman" w:eastAsia="Times New Roman" w:hAnsi="Times New Roman" w:cs="Times New Roman"/>
                <w:color w:val="000000"/>
                <w:w w:val="98"/>
                <w:sz w:val="20"/>
                <w:szCs w:val="20"/>
              </w:rPr>
            </w:pPr>
            <w:proofErr w:type="spellStart"/>
            <w:r w:rsidRPr="00AA43D1">
              <w:rPr>
                <w:rFonts w:ascii="Times New Roman" w:eastAsia="Times New Roman" w:hAnsi="Times New Roman" w:cs="Times New Roman"/>
                <w:color w:val="000000"/>
                <w:w w:val="98"/>
                <w:sz w:val="20"/>
                <w:szCs w:val="20"/>
              </w:rPr>
              <w:t>Тестирование</w:t>
            </w:r>
            <w:proofErr w:type="spellEnd"/>
          </w:p>
          <w:p w14:paraId="418E50F1" w14:textId="77777777" w:rsidR="00820EF6" w:rsidRPr="00AA43D1" w:rsidRDefault="00820EF6" w:rsidP="00CF7697">
            <w:pPr>
              <w:autoSpaceDE w:val="0"/>
              <w:autoSpaceDN w:val="0"/>
              <w:spacing w:after="316" w:line="230" w:lineRule="auto"/>
              <w:rPr>
                <w:rFonts w:ascii="Times New Roman" w:eastAsia="Times New Roman" w:hAnsi="Times New Roman" w:cs="Times New Roman"/>
                <w:color w:val="000000"/>
                <w:w w:val="98"/>
                <w:sz w:val="20"/>
                <w:szCs w:val="20"/>
              </w:rPr>
            </w:pPr>
          </w:p>
        </w:tc>
      </w:tr>
      <w:tr w:rsidR="00820EF6" w:rsidRPr="00AA43D1" w14:paraId="1998B380" w14:textId="77777777" w:rsidTr="008517CD">
        <w:trPr>
          <w:trHeight w:val="555"/>
        </w:trPr>
        <w:tc>
          <w:tcPr>
            <w:tcW w:w="562" w:type="dxa"/>
          </w:tcPr>
          <w:p w14:paraId="7B9E4A83" w14:textId="77777777" w:rsidR="00820EF6" w:rsidRPr="00AA43D1"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34</w:t>
            </w:r>
          </w:p>
        </w:tc>
        <w:tc>
          <w:tcPr>
            <w:tcW w:w="2977" w:type="dxa"/>
          </w:tcPr>
          <w:p w14:paraId="029D8226" w14:textId="5BB14CAF" w:rsidR="00820EF6" w:rsidRPr="00AA43D1"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 xml:space="preserve">Обобщение </w:t>
            </w:r>
            <w:proofErr w:type="gramStart"/>
            <w:r>
              <w:rPr>
                <w:rFonts w:ascii="Times New Roman" w:eastAsia="Times New Roman" w:hAnsi="Times New Roman" w:cs="Times New Roman"/>
                <w:color w:val="000000"/>
                <w:w w:val="98"/>
                <w:sz w:val="20"/>
                <w:szCs w:val="20"/>
                <w:lang w:val="ru-RU"/>
              </w:rPr>
              <w:t>пройденного</w:t>
            </w:r>
            <w:proofErr w:type="gramEnd"/>
          </w:p>
        </w:tc>
        <w:tc>
          <w:tcPr>
            <w:tcW w:w="851" w:type="dxa"/>
          </w:tcPr>
          <w:p w14:paraId="6F969756" w14:textId="52A8A4BA" w:rsidR="00820EF6" w:rsidRPr="00AA43D1"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w:t>
            </w:r>
          </w:p>
        </w:tc>
        <w:tc>
          <w:tcPr>
            <w:tcW w:w="1275" w:type="dxa"/>
          </w:tcPr>
          <w:p w14:paraId="7F38AC89" w14:textId="77777777" w:rsidR="00820EF6" w:rsidRPr="00AA43D1"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0</w:t>
            </w:r>
          </w:p>
        </w:tc>
        <w:tc>
          <w:tcPr>
            <w:tcW w:w="1843" w:type="dxa"/>
          </w:tcPr>
          <w:p w14:paraId="3C400313" w14:textId="77777777" w:rsidR="00820EF6" w:rsidRPr="00AA43D1"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sidRPr="00AA43D1">
              <w:rPr>
                <w:rFonts w:ascii="Times New Roman" w:eastAsia="Times New Roman" w:hAnsi="Times New Roman" w:cs="Times New Roman"/>
                <w:color w:val="000000"/>
                <w:w w:val="98"/>
                <w:sz w:val="20"/>
                <w:szCs w:val="20"/>
                <w:lang w:val="ru-RU"/>
              </w:rPr>
              <w:t>1</w:t>
            </w:r>
          </w:p>
        </w:tc>
        <w:tc>
          <w:tcPr>
            <w:tcW w:w="1276" w:type="dxa"/>
          </w:tcPr>
          <w:p w14:paraId="7EC2BAC1" w14:textId="578A4A83" w:rsidR="00820EF6" w:rsidRPr="00BE1244" w:rsidRDefault="00BE1244" w:rsidP="00CF7697">
            <w:pPr>
              <w:autoSpaceDE w:val="0"/>
              <w:autoSpaceDN w:val="0"/>
              <w:spacing w:after="316" w:line="230" w:lineRule="auto"/>
              <w:rPr>
                <w:rFonts w:ascii="Times New Roman" w:eastAsia="Times New Roman" w:hAnsi="Times New Roman" w:cs="Times New Roman"/>
                <w:b/>
                <w:color w:val="000000"/>
                <w:w w:val="98"/>
                <w:sz w:val="20"/>
                <w:szCs w:val="20"/>
                <w:lang w:val="ru-RU"/>
              </w:rPr>
            </w:pPr>
            <w:r>
              <w:rPr>
                <w:rFonts w:ascii="Times New Roman" w:eastAsia="Times New Roman" w:hAnsi="Times New Roman" w:cs="Times New Roman"/>
                <w:b/>
                <w:color w:val="000000"/>
                <w:w w:val="98"/>
                <w:sz w:val="20"/>
                <w:szCs w:val="20"/>
                <w:lang w:val="ru-RU"/>
              </w:rPr>
              <w:t>18.01.2024</w:t>
            </w:r>
          </w:p>
        </w:tc>
        <w:tc>
          <w:tcPr>
            <w:tcW w:w="1886" w:type="dxa"/>
          </w:tcPr>
          <w:p w14:paraId="0F836990" w14:textId="77777777" w:rsidR="00820EF6" w:rsidRPr="00AA43D1" w:rsidRDefault="00820EF6" w:rsidP="00CF7697">
            <w:pPr>
              <w:rPr>
                <w:rFonts w:ascii="Times New Roman" w:eastAsia="Times New Roman" w:hAnsi="Times New Roman" w:cs="Times New Roman"/>
                <w:color w:val="000000"/>
                <w:w w:val="98"/>
                <w:sz w:val="20"/>
                <w:szCs w:val="20"/>
              </w:rPr>
            </w:pPr>
            <w:proofErr w:type="spellStart"/>
            <w:r w:rsidRPr="00AA43D1">
              <w:rPr>
                <w:rFonts w:ascii="Times New Roman" w:eastAsia="Times New Roman" w:hAnsi="Times New Roman" w:cs="Times New Roman"/>
                <w:color w:val="000000"/>
                <w:w w:val="98"/>
                <w:sz w:val="20"/>
                <w:szCs w:val="20"/>
              </w:rPr>
              <w:t>Тестирование</w:t>
            </w:r>
            <w:proofErr w:type="spellEnd"/>
          </w:p>
          <w:p w14:paraId="3F757F12" w14:textId="77777777" w:rsidR="00820EF6" w:rsidRPr="00AA43D1" w:rsidRDefault="00820EF6" w:rsidP="00CF7697">
            <w:pPr>
              <w:autoSpaceDE w:val="0"/>
              <w:autoSpaceDN w:val="0"/>
              <w:spacing w:after="316" w:line="230" w:lineRule="auto"/>
              <w:rPr>
                <w:rFonts w:ascii="Times New Roman" w:eastAsia="Times New Roman" w:hAnsi="Times New Roman" w:cs="Times New Roman"/>
                <w:color w:val="000000"/>
                <w:w w:val="98"/>
                <w:sz w:val="20"/>
                <w:szCs w:val="20"/>
              </w:rPr>
            </w:pPr>
          </w:p>
        </w:tc>
      </w:tr>
      <w:tr w:rsidR="00820EF6" w:rsidRPr="00AA43D1" w14:paraId="55CE56A5" w14:textId="77777777" w:rsidTr="008517CD">
        <w:trPr>
          <w:trHeight w:val="623"/>
        </w:trPr>
        <w:tc>
          <w:tcPr>
            <w:tcW w:w="562" w:type="dxa"/>
          </w:tcPr>
          <w:p w14:paraId="5DCF12B3" w14:textId="51CE5C66" w:rsidR="00820EF6" w:rsidRPr="00EB17D2"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35</w:t>
            </w:r>
          </w:p>
        </w:tc>
        <w:tc>
          <w:tcPr>
            <w:tcW w:w="2977" w:type="dxa"/>
          </w:tcPr>
          <w:p w14:paraId="6C0D366B" w14:textId="6C12B9B8" w:rsidR="00820EF6" w:rsidRPr="00EB17D2"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Действия учащихся по сигналам оповещения</w:t>
            </w:r>
          </w:p>
        </w:tc>
        <w:tc>
          <w:tcPr>
            <w:tcW w:w="851" w:type="dxa"/>
          </w:tcPr>
          <w:p w14:paraId="51ED8C19" w14:textId="4AFF629B" w:rsidR="00820EF6" w:rsidRPr="00EB17D2"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1</w:t>
            </w:r>
          </w:p>
        </w:tc>
        <w:tc>
          <w:tcPr>
            <w:tcW w:w="1275" w:type="dxa"/>
          </w:tcPr>
          <w:p w14:paraId="21248435" w14:textId="0F207AC6" w:rsidR="00820EF6" w:rsidRPr="00EB17D2"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0</w:t>
            </w:r>
          </w:p>
        </w:tc>
        <w:tc>
          <w:tcPr>
            <w:tcW w:w="1843" w:type="dxa"/>
          </w:tcPr>
          <w:p w14:paraId="10F0B907" w14:textId="256BC61A" w:rsidR="00820EF6" w:rsidRPr="00EB17D2"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1</w:t>
            </w:r>
          </w:p>
        </w:tc>
        <w:tc>
          <w:tcPr>
            <w:tcW w:w="1276" w:type="dxa"/>
          </w:tcPr>
          <w:p w14:paraId="7DF6F7DD" w14:textId="3285DB8C" w:rsidR="00820EF6" w:rsidRPr="00EB17D2" w:rsidRDefault="004B640A" w:rsidP="00CF7697">
            <w:pPr>
              <w:autoSpaceDE w:val="0"/>
              <w:autoSpaceDN w:val="0"/>
              <w:spacing w:after="316" w:line="230" w:lineRule="auto"/>
              <w:rPr>
                <w:rFonts w:ascii="Times New Roman" w:eastAsia="Times New Roman" w:hAnsi="Times New Roman" w:cs="Times New Roman"/>
                <w:b/>
                <w:color w:val="000000"/>
                <w:w w:val="98"/>
                <w:sz w:val="20"/>
                <w:szCs w:val="20"/>
                <w:lang w:val="ru-RU"/>
              </w:rPr>
            </w:pPr>
            <w:r>
              <w:rPr>
                <w:rFonts w:ascii="Times New Roman" w:eastAsia="Times New Roman" w:hAnsi="Times New Roman" w:cs="Times New Roman"/>
                <w:b/>
                <w:color w:val="000000"/>
                <w:w w:val="98"/>
                <w:sz w:val="20"/>
                <w:szCs w:val="20"/>
                <w:lang w:val="ru-RU"/>
              </w:rPr>
              <w:t>22.01.2024</w:t>
            </w:r>
          </w:p>
        </w:tc>
        <w:tc>
          <w:tcPr>
            <w:tcW w:w="1886" w:type="dxa"/>
          </w:tcPr>
          <w:p w14:paraId="068FCD94" w14:textId="77777777" w:rsidR="00820EF6" w:rsidRPr="00EB17D2" w:rsidRDefault="00820EF6" w:rsidP="00CF7697">
            <w:pPr>
              <w:rPr>
                <w:rFonts w:ascii="Times New Roman" w:eastAsia="Times New Roman" w:hAnsi="Times New Roman" w:cs="Times New Roman"/>
                <w:color w:val="000000"/>
                <w:w w:val="98"/>
                <w:sz w:val="20"/>
                <w:szCs w:val="20"/>
                <w:lang w:val="ru-RU"/>
              </w:rPr>
            </w:pPr>
          </w:p>
        </w:tc>
      </w:tr>
      <w:tr w:rsidR="00820EF6" w:rsidRPr="00AA43D1" w14:paraId="16FC749A" w14:textId="77777777" w:rsidTr="008517CD">
        <w:trPr>
          <w:trHeight w:val="623"/>
        </w:trPr>
        <w:tc>
          <w:tcPr>
            <w:tcW w:w="562" w:type="dxa"/>
          </w:tcPr>
          <w:p w14:paraId="5118BF1F" w14:textId="329B8978" w:rsidR="00820EF6" w:rsidRPr="00EB17D2"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36</w:t>
            </w:r>
          </w:p>
        </w:tc>
        <w:tc>
          <w:tcPr>
            <w:tcW w:w="2977" w:type="dxa"/>
          </w:tcPr>
          <w:p w14:paraId="3D68DE21" w14:textId="13F59903" w:rsidR="00820EF6" w:rsidRPr="00EB17D2"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Пребывание в противогазе</w:t>
            </w:r>
          </w:p>
        </w:tc>
        <w:tc>
          <w:tcPr>
            <w:tcW w:w="851" w:type="dxa"/>
          </w:tcPr>
          <w:p w14:paraId="7B1E77F8" w14:textId="5D7F7F6D" w:rsidR="00820EF6" w:rsidRPr="00EB17D2"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1</w:t>
            </w:r>
          </w:p>
        </w:tc>
        <w:tc>
          <w:tcPr>
            <w:tcW w:w="1275" w:type="dxa"/>
          </w:tcPr>
          <w:p w14:paraId="5AED5915" w14:textId="4E6D0A73" w:rsidR="00820EF6" w:rsidRPr="00EB17D2"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0</w:t>
            </w:r>
          </w:p>
        </w:tc>
        <w:tc>
          <w:tcPr>
            <w:tcW w:w="1843" w:type="dxa"/>
          </w:tcPr>
          <w:p w14:paraId="5E7F5B5C" w14:textId="106D7D46" w:rsidR="00820EF6" w:rsidRPr="00EB17D2"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1</w:t>
            </w:r>
          </w:p>
        </w:tc>
        <w:tc>
          <w:tcPr>
            <w:tcW w:w="1276" w:type="dxa"/>
          </w:tcPr>
          <w:p w14:paraId="56E0C55E" w14:textId="54445F80" w:rsidR="00820EF6" w:rsidRPr="00EB17D2" w:rsidRDefault="004B640A" w:rsidP="00CF7697">
            <w:pPr>
              <w:autoSpaceDE w:val="0"/>
              <w:autoSpaceDN w:val="0"/>
              <w:spacing w:after="316" w:line="230" w:lineRule="auto"/>
              <w:rPr>
                <w:rFonts w:ascii="Times New Roman" w:eastAsia="Times New Roman" w:hAnsi="Times New Roman" w:cs="Times New Roman"/>
                <w:b/>
                <w:color w:val="000000"/>
                <w:w w:val="98"/>
                <w:sz w:val="20"/>
                <w:szCs w:val="20"/>
                <w:lang w:val="ru-RU"/>
              </w:rPr>
            </w:pPr>
            <w:r>
              <w:rPr>
                <w:rFonts w:ascii="Times New Roman" w:eastAsia="Times New Roman" w:hAnsi="Times New Roman" w:cs="Times New Roman"/>
                <w:b/>
                <w:color w:val="000000"/>
                <w:w w:val="98"/>
                <w:sz w:val="20"/>
                <w:szCs w:val="20"/>
                <w:lang w:val="ru-RU"/>
              </w:rPr>
              <w:t>25.01.2024</w:t>
            </w:r>
          </w:p>
        </w:tc>
        <w:tc>
          <w:tcPr>
            <w:tcW w:w="1886" w:type="dxa"/>
          </w:tcPr>
          <w:p w14:paraId="0800850A" w14:textId="77777777" w:rsidR="00820EF6" w:rsidRPr="00EB17D2" w:rsidRDefault="00820EF6" w:rsidP="00CF7697">
            <w:pPr>
              <w:rPr>
                <w:rFonts w:ascii="Times New Roman" w:eastAsia="Times New Roman" w:hAnsi="Times New Roman" w:cs="Times New Roman"/>
                <w:color w:val="000000"/>
                <w:w w:val="98"/>
                <w:sz w:val="20"/>
                <w:szCs w:val="20"/>
                <w:lang w:val="ru-RU"/>
              </w:rPr>
            </w:pPr>
          </w:p>
        </w:tc>
      </w:tr>
      <w:tr w:rsidR="00820EF6" w:rsidRPr="00AA43D1" w14:paraId="393C439E" w14:textId="77777777" w:rsidTr="008517CD">
        <w:trPr>
          <w:trHeight w:val="623"/>
        </w:trPr>
        <w:tc>
          <w:tcPr>
            <w:tcW w:w="562" w:type="dxa"/>
          </w:tcPr>
          <w:p w14:paraId="21BC2FB3" w14:textId="08863DD2" w:rsidR="00820EF6" w:rsidRPr="00EB17D2"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37</w:t>
            </w:r>
          </w:p>
        </w:tc>
        <w:tc>
          <w:tcPr>
            <w:tcW w:w="2977" w:type="dxa"/>
          </w:tcPr>
          <w:p w14:paraId="4B7EA03F" w14:textId="1B78FC8C" w:rsidR="00820EF6" w:rsidRPr="00EB17D2"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Выполнение нормативов по одеванию противогаза</w:t>
            </w:r>
          </w:p>
        </w:tc>
        <w:tc>
          <w:tcPr>
            <w:tcW w:w="851" w:type="dxa"/>
          </w:tcPr>
          <w:p w14:paraId="53D66FE5" w14:textId="1427E905" w:rsidR="00820EF6" w:rsidRPr="00EB17D2"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1</w:t>
            </w:r>
          </w:p>
        </w:tc>
        <w:tc>
          <w:tcPr>
            <w:tcW w:w="1275" w:type="dxa"/>
          </w:tcPr>
          <w:p w14:paraId="648F8A51" w14:textId="4836CF5E" w:rsidR="00820EF6" w:rsidRPr="00EB17D2"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0</w:t>
            </w:r>
          </w:p>
        </w:tc>
        <w:tc>
          <w:tcPr>
            <w:tcW w:w="1843" w:type="dxa"/>
          </w:tcPr>
          <w:p w14:paraId="71BA355E" w14:textId="536B921D" w:rsidR="00820EF6" w:rsidRPr="00EB17D2"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1</w:t>
            </w:r>
          </w:p>
        </w:tc>
        <w:tc>
          <w:tcPr>
            <w:tcW w:w="1276" w:type="dxa"/>
          </w:tcPr>
          <w:p w14:paraId="0F9E3F3A" w14:textId="5E10A2F1" w:rsidR="00820EF6" w:rsidRPr="00EB17D2" w:rsidRDefault="004B640A" w:rsidP="00CF7697">
            <w:pPr>
              <w:autoSpaceDE w:val="0"/>
              <w:autoSpaceDN w:val="0"/>
              <w:spacing w:after="316" w:line="230" w:lineRule="auto"/>
              <w:rPr>
                <w:rFonts w:ascii="Times New Roman" w:eastAsia="Times New Roman" w:hAnsi="Times New Roman" w:cs="Times New Roman"/>
                <w:b/>
                <w:color w:val="000000"/>
                <w:w w:val="98"/>
                <w:sz w:val="20"/>
                <w:szCs w:val="20"/>
                <w:lang w:val="ru-RU"/>
              </w:rPr>
            </w:pPr>
            <w:r>
              <w:rPr>
                <w:rFonts w:ascii="Times New Roman" w:eastAsia="Times New Roman" w:hAnsi="Times New Roman" w:cs="Times New Roman"/>
                <w:b/>
                <w:color w:val="000000"/>
                <w:w w:val="98"/>
                <w:sz w:val="20"/>
                <w:szCs w:val="20"/>
                <w:lang w:val="ru-RU"/>
              </w:rPr>
              <w:t>29.01.024</w:t>
            </w:r>
          </w:p>
        </w:tc>
        <w:tc>
          <w:tcPr>
            <w:tcW w:w="1886" w:type="dxa"/>
          </w:tcPr>
          <w:p w14:paraId="44EC5316" w14:textId="77777777" w:rsidR="00820EF6" w:rsidRPr="00EB17D2" w:rsidRDefault="00820EF6" w:rsidP="00CF7697">
            <w:pPr>
              <w:rPr>
                <w:rFonts w:ascii="Times New Roman" w:eastAsia="Times New Roman" w:hAnsi="Times New Roman" w:cs="Times New Roman"/>
                <w:color w:val="000000"/>
                <w:w w:val="98"/>
                <w:sz w:val="20"/>
                <w:szCs w:val="20"/>
                <w:lang w:val="ru-RU"/>
              </w:rPr>
            </w:pPr>
          </w:p>
        </w:tc>
      </w:tr>
      <w:tr w:rsidR="00820EF6" w:rsidRPr="00AA43D1" w14:paraId="675C01FB" w14:textId="77777777" w:rsidTr="008517CD">
        <w:trPr>
          <w:trHeight w:val="623"/>
        </w:trPr>
        <w:tc>
          <w:tcPr>
            <w:tcW w:w="562" w:type="dxa"/>
          </w:tcPr>
          <w:p w14:paraId="087BCF25" w14:textId="5D61F05A" w:rsidR="00820EF6" w:rsidRPr="00EB17D2"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38</w:t>
            </w:r>
          </w:p>
        </w:tc>
        <w:tc>
          <w:tcPr>
            <w:tcW w:w="2977" w:type="dxa"/>
          </w:tcPr>
          <w:p w14:paraId="10C66269" w14:textId="1151B07B" w:rsidR="00820EF6" w:rsidRPr="00EB17D2"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Выполнение нормативов по одеванию противогаза</w:t>
            </w:r>
          </w:p>
        </w:tc>
        <w:tc>
          <w:tcPr>
            <w:tcW w:w="851" w:type="dxa"/>
          </w:tcPr>
          <w:p w14:paraId="25BA10D1" w14:textId="0E98D03C" w:rsidR="00820EF6" w:rsidRPr="00EB17D2"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1</w:t>
            </w:r>
          </w:p>
        </w:tc>
        <w:tc>
          <w:tcPr>
            <w:tcW w:w="1275" w:type="dxa"/>
          </w:tcPr>
          <w:p w14:paraId="6E23DE04" w14:textId="79BE3112" w:rsidR="00820EF6" w:rsidRPr="00EB17D2"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0</w:t>
            </w:r>
          </w:p>
        </w:tc>
        <w:tc>
          <w:tcPr>
            <w:tcW w:w="1843" w:type="dxa"/>
          </w:tcPr>
          <w:p w14:paraId="71093337" w14:textId="60D13867" w:rsidR="00820EF6" w:rsidRPr="00EB17D2"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1</w:t>
            </w:r>
          </w:p>
        </w:tc>
        <w:tc>
          <w:tcPr>
            <w:tcW w:w="1276" w:type="dxa"/>
          </w:tcPr>
          <w:p w14:paraId="08FEB740" w14:textId="3F47D18A" w:rsidR="00820EF6" w:rsidRPr="00EB17D2" w:rsidRDefault="004B640A" w:rsidP="00CF7697">
            <w:pPr>
              <w:autoSpaceDE w:val="0"/>
              <w:autoSpaceDN w:val="0"/>
              <w:spacing w:after="316" w:line="230" w:lineRule="auto"/>
              <w:rPr>
                <w:rFonts w:ascii="Times New Roman" w:eastAsia="Times New Roman" w:hAnsi="Times New Roman" w:cs="Times New Roman"/>
                <w:b/>
                <w:color w:val="000000"/>
                <w:w w:val="98"/>
                <w:sz w:val="20"/>
                <w:szCs w:val="20"/>
                <w:lang w:val="ru-RU"/>
              </w:rPr>
            </w:pPr>
            <w:r>
              <w:rPr>
                <w:rFonts w:ascii="Times New Roman" w:eastAsia="Times New Roman" w:hAnsi="Times New Roman" w:cs="Times New Roman"/>
                <w:b/>
                <w:color w:val="000000"/>
                <w:w w:val="98"/>
                <w:sz w:val="20"/>
                <w:szCs w:val="20"/>
                <w:lang w:val="ru-RU"/>
              </w:rPr>
              <w:t>1.02.2024</w:t>
            </w:r>
          </w:p>
        </w:tc>
        <w:tc>
          <w:tcPr>
            <w:tcW w:w="1886" w:type="dxa"/>
          </w:tcPr>
          <w:p w14:paraId="2EC8C5E1" w14:textId="77777777" w:rsidR="00820EF6" w:rsidRPr="00EB17D2" w:rsidRDefault="00820EF6" w:rsidP="00CF7697">
            <w:pPr>
              <w:rPr>
                <w:rFonts w:ascii="Times New Roman" w:eastAsia="Times New Roman" w:hAnsi="Times New Roman" w:cs="Times New Roman"/>
                <w:color w:val="000000"/>
                <w:w w:val="98"/>
                <w:sz w:val="20"/>
                <w:szCs w:val="20"/>
                <w:lang w:val="ru-RU"/>
              </w:rPr>
            </w:pPr>
          </w:p>
        </w:tc>
      </w:tr>
      <w:tr w:rsidR="00820EF6" w:rsidRPr="00AA43D1" w14:paraId="6648C38A" w14:textId="77777777" w:rsidTr="008517CD">
        <w:trPr>
          <w:trHeight w:val="623"/>
        </w:trPr>
        <w:tc>
          <w:tcPr>
            <w:tcW w:w="562" w:type="dxa"/>
          </w:tcPr>
          <w:p w14:paraId="37C2E973" w14:textId="556DA766" w:rsidR="00820EF6" w:rsidRPr="00EB17D2"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lastRenderedPageBreak/>
              <w:t>39</w:t>
            </w:r>
          </w:p>
        </w:tc>
        <w:tc>
          <w:tcPr>
            <w:tcW w:w="2977" w:type="dxa"/>
          </w:tcPr>
          <w:p w14:paraId="4B82A423" w14:textId="52FDC77B" w:rsidR="00820EF6" w:rsidRPr="00EB17D2"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Выполнение нормативов по одеванию ОЗК</w:t>
            </w:r>
          </w:p>
        </w:tc>
        <w:tc>
          <w:tcPr>
            <w:tcW w:w="851" w:type="dxa"/>
          </w:tcPr>
          <w:p w14:paraId="6DDFB7DE" w14:textId="2031BE78" w:rsidR="00820EF6" w:rsidRPr="00EB17D2"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1</w:t>
            </w:r>
          </w:p>
        </w:tc>
        <w:tc>
          <w:tcPr>
            <w:tcW w:w="1275" w:type="dxa"/>
          </w:tcPr>
          <w:p w14:paraId="3A9DA1BB" w14:textId="13FE191A" w:rsidR="00820EF6" w:rsidRPr="00EB17D2"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0</w:t>
            </w:r>
          </w:p>
        </w:tc>
        <w:tc>
          <w:tcPr>
            <w:tcW w:w="1843" w:type="dxa"/>
          </w:tcPr>
          <w:p w14:paraId="4C5253EE" w14:textId="5B2AEC78" w:rsidR="00820EF6" w:rsidRPr="00EB17D2"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1</w:t>
            </w:r>
          </w:p>
        </w:tc>
        <w:tc>
          <w:tcPr>
            <w:tcW w:w="1276" w:type="dxa"/>
          </w:tcPr>
          <w:p w14:paraId="0D6AB8DE" w14:textId="413E7ABE" w:rsidR="00820EF6" w:rsidRPr="00EB17D2" w:rsidRDefault="004B640A" w:rsidP="00CF7697">
            <w:pPr>
              <w:autoSpaceDE w:val="0"/>
              <w:autoSpaceDN w:val="0"/>
              <w:spacing w:after="316" w:line="230" w:lineRule="auto"/>
              <w:rPr>
                <w:rFonts w:ascii="Times New Roman" w:eastAsia="Times New Roman" w:hAnsi="Times New Roman" w:cs="Times New Roman"/>
                <w:b/>
                <w:color w:val="000000"/>
                <w:w w:val="98"/>
                <w:sz w:val="20"/>
                <w:szCs w:val="20"/>
                <w:lang w:val="ru-RU"/>
              </w:rPr>
            </w:pPr>
            <w:r>
              <w:rPr>
                <w:rFonts w:ascii="Times New Roman" w:eastAsia="Times New Roman" w:hAnsi="Times New Roman" w:cs="Times New Roman"/>
                <w:b/>
                <w:color w:val="000000"/>
                <w:w w:val="98"/>
                <w:sz w:val="20"/>
                <w:szCs w:val="20"/>
                <w:lang w:val="ru-RU"/>
              </w:rPr>
              <w:t>5.02.2024</w:t>
            </w:r>
          </w:p>
        </w:tc>
        <w:tc>
          <w:tcPr>
            <w:tcW w:w="1886" w:type="dxa"/>
          </w:tcPr>
          <w:p w14:paraId="5242C33C" w14:textId="77777777" w:rsidR="00820EF6" w:rsidRPr="00EB17D2" w:rsidRDefault="00820EF6" w:rsidP="00CF7697">
            <w:pPr>
              <w:rPr>
                <w:rFonts w:ascii="Times New Roman" w:eastAsia="Times New Roman" w:hAnsi="Times New Roman" w:cs="Times New Roman"/>
                <w:color w:val="000000"/>
                <w:w w:val="98"/>
                <w:sz w:val="20"/>
                <w:szCs w:val="20"/>
                <w:lang w:val="ru-RU"/>
              </w:rPr>
            </w:pPr>
          </w:p>
        </w:tc>
      </w:tr>
      <w:tr w:rsidR="00820EF6" w:rsidRPr="00AA43D1" w14:paraId="5253DD32" w14:textId="77777777" w:rsidTr="008517CD">
        <w:trPr>
          <w:trHeight w:val="623"/>
        </w:trPr>
        <w:tc>
          <w:tcPr>
            <w:tcW w:w="562" w:type="dxa"/>
          </w:tcPr>
          <w:p w14:paraId="1CA749C6" w14:textId="6ABBE80B" w:rsidR="00820EF6" w:rsidRPr="00EB17D2"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40</w:t>
            </w:r>
          </w:p>
        </w:tc>
        <w:tc>
          <w:tcPr>
            <w:tcW w:w="2977" w:type="dxa"/>
          </w:tcPr>
          <w:p w14:paraId="58C5E7B3" w14:textId="06E17FFE" w:rsidR="00820EF6" w:rsidRPr="00EB17D2"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Выполнение нормативов по одеванию ОЗК</w:t>
            </w:r>
          </w:p>
        </w:tc>
        <w:tc>
          <w:tcPr>
            <w:tcW w:w="851" w:type="dxa"/>
          </w:tcPr>
          <w:p w14:paraId="3B56B5C3" w14:textId="46E7B52D" w:rsidR="00820EF6" w:rsidRPr="00EB17D2"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1</w:t>
            </w:r>
          </w:p>
        </w:tc>
        <w:tc>
          <w:tcPr>
            <w:tcW w:w="1275" w:type="dxa"/>
          </w:tcPr>
          <w:p w14:paraId="0887DDB9" w14:textId="1615BE1C" w:rsidR="00820EF6" w:rsidRPr="00EB17D2"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0</w:t>
            </w:r>
          </w:p>
        </w:tc>
        <w:tc>
          <w:tcPr>
            <w:tcW w:w="1843" w:type="dxa"/>
          </w:tcPr>
          <w:p w14:paraId="5F51BA8D" w14:textId="18BEAF8F" w:rsidR="00820EF6" w:rsidRPr="00EB17D2"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1</w:t>
            </w:r>
          </w:p>
        </w:tc>
        <w:tc>
          <w:tcPr>
            <w:tcW w:w="1276" w:type="dxa"/>
          </w:tcPr>
          <w:p w14:paraId="5D6EA3D7" w14:textId="14F79C2C" w:rsidR="00820EF6" w:rsidRPr="00EB17D2" w:rsidRDefault="004B640A" w:rsidP="00CF7697">
            <w:pPr>
              <w:autoSpaceDE w:val="0"/>
              <w:autoSpaceDN w:val="0"/>
              <w:spacing w:after="316" w:line="230" w:lineRule="auto"/>
              <w:rPr>
                <w:rFonts w:ascii="Times New Roman" w:eastAsia="Times New Roman" w:hAnsi="Times New Roman" w:cs="Times New Roman"/>
                <w:b/>
                <w:color w:val="000000"/>
                <w:w w:val="98"/>
                <w:sz w:val="20"/>
                <w:szCs w:val="20"/>
                <w:lang w:val="ru-RU"/>
              </w:rPr>
            </w:pPr>
            <w:r>
              <w:rPr>
                <w:rFonts w:ascii="Times New Roman" w:eastAsia="Times New Roman" w:hAnsi="Times New Roman" w:cs="Times New Roman"/>
                <w:b/>
                <w:color w:val="000000"/>
                <w:w w:val="98"/>
                <w:sz w:val="20"/>
                <w:szCs w:val="20"/>
                <w:lang w:val="ru-RU"/>
              </w:rPr>
              <w:t>8.02.2024</w:t>
            </w:r>
          </w:p>
        </w:tc>
        <w:tc>
          <w:tcPr>
            <w:tcW w:w="1886" w:type="dxa"/>
          </w:tcPr>
          <w:p w14:paraId="7890492B" w14:textId="77777777" w:rsidR="00820EF6" w:rsidRPr="00EB17D2" w:rsidRDefault="00820EF6" w:rsidP="00CF7697">
            <w:pPr>
              <w:rPr>
                <w:rFonts w:ascii="Times New Roman" w:eastAsia="Times New Roman" w:hAnsi="Times New Roman" w:cs="Times New Roman"/>
                <w:color w:val="000000"/>
                <w:w w:val="98"/>
                <w:sz w:val="20"/>
                <w:szCs w:val="20"/>
                <w:lang w:val="ru-RU"/>
              </w:rPr>
            </w:pPr>
          </w:p>
        </w:tc>
      </w:tr>
      <w:tr w:rsidR="00820EF6" w:rsidRPr="00AA43D1" w14:paraId="5FADEF24" w14:textId="77777777" w:rsidTr="008517CD">
        <w:trPr>
          <w:trHeight w:val="623"/>
        </w:trPr>
        <w:tc>
          <w:tcPr>
            <w:tcW w:w="562" w:type="dxa"/>
          </w:tcPr>
          <w:p w14:paraId="2F0B8C8F" w14:textId="6661AD01" w:rsidR="00820EF6" w:rsidRPr="00EB17D2"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41</w:t>
            </w:r>
          </w:p>
        </w:tc>
        <w:tc>
          <w:tcPr>
            <w:tcW w:w="2977" w:type="dxa"/>
          </w:tcPr>
          <w:p w14:paraId="691C1FE4" w14:textId="4C36F813" w:rsidR="00820EF6" w:rsidRPr="00EB17D2"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Введение в туризм</w:t>
            </w:r>
          </w:p>
        </w:tc>
        <w:tc>
          <w:tcPr>
            <w:tcW w:w="851" w:type="dxa"/>
          </w:tcPr>
          <w:p w14:paraId="770054C7" w14:textId="1F67AE19" w:rsidR="00820EF6" w:rsidRPr="00EB17D2"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1</w:t>
            </w:r>
          </w:p>
        </w:tc>
        <w:tc>
          <w:tcPr>
            <w:tcW w:w="1275" w:type="dxa"/>
          </w:tcPr>
          <w:p w14:paraId="62C14629" w14:textId="7B5FC8CF" w:rsidR="00820EF6" w:rsidRPr="00EB17D2"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0</w:t>
            </w:r>
          </w:p>
        </w:tc>
        <w:tc>
          <w:tcPr>
            <w:tcW w:w="1843" w:type="dxa"/>
          </w:tcPr>
          <w:p w14:paraId="2BAD7414" w14:textId="4AFE2565" w:rsidR="00820EF6" w:rsidRPr="00EB17D2"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0</w:t>
            </w:r>
          </w:p>
        </w:tc>
        <w:tc>
          <w:tcPr>
            <w:tcW w:w="1276" w:type="dxa"/>
          </w:tcPr>
          <w:p w14:paraId="384AED4C" w14:textId="7A2F12F5" w:rsidR="00820EF6" w:rsidRPr="00EB17D2" w:rsidRDefault="004B640A" w:rsidP="00CF7697">
            <w:pPr>
              <w:autoSpaceDE w:val="0"/>
              <w:autoSpaceDN w:val="0"/>
              <w:spacing w:after="316" w:line="230" w:lineRule="auto"/>
              <w:rPr>
                <w:rFonts w:ascii="Times New Roman" w:eastAsia="Times New Roman" w:hAnsi="Times New Roman" w:cs="Times New Roman"/>
                <w:b/>
                <w:color w:val="000000"/>
                <w:w w:val="98"/>
                <w:sz w:val="20"/>
                <w:szCs w:val="20"/>
                <w:lang w:val="ru-RU"/>
              </w:rPr>
            </w:pPr>
            <w:r>
              <w:rPr>
                <w:rFonts w:ascii="Times New Roman" w:eastAsia="Times New Roman" w:hAnsi="Times New Roman" w:cs="Times New Roman"/>
                <w:b/>
                <w:color w:val="000000"/>
                <w:w w:val="98"/>
                <w:sz w:val="20"/>
                <w:szCs w:val="20"/>
                <w:lang w:val="ru-RU"/>
              </w:rPr>
              <w:t>12.02.2024</w:t>
            </w:r>
          </w:p>
        </w:tc>
        <w:tc>
          <w:tcPr>
            <w:tcW w:w="1886" w:type="dxa"/>
          </w:tcPr>
          <w:p w14:paraId="2D7E41C5" w14:textId="77777777" w:rsidR="00820EF6" w:rsidRPr="00EB17D2" w:rsidRDefault="00820EF6" w:rsidP="00CF7697">
            <w:pPr>
              <w:rPr>
                <w:rFonts w:ascii="Times New Roman" w:eastAsia="Times New Roman" w:hAnsi="Times New Roman" w:cs="Times New Roman"/>
                <w:color w:val="000000"/>
                <w:w w:val="98"/>
                <w:sz w:val="20"/>
                <w:szCs w:val="20"/>
                <w:lang w:val="ru-RU"/>
              </w:rPr>
            </w:pPr>
          </w:p>
        </w:tc>
      </w:tr>
      <w:tr w:rsidR="00820EF6" w:rsidRPr="00AA43D1" w14:paraId="6CF8E8F0" w14:textId="77777777" w:rsidTr="008517CD">
        <w:trPr>
          <w:trHeight w:val="623"/>
        </w:trPr>
        <w:tc>
          <w:tcPr>
            <w:tcW w:w="562" w:type="dxa"/>
          </w:tcPr>
          <w:p w14:paraId="675B5F9D" w14:textId="7BD7517C" w:rsidR="00820EF6" w:rsidRPr="00EB17D2"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42</w:t>
            </w:r>
          </w:p>
        </w:tc>
        <w:tc>
          <w:tcPr>
            <w:tcW w:w="2977" w:type="dxa"/>
          </w:tcPr>
          <w:p w14:paraId="376FF34F" w14:textId="0E5E0E2B" w:rsidR="00820EF6" w:rsidRPr="00EB17D2"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Основные узлы туризма</w:t>
            </w:r>
          </w:p>
        </w:tc>
        <w:tc>
          <w:tcPr>
            <w:tcW w:w="851" w:type="dxa"/>
          </w:tcPr>
          <w:p w14:paraId="5CD5FF67" w14:textId="68553711" w:rsidR="00820EF6" w:rsidRPr="00EB17D2"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1</w:t>
            </w:r>
          </w:p>
        </w:tc>
        <w:tc>
          <w:tcPr>
            <w:tcW w:w="1275" w:type="dxa"/>
          </w:tcPr>
          <w:p w14:paraId="18B40D3A" w14:textId="24A7A563" w:rsidR="00820EF6" w:rsidRPr="00EB17D2"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0</w:t>
            </w:r>
          </w:p>
        </w:tc>
        <w:tc>
          <w:tcPr>
            <w:tcW w:w="1843" w:type="dxa"/>
          </w:tcPr>
          <w:p w14:paraId="4E6C38BF" w14:textId="47234C4E" w:rsidR="00820EF6" w:rsidRPr="00EB17D2"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1</w:t>
            </w:r>
          </w:p>
        </w:tc>
        <w:tc>
          <w:tcPr>
            <w:tcW w:w="1276" w:type="dxa"/>
          </w:tcPr>
          <w:p w14:paraId="28C9C696" w14:textId="7AF72C13" w:rsidR="00820EF6" w:rsidRPr="00EB17D2" w:rsidRDefault="004B640A" w:rsidP="00CF7697">
            <w:pPr>
              <w:autoSpaceDE w:val="0"/>
              <w:autoSpaceDN w:val="0"/>
              <w:spacing w:after="316" w:line="230" w:lineRule="auto"/>
              <w:rPr>
                <w:rFonts w:ascii="Times New Roman" w:eastAsia="Times New Roman" w:hAnsi="Times New Roman" w:cs="Times New Roman"/>
                <w:b/>
                <w:color w:val="000000"/>
                <w:w w:val="98"/>
                <w:sz w:val="20"/>
                <w:szCs w:val="20"/>
                <w:lang w:val="ru-RU"/>
              </w:rPr>
            </w:pPr>
            <w:r>
              <w:rPr>
                <w:rFonts w:ascii="Times New Roman" w:eastAsia="Times New Roman" w:hAnsi="Times New Roman" w:cs="Times New Roman"/>
                <w:b/>
                <w:color w:val="000000"/>
                <w:w w:val="98"/>
                <w:sz w:val="20"/>
                <w:szCs w:val="20"/>
                <w:lang w:val="ru-RU"/>
              </w:rPr>
              <w:t>15.02.2024</w:t>
            </w:r>
          </w:p>
        </w:tc>
        <w:tc>
          <w:tcPr>
            <w:tcW w:w="1886" w:type="dxa"/>
          </w:tcPr>
          <w:p w14:paraId="5FD4421B" w14:textId="77777777" w:rsidR="00820EF6" w:rsidRPr="00EB17D2" w:rsidRDefault="00820EF6" w:rsidP="00CF7697">
            <w:pPr>
              <w:rPr>
                <w:rFonts w:ascii="Times New Roman" w:eastAsia="Times New Roman" w:hAnsi="Times New Roman" w:cs="Times New Roman"/>
                <w:color w:val="000000"/>
                <w:w w:val="98"/>
                <w:sz w:val="20"/>
                <w:szCs w:val="20"/>
                <w:lang w:val="ru-RU"/>
              </w:rPr>
            </w:pPr>
          </w:p>
        </w:tc>
      </w:tr>
      <w:tr w:rsidR="00820EF6" w:rsidRPr="00AA43D1" w14:paraId="20A320DC" w14:textId="77777777" w:rsidTr="008517CD">
        <w:trPr>
          <w:trHeight w:val="623"/>
        </w:trPr>
        <w:tc>
          <w:tcPr>
            <w:tcW w:w="562" w:type="dxa"/>
          </w:tcPr>
          <w:p w14:paraId="11224B11" w14:textId="410618F7" w:rsidR="00820EF6" w:rsidRPr="00EB17D2"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43</w:t>
            </w:r>
          </w:p>
        </w:tc>
        <w:tc>
          <w:tcPr>
            <w:tcW w:w="2977" w:type="dxa"/>
          </w:tcPr>
          <w:p w14:paraId="6BA67D9A" w14:textId="21504EA0" w:rsidR="00820EF6" w:rsidRPr="00EB17D2"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Основные узлы туризма</w:t>
            </w:r>
          </w:p>
        </w:tc>
        <w:tc>
          <w:tcPr>
            <w:tcW w:w="851" w:type="dxa"/>
          </w:tcPr>
          <w:p w14:paraId="6D2D6026" w14:textId="17AB585A" w:rsidR="00820EF6" w:rsidRPr="00EB17D2"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1</w:t>
            </w:r>
          </w:p>
        </w:tc>
        <w:tc>
          <w:tcPr>
            <w:tcW w:w="1275" w:type="dxa"/>
          </w:tcPr>
          <w:p w14:paraId="00CE7E88" w14:textId="4E8087ED" w:rsidR="00820EF6" w:rsidRPr="00EB17D2"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0</w:t>
            </w:r>
          </w:p>
        </w:tc>
        <w:tc>
          <w:tcPr>
            <w:tcW w:w="1843" w:type="dxa"/>
          </w:tcPr>
          <w:p w14:paraId="0CD8CA1A" w14:textId="30332A5F" w:rsidR="00820EF6" w:rsidRPr="00EB17D2"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1</w:t>
            </w:r>
          </w:p>
        </w:tc>
        <w:tc>
          <w:tcPr>
            <w:tcW w:w="1276" w:type="dxa"/>
          </w:tcPr>
          <w:p w14:paraId="73CDFEBE" w14:textId="7762C478" w:rsidR="00820EF6" w:rsidRPr="00EB17D2" w:rsidRDefault="004B640A" w:rsidP="00CF7697">
            <w:pPr>
              <w:autoSpaceDE w:val="0"/>
              <w:autoSpaceDN w:val="0"/>
              <w:spacing w:after="316" w:line="230" w:lineRule="auto"/>
              <w:rPr>
                <w:rFonts w:ascii="Times New Roman" w:eastAsia="Times New Roman" w:hAnsi="Times New Roman" w:cs="Times New Roman"/>
                <w:b/>
                <w:color w:val="000000"/>
                <w:w w:val="98"/>
                <w:sz w:val="20"/>
                <w:szCs w:val="20"/>
                <w:lang w:val="ru-RU"/>
              </w:rPr>
            </w:pPr>
            <w:r>
              <w:rPr>
                <w:rFonts w:ascii="Times New Roman" w:eastAsia="Times New Roman" w:hAnsi="Times New Roman" w:cs="Times New Roman"/>
                <w:b/>
                <w:color w:val="000000"/>
                <w:w w:val="98"/>
                <w:sz w:val="20"/>
                <w:szCs w:val="20"/>
                <w:lang w:val="ru-RU"/>
              </w:rPr>
              <w:t>19.02.2024</w:t>
            </w:r>
          </w:p>
        </w:tc>
        <w:tc>
          <w:tcPr>
            <w:tcW w:w="1886" w:type="dxa"/>
          </w:tcPr>
          <w:p w14:paraId="40B2A650" w14:textId="77777777" w:rsidR="00820EF6" w:rsidRPr="00EB17D2" w:rsidRDefault="00820EF6" w:rsidP="00CF7697">
            <w:pPr>
              <w:rPr>
                <w:rFonts w:ascii="Times New Roman" w:eastAsia="Times New Roman" w:hAnsi="Times New Roman" w:cs="Times New Roman"/>
                <w:color w:val="000000"/>
                <w:w w:val="98"/>
                <w:sz w:val="20"/>
                <w:szCs w:val="20"/>
                <w:lang w:val="ru-RU"/>
              </w:rPr>
            </w:pPr>
          </w:p>
        </w:tc>
      </w:tr>
      <w:tr w:rsidR="00820EF6" w:rsidRPr="00AA43D1" w14:paraId="2B3AB9BB" w14:textId="77777777" w:rsidTr="008517CD">
        <w:trPr>
          <w:trHeight w:val="623"/>
        </w:trPr>
        <w:tc>
          <w:tcPr>
            <w:tcW w:w="562" w:type="dxa"/>
          </w:tcPr>
          <w:p w14:paraId="4CE6AB39" w14:textId="21F89AF7" w:rsidR="00820EF6" w:rsidRPr="00FF3969"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44</w:t>
            </w:r>
          </w:p>
        </w:tc>
        <w:tc>
          <w:tcPr>
            <w:tcW w:w="2977" w:type="dxa"/>
          </w:tcPr>
          <w:p w14:paraId="48437FB5" w14:textId="7E2BF915" w:rsidR="00820EF6" w:rsidRPr="00EB17D2" w:rsidRDefault="00820EF6" w:rsidP="00CF7697">
            <w:pPr>
              <w:autoSpaceDE w:val="0"/>
              <w:autoSpaceDN w:val="0"/>
              <w:spacing w:after="316" w:line="230" w:lineRule="auto"/>
              <w:rPr>
                <w:rFonts w:ascii="Times New Roman" w:eastAsia="Times New Roman" w:hAnsi="Times New Roman" w:cs="Times New Roman"/>
                <w:color w:val="000000"/>
                <w:w w:val="98"/>
                <w:sz w:val="20"/>
                <w:szCs w:val="20"/>
              </w:rPr>
            </w:pPr>
            <w:r>
              <w:rPr>
                <w:rFonts w:ascii="Times New Roman" w:eastAsia="Times New Roman" w:hAnsi="Times New Roman" w:cs="Times New Roman"/>
                <w:color w:val="000000"/>
                <w:w w:val="98"/>
                <w:sz w:val="20"/>
                <w:szCs w:val="20"/>
                <w:lang w:val="ru-RU"/>
              </w:rPr>
              <w:t>Основные узлы туризма</w:t>
            </w:r>
          </w:p>
        </w:tc>
        <w:tc>
          <w:tcPr>
            <w:tcW w:w="851" w:type="dxa"/>
          </w:tcPr>
          <w:p w14:paraId="6087122D" w14:textId="138A796B" w:rsidR="00820EF6" w:rsidRPr="00FF3969"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1</w:t>
            </w:r>
          </w:p>
        </w:tc>
        <w:tc>
          <w:tcPr>
            <w:tcW w:w="1275" w:type="dxa"/>
          </w:tcPr>
          <w:p w14:paraId="38D136DE" w14:textId="33EB7B72" w:rsidR="00820EF6" w:rsidRPr="00FF3969"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0</w:t>
            </w:r>
          </w:p>
        </w:tc>
        <w:tc>
          <w:tcPr>
            <w:tcW w:w="1843" w:type="dxa"/>
          </w:tcPr>
          <w:p w14:paraId="4D32B96A" w14:textId="35ED56C7" w:rsidR="00820EF6" w:rsidRPr="00FF3969"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1</w:t>
            </w:r>
          </w:p>
        </w:tc>
        <w:tc>
          <w:tcPr>
            <w:tcW w:w="1276" w:type="dxa"/>
          </w:tcPr>
          <w:p w14:paraId="2DFFFE63" w14:textId="23181B45" w:rsidR="00820EF6" w:rsidRPr="004B640A" w:rsidRDefault="004B640A" w:rsidP="00CF7697">
            <w:pPr>
              <w:autoSpaceDE w:val="0"/>
              <w:autoSpaceDN w:val="0"/>
              <w:spacing w:after="316" w:line="230" w:lineRule="auto"/>
              <w:rPr>
                <w:rFonts w:ascii="Times New Roman" w:eastAsia="Times New Roman" w:hAnsi="Times New Roman" w:cs="Times New Roman"/>
                <w:b/>
                <w:color w:val="000000"/>
                <w:w w:val="98"/>
                <w:sz w:val="20"/>
                <w:szCs w:val="20"/>
                <w:lang w:val="ru-RU"/>
              </w:rPr>
            </w:pPr>
            <w:r>
              <w:rPr>
                <w:rFonts w:ascii="Times New Roman" w:eastAsia="Times New Roman" w:hAnsi="Times New Roman" w:cs="Times New Roman"/>
                <w:b/>
                <w:color w:val="000000"/>
                <w:w w:val="98"/>
                <w:sz w:val="20"/>
                <w:szCs w:val="20"/>
                <w:lang w:val="ru-RU"/>
              </w:rPr>
              <w:t>22.02.2024</w:t>
            </w:r>
          </w:p>
        </w:tc>
        <w:tc>
          <w:tcPr>
            <w:tcW w:w="1886" w:type="dxa"/>
          </w:tcPr>
          <w:p w14:paraId="50CEDE80" w14:textId="77777777" w:rsidR="00820EF6" w:rsidRPr="00EB17D2" w:rsidRDefault="00820EF6" w:rsidP="00CF7697">
            <w:pPr>
              <w:rPr>
                <w:rFonts w:ascii="Times New Roman" w:eastAsia="Times New Roman" w:hAnsi="Times New Roman" w:cs="Times New Roman"/>
                <w:color w:val="000000"/>
                <w:w w:val="98"/>
                <w:sz w:val="20"/>
                <w:szCs w:val="20"/>
              </w:rPr>
            </w:pPr>
          </w:p>
        </w:tc>
      </w:tr>
      <w:tr w:rsidR="00820EF6" w:rsidRPr="00AA43D1" w14:paraId="07116BF9" w14:textId="77777777" w:rsidTr="008517CD">
        <w:trPr>
          <w:trHeight w:val="623"/>
        </w:trPr>
        <w:tc>
          <w:tcPr>
            <w:tcW w:w="562" w:type="dxa"/>
          </w:tcPr>
          <w:p w14:paraId="3D734269" w14:textId="595DCA66" w:rsidR="00820EF6" w:rsidRPr="00FF3969"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45</w:t>
            </w:r>
          </w:p>
        </w:tc>
        <w:tc>
          <w:tcPr>
            <w:tcW w:w="2977" w:type="dxa"/>
          </w:tcPr>
          <w:p w14:paraId="09C7856C" w14:textId="6D26E915" w:rsidR="00820EF6" w:rsidRPr="00FF3969"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Туристическое снаряжение</w:t>
            </w:r>
          </w:p>
        </w:tc>
        <w:tc>
          <w:tcPr>
            <w:tcW w:w="851" w:type="dxa"/>
          </w:tcPr>
          <w:p w14:paraId="46563A74" w14:textId="14FE984C" w:rsidR="00820EF6" w:rsidRPr="00FF3969"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1</w:t>
            </w:r>
          </w:p>
        </w:tc>
        <w:tc>
          <w:tcPr>
            <w:tcW w:w="1275" w:type="dxa"/>
          </w:tcPr>
          <w:p w14:paraId="750D5326" w14:textId="4E21C654" w:rsidR="00820EF6" w:rsidRPr="00820EF6"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0</w:t>
            </w:r>
          </w:p>
        </w:tc>
        <w:tc>
          <w:tcPr>
            <w:tcW w:w="1843" w:type="dxa"/>
          </w:tcPr>
          <w:p w14:paraId="1B3BBEEF" w14:textId="3ED62085" w:rsidR="00820EF6" w:rsidRPr="00820EF6"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1</w:t>
            </w:r>
          </w:p>
        </w:tc>
        <w:tc>
          <w:tcPr>
            <w:tcW w:w="1276" w:type="dxa"/>
          </w:tcPr>
          <w:p w14:paraId="5E18A07A" w14:textId="6EDADA4A" w:rsidR="00820EF6" w:rsidRPr="004B640A" w:rsidRDefault="004B640A" w:rsidP="00CF7697">
            <w:pPr>
              <w:autoSpaceDE w:val="0"/>
              <w:autoSpaceDN w:val="0"/>
              <w:spacing w:after="316" w:line="230" w:lineRule="auto"/>
              <w:rPr>
                <w:rFonts w:ascii="Times New Roman" w:eastAsia="Times New Roman" w:hAnsi="Times New Roman" w:cs="Times New Roman"/>
                <w:b/>
                <w:color w:val="000000"/>
                <w:w w:val="98"/>
                <w:sz w:val="20"/>
                <w:szCs w:val="20"/>
                <w:lang w:val="ru-RU"/>
              </w:rPr>
            </w:pPr>
            <w:r>
              <w:rPr>
                <w:rFonts w:ascii="Times New Roman" w:eastAsia="Times New Roman" w:hAnsi="Times New Roman" w:cs="Times New Roman"/>
                <w:b/>
                <w:color w:val="000000"/>
                <w:w w:val="98"/>
                <w:sz w:val="20"/>
                <w:szCs w:val="20"/>
                <w:lang w:val="ru-RU"/>
              </w:rPr>
              <w:t>26.02.2024</w:t>
            </w:r>
          </w:p>
        </w:tc>
        <w:tc>
          <w:tcPr>
            <w:tcW w:w="1886" w:type="dxa"/>
          </w:tcPr>
          <w:p w14:paraId="71D1575C" w14:textId="77777777" w:rsidR="00820EF6" w:rsidRPr="00EB17D2" w:rsidRDefault="00820EF6" w:rsidP="00CF7697">
            <w:pPr>
              <w:rPr>
                <w:rFonts w:ascii="Times New Roman" w:eastAsia="Times New Roman" w:hAnsi="Times New Roman" w:cs="Times New Roman"/>
                <w:color w:val="000000"/>
                <w:w w:val="98"/>
                <w:sz w:val="20"/>
                <w:szCs w:val="20"/>
              </w:rPr>
            </w:pPr>
          </w:p>
        </w:tc>
      </w:tr>
      <w:tr w:rsidR="00820EF6" w:rsidRPr="00AA43D1" w14:paraId="46E773A2" w14:textId="77777777" w:rsidTr="008517CD">
        <w:trPr>
          <w:trHeight w:val="623"/>
        </w:trPr>
        <w:tc>
          <w:tcPr>
            <w:tcW w:w="562" w:type="dxa"/>
          </w:tcPr>
          <w:p w14:paraId="0721B22A" w14:textId="43B06149" w:rsidR="00820EF6" w:rsidRPr="00FF3969"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46</w:t>
            </w:r>
          </w:p>
        </w:tc>
        <w:tc>
          <w:tcPr>
            <w:tcW w:w="2977" w:type="dxa"/>
          </w:tcPr>
          <w:p w14:paraId="32BCA357" w14:textId="15C1B11A" w:rsidR="00820EF6" w:rsidRPr="00FF3969"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ТБ туризма</w:t>
            </w:r>
          </w:p>
        </w:tc>
        <w:tc>
          <w:tcPr>
            <w:tcW w:w="851" w:type="dxa"/>
          </w:tcPr>
          <w:p w14:paraId="09D30F49" w14:textId="6126C75A" w:rsidR="00820EF6" w:rsidRPr="00FF3969"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1</w:t>
            </w:r>
          </w:p>
        </w:tc>
        <w:tc>
          <w:tcPr>
            <w:tcW w:w="1275" w:type="dxa"/>
          </w:tcPr>
          <w:p w14:paraId="00FE0C5C" w14:textId="00C25B23" w:rsidR="00820EF6" w:rsidRPr="00820EF6"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0</w:t>
            </w:r>
          </w:p>
        </w:tc>
        <w:tc>
          <w:tcPr>
            <w:tcW w:w="1843" w:type="dxa"/>
          </w:tcPr>
          <w:p w14:paraId="2D2CD8AD" w14:textId="383F7B36" w:rsidR="00820EF6" w:rsidRPr="00820EF6"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0</w:t>
            </w:r>
          </w:p>
        </w:tc>
        <w:tc>
          <w:tcPr>
            <w:tcW w:w="1276" w:type="dxa"/>
          </w:tcPr>
          <w:p w14:paraId="2C81219E" w14:textId="5CF539E0" w:rsidR="00820EF6" w:rsidRPr="004B640A" w:rsidRDefault="004B640A" w:rsidP="00CF7697">
            <w:pPr>
              <w:autoSpaceDE w:val="0"/>
              <w:autoSpaceDN w:val="0"/>
              <w:spacing w:after="316" w:line="230" w:lineRule="auto"/>
              <w:rPr>
                <w:rFonts w:ascii="Times New Roman" w:eastAsia="Times New Roman" w:hAnsi="Times New Roman" w:cs="Times New Roman"/>
                <w:b/>
                <w:color w:val="000000"/>
                <w:w w:val="98"/>
                <w:sz w:val="20"/>
                <w:szCs w:val="20"/>
                <w:lang w:val="ru-RU"/>
              </w:rPr>
            </w:pPr>
            <w:r>
              <w:rPr>
                <w:rFonts w:ascii="Times New Roman" w:eastAsia="Times New Roman" w:hAnsi="Times New Roman" w:cs="Times New Roman"/>
                <w:b/>
                <w:color w:val="000000"/>
                <w:w w:val="98"/>
                <w:sz w:val="20"/>
                <w:szCs w:val="20"/>
                <w:lang w:val="ru-RU"/>
              </w:rPr>
              <w:t>29.02.2024</w:t>
            </w:r>
          </w:p>
        </w:tc>
        <w:tc>
          <w:tcPr>
            <w:tcW w:w="1886" w:type="dxa"/>
          </w:tcPr>
          <w:p w14:paraId="70F37549" w14:textId="77777777" w:rsidR="00820EF6" w:rsidRPr="00EB17D2" w:rsidRDefault="00820EF6" w:rsidP="00CF7697">
            <w:pPr>
              <w:rPr>
                <w:rFonts w:ascii="Times New Roman" w:eastAsia="Times New Roman" w:hAnsi="Times New Roman" w:cs="Times New Roman"/>
                <w:color w:val="000000"/>
                <w:w w:val="98"/>
                <w:sz w:val="20"/>
                <w:szCs w:val="20"/>
              </w:rPr>
            </w:pPr>
          </w:p>
        </w:tc>
      </w:tr>
      <w:tr w:rsidR="00820EF6" w:rsidRPr="00AA43D1" w14:paraId="58FC463A" w14:textId="77777777" w:rsidTr="008517CD">
        <w:trPr>
          <w:trHeight w:val="623"/>
        </w:trPr>
        <w:tc>
          <w:tcPr>
            <w:tcW w:w="562" w:type="dxa"/>
          </w:tcPr>
          <w:p w14:paraId="4A0012C3" w14:textId="6090F67F" w:rsidR="00820EF6" w:rsidRPr="00FF3969"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47</w:t>
            </w:r>
          </w:p>
        </w:tc>
        <w:tc>
          <w:tcPr>
            <w:tcW w:w="2977" w:type="dxa"/>
          </w:tcPr>
          <w:p w14:paraId="7FDCA4EB" w14:textId="2F49A418" w:rsidR="00820EF6" w:rsidRPr="00FF3969"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 xml:space="preserve">Преодоление элементов </w:t>
            </w:r>
            <w:proofErr w:type="spellStart"/>
            <w:r>
              <w:rPr>
                <w:rFonts w:ascii="Times New Roman" w:eastAsia="Times New Roman" w:hAnsi="Times New Roman" w:cs="Times New Roman"/>
                <w:color w:val="000000"/>
                <w:w w:val="98"/>
                <w:sz w:val="20"/>
                <w:szCs w:val="20"/>
                <w:lang w:val="ru-RU"/>
              </w:rPr>
              <w:t>турполосы</w:t>
            </w:r>
            <w:proofErr w:type="spellEnd"/>
          </w:p>
        </w:tc>
        <w:tc>
          <w:tcPr>
            <w:tcW w:w="851" w:type="dxa"/>
          </w:tcPr>
          <w:p w14:paraId="4EAFC2A8" w14:textId="356311CE" w:rsidR="00820EF6" w:rsidRPr="00820EF6"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1</w:t>
            </w:r>
          </w:p>
        </w:tc>
        <w:tc>
          <w:tcPr>
            <w:tcW w:w="1275" w:type="dxa"/>
          </w:tcPr>
          <w:p w14:paraId="47CB8777" w14:textId="3B2F004B" w:rsidR="00820EF6" w:rsidRPr="00820EF6"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0</w:t>
            </w:r>
          </w:p>
        </w:tc>
        <w:tc>
          <w:tcPr>
            <w:tcW w:w="1843" w:type="dxa"/>
          </w:tcPr>
          <w:p w14:paraId="6618B14D" w14:textId="1D766EB5" w:rsidR="00820EF6" w:rsidRPr="00820EF6"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1</w:t>
            </w:r>
          </w:p>
        </w:tc>
        <w:tc>
          <w:tcPr>
            <w:tcW w:w="1276" w:type="dxa"/>
          </w:tcPr>
          <w:p w14:paraId="5C56C557" w14:textId="46BA1CEB" w:rsidR="00820EF6" w:rsidRPr="004B640A" w:rsidRDefault="004B640A" w:rsidP="00CF7697">
            <w:pPr>
              <w:autoSpaceDE w:val="0"/>
              <w:autoSpaceDN w:val="0"/>
              <w:spacing w:after="316" w:line="230" w:lineRule="auto"/>
              <w:rPr>
                <w:rFonts w:ascii="Times New Roman" w:eastAsia="Times New Roman" w:hAnsi="Times New Roman" w:cs="Times New Roman"/>
                <w:b/>
                <w:color w:val="000000"/>
                <w:w w:val="98"/>
                <w:sz w:val="20"/>
                <w:szCs w:val="20"/>
                <w:lang w:val="ru-RU"/>
              </w:rPr>
            </w:pPr>
            <w:r>
              <w:rPr>
                <w:rFonts w:ascii="Times New Roman" w:eastAsia="Times New Roman" w:hAnsi="Times New Roman" w:cs="Times New Roman"/>
                <w:b/>
                <w:color w:val="000000"/>
                <w:w w:val="98"/>
                <w:sz w:val="20"/>
                <w:szCs w:val="20"/>
                <w:lang w:val="ru-RU"/>
              </w:rPr>
              <w:t>4.03.2024</w:t>
            </w:r>
          </w:p>
        </w:tc>
        <w:tc>
          <w:tcPr>
            <w:tcW w:w="1886" w:type="dxa"/>
          </w:tcPr>
          <w:p w14:paraId="07DD89CE" w14:textId="77777777" w:rsidR="00820EF6" w:rsidRPr="00EB17D2" w:rsidRDefault="00820EF6" w:rsidP="00CF7697">
            <w:pPr>
              <w:rPr>
                <w:rFonts w:ascii="Times New Roman" w:eastAsia="Times New Roman" w:hAnsi="Times New Roman" w:cs="Times New Roman"/>
                <w:color w:val="000000"/>
                <w:w w:val="98"/>
                <w:sz w:val="20"/>
                <w:szCs w:val="20"/>
              </w:rPr>
            </w:pPr>
          </w:p>
        </w:tc>
      </w:tr>
      <w:tr w:rsidR="00820EF6" w:rsidRPr="00AA43D1" w14:paraId="127A553A" w14:textId="77777777" w:rsidTr="008517CD">
        <w:trPr>
          <w:trHeight w:val="623"/>
        </w:trPr>
        <w:tc>
          <w:tcPr>
            <w:tcW w:w="562" w:type="dxa"/>
          </w:tcPr>
          <w:p w14:paraId="180F3DEE" w14:textId="344D6331" w:rsidR="00820EF6" w:rsidRPr="00FF3969"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48</w:t>
            </w:r>
          </w:p>
        </w:tc>
        <w:tc>
          <w:tcPr>
            <w:tcW w:w="2977" w:type="dxa"/>
          </w:tcPr>
          <w:p w14:paraId="1BC781EB" w14:textId="5619747A" w:rsidR="00820EF6" w:rsidRPr="00EB17D2" w:rsidRDefault="00820EF6" w:rsidP="00CF7697">
            <w:pPr>
              <w:autoSpaceDE w:val="0"/>
              <w:autoSpaceDN w:val="0"/>
              <w:spacing w:after="316" w:line="230" w:lineRule="auto"/>
              <w:rPr>
                <w:rFonts w:ascii="Times New Roman" w:eastAsia="Times New Roman" w:hAnsi="Times New Roman" w:cs="Times New Roman"/>
                <w:color w:val="000000"/>
                <w:w w:val="98"/>
                <w:sz w:val="20"/>
                <w:szCs w:val="20"/>
              </w:rPr>
            </w:pPr>
            <w:r>
              <w:rPr>
                <w:rFonts w:ascii="Times New Roman" w:eastAsia="Times New Roman" w:hAnsi="Times New Roman" w:cs="Times New Roman"/>
                <w:color w:val="000000"/>
                <w:w w:val="98"/>
                <w:sz w:val="20"/>
                <w:szCs w:val="20"/>
                <w:lang w:val="ru-RU"/>
              </w:rPr>
              <w:t xml:space="preserve">Преодоление элементов </w:t>
            </w:r>
            <w:proofErr w:type="spellStart"/>
            <w:r>
              <w:rPr>
                <w:rFonts w:ascii="Times New Roman" w:eastAsia="Times New Roman" w:hAnsi="Times New Roman" w:cs="Times New Roman"/>
                <w:color w:val="000000"/>
                <w:w w:val="98"/>
                <w:sz w:val="20"/>
                <w:szCs w:val="20"/>
                <w:lang w:val="ru-RU"/>
              </w:rPr>
              <w:t>турполосы</w:t>
            </w:r>
            <w:proofErr w:type="spellEnd"/>
          </w:p>
        </w:tc>
        <w:tc>
          <w:tcPr>
            <w:tcW w:w="851" w:type="dxa"/>
          </w:tcPr>
          <w:p w14:paraId="4FCFDF86" w14:textId="34AEDAF6" w:rsidR="00820EF6" w:rsidRPr="00820EF6"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1</w:t>
            </w:r>
          </w:p>
        </w:tc>
        <w:tc>
          <w:tcPr>
            <w:tcW w:w="1275" w:type="dxa"/>
          </w:tcPr>
          <w:p w14:paraId="74BEF8A2" w14:textId="152B0807" w:rsidR="00820EF6" w:rsidRPr="00820EF6"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0</w:t>
            </w:r>
          </w:p>
        </w:tc>
        <w:tc>
          <w:tcPr>
            <w:tcW w:w="1843" w:type="dxa"/>
          </w:tcPr>
          <w:p w14:paraId="5D5560B3" w14:textId="6381E34E" w:rsidR="00820EF6" w:rsidRPr="00820EF6"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1</w:t>
            </w:r>
          </w:p>
        </w:tc>
        <w:tc>
          <w:tcPr>
            <w:tcW w:w="1276" w:type="dxa"/>
          </w:tcPr>
          <w:p w14:paraId="2F6BAAFD" w14:textId="6CF43557" w:rsidR="00820EF6" w:rsidRPr="004B640A" w:rsidRDefault="004B640A" w:rsidP="00CF7697">
            <w:pPr>
              <w:autoSpaceDE w:val="0"/>
              <w:autoSpaceDN w:val="0"/>
              <w:spacing w:after="316" w:line="230" w:lineRule="auto"/>
              <w:rPr>
                <w:rFonts w:ascii="Times New Roman" w:eastAsia="Times New Roman" w:hAnsi="Times New Roman" w:cs="Times New Roman"/>
                <w:b/>
                <w:color w:val="000000"/>
                <w:w w:val="98"/>
                <w:sz w:val="20"/>
                <w:szCs w:val="20"/>
                <w:lang w:val="ru-RU"/>
              </w:rPr>
            </w:pPr>
            <w:r>
              <w:rPr>
                <w:rFonts w:ascii="Times New Roman" w:eastAsia="Times New Roman" w:hAnsi="Times New Roman" w:cs="Times New Roman"/>
                <w:b/>
                <w:color w:val="000000"/>
                <w:w w:val="98"/>
                <w:sz w:val="20"/>
                <w:szCs w:val="20"/>
                <w:lang w:val="ru-RU"/>
              </w:rPr>
              <w:t>7.03.2024</w:t>
            </w:r>
          </w:p>
        </w:tc>
        <w:tc>
          <w:tcPr>
            <w:tcW w:w="1886" w:type="dxa"/>
          </w:tcPr>
          <w:p w14:paraId="508B7E55" w14:textId="77777777" w:rsidR="00820EF6" w:rsidRPr="00EB17D2" w:rsidRDefault="00820EF6" w:rsidP="00CF7697">
            <w:pPr>
              <w:rPr>
                <w:rFonts w:ascii="Times New Roman" w:eastAsia="Times New Roman" w:hAnsi="Times New Roman" w:cs="Times New Roman"/>
                <w:color w:val="000000"/>
                <w:w w:val="98"/>
                <w:sz w:val="20"/>
                <w:szCs w:val="20"/>
              </w:rPr>
            </w:pPr>
          </w:p>
        </w:tc>
      </w:tr>
      <w:tr w:rsidR="00820EF6" w:rsidRPr="00AA43D1" w14:paraId="3ACF6297" w14:textId="77777777" w:rsidTr="008517CD">
        <w:trPr>
          <w:trHeight w:val="623"/>
        </w:trPr>
        <w:tc>
          <w:tcPr>
            <w:tcW w:w="562" w:type="dxa"/>
          </w:tcPr>
          <w:p w14:paraId="134ED345" w14:textId="17E32EB6" w:rsidR="00820EF6" w:rsidRPr="00FF3969"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49</w:t>
            </w:r>
          </w:p>
        </w:tc>
        <w:tc>
          <w:tcPr>
            <w:tcW w:w="2977" w:type="dxa"/>
          </w:tcPr>
          <w:p w14:paraId="520BBB22" w14:textId="5CC3EA5A" w:rsidR="00820EF6" w:rsidRPr="00EB17D2" w:rsidRDefault="00820EF6" w:rsidP="00CF7697">
            <w:pPr>
              <w:autoSpaceDE w:val="0"/>
              <w:autoSpaceDN w:val="0"/>
              <w:spacing w:after="316" w:line="230" w:lineRule="auto"/>
              <w:rPr>
                <w:rFonts w:ascii="Times New Roman" w:eastAsia="Times New Roman" w:hAnsi="Times New Roman" w:cs="Times New Roman"/>
                <w:color w:val="000000"/>
                <w:w w:val="98"/>
                <w:sz w:val="20"/>
                <w:szCs w:val="20"/>
              </w:rPr>
            </w:pPr>
            <w:r>
              <w:rPr>
                <w:rFonts w:ascii="Times New Roman" w:eastAsia="Times New Roman" w:hAnsi="Times New Roman" w:cs="Times New Roman"/>
                <w:color w:val="000000"/>
                <w:w w:val="98"/>
                <w:sz w:val="20"/>
                <w:szCs w:val="20"/>
                <w:lang w:val="ru-RU"/>
              </w:rPr>
              <w:t xml:space="preserve">Преодоление элементов </w:t>
            </w:r>
            <w:proofErr w:type="spellStart"/>
            <w:r>
              <w:rPr>
                <w:rFonts w:ascii="Times New Roman" w:eastAsia="Times New Roman" w:hAnsi="Times New Roman" w:cs="Times New Roman"/>
                <w:color w:val="000000"/>
                <w:w w:val="98"/>
                <w:sz w:val="20"/>
                <w:szCs w:val="20"/>
                <w:lang w:val="ru-RU"/>
              </w:rPr>
              <w:t>турполосы</w:t>
            </w:r>
            <w:proofErr w:type="spellEnd"/>
          </w:p>
        </w:tc>
        <w:tc>
          <w:tcPr>
            <w:tcW w:w="851" w:type="dxa"/>
          </w:tcPr>
          <w:p w14:paraId="2716E29E" w14:textId="3312E204" w:rsidR="00820EF6" w:rsidRPr="00820EF6"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1</w:t>
            </w:r>
          </w:p>
        </w:tc>
        <w:tc>
          <w:tcPr>
            <w:tcW w:w="1275" w:type="dxa"/>
          </w:tcPr>
          <w:p w14:paraId="34008404" w14:textId="2EDFBE20" w:rsidR="00820EF6" w:rsidRPr="00820EF6"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0</w:t>
            </w:r>
          </w:p>
        </w:tc>
        <w:tc>
          <w:tcPr>
            <w:tcW w:w="1843" w:type="dxa"/>
          </w:tcPr>
          <w:p w14:paraId="12D56546" w14:textId="08FA011B" w:rsidR="00820EF6" w:rsidRPr="00820EF6"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1</w:t>
            </w:r>
          </w:p>
        </w:tc>
        <w:tc>
          <w:tcPr>
            <w:tcW w:w="1276" w:type="dxa"/>
          </w:tcPr>
          <w:p w14:paraId="1F9ADD69" w14:textId="6FAF3FDE" w:rsidR="00820EF6" w:rsidRPr="004B640A" w:rsidRDefault="004B640A" w:rsidP="00CF7697">
            <w:pPr>
              <w:autoSpaceDE w:val="0"/>
              <w:autoSpaceDN w:val="0"/>
              <w:spacing w:after="316" w:line="230" w:lineRule="auto"/>
              <w:rPr>
                <w:rFonts w:ascii="Times New Roman" w:eastAsia="Times New Roman" w:hAnsi="Times New Roman" w:cs="Times New Roman"/>
                <w:b/>
                <w:color w:val="000000"/>
                <w:w w:val="98"/>
                <w:sz w:val="20"/>
                <w:szCs w:val="20"/>
                <w:lang w:val="ru-RU"/>
              </w:rPr>
            </w:pPr>
            <w:r>
              <w:rPr>
                <w:rFonts w:ascii="Times New Roman" w:eastAsia="Times New Roman" w:hAnsi="Times New Roman" w:cs="Times New Roman"/>
                <w:b/>
                <w:color w:val="000000"/>
                <w:w w:val="98"/>
                <w:sz w:val="20"/>
                <w:szCs w:val="20"/>
                <w:lang w:val="ru-RU"/>
              </w:rPr>
              <w:t>11.03.2024</w:t>
            </w:r>
          </w:p>
        </w:tc>
        <w:tc>
          <w:tcPr>
            <w:tcW w:w="1886" w:type="dxa"/>
          </w:tcPr>
          <w:p w14:paraId="132CDAB7" w14:textId="77777777" w:rsidR="00820EF6" w:rsidRPr="00EB17D2" w:rsidRDefault="00820EF6" w:rsidP="00CF7697">
            <w:pPr>
              <w:rPr>
                <w:rFonts w:ascii="Times New Roman" w:eastAsia="Times New Roman" w:hAnsi="Times New Roman" w:cs="Times New Roman"/>
                <w:color w:val="000000"/>
                <w:w w:val="98"/>
                <w:sz w:val="20"/>
                <w:szCs w:val="20"/>
              </w:rPr>
            </w:pPr>
          </w:p>
        </w:tc>
      </w:tr>
      <w:tr w:rsidR="00820EF6" w:rsidRPr="00AA43D1" w14:paraId="72B6F098" w14:textId="77777777" w:rsidTr="008517CD">
        <w:trPr>
          <w:trHeight w:val="623"/>
        </w:trPr>
        <w:tc>
          <w:tcPr>
            <w:tcW w:w="562" w:type="dxa"/>
          </w:tcPr>
          <w:p w14:paraId="48CAB8D2" w14:textId="0183C2C7" w:rsidR="00820EF6" w:rsidRPr="00EB17D2"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50</w:t>
            </w:r>
          </w:p>
        </w:tc>
        <w:tc>
          <w:tcPr>
            <w:tcW w:w="2977" w:type="dxa"/>
          </w:tcPr>
          <w:p w14:paraId="24213751" w14:textId="22955BCF" w:rsidR="00820EF6" w:rsidRPr="00EB17D2"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 xml:space="preserve">Преодоление элементов </w:t>
            </w:r>
            <w:proofErr w:type="spellStart"/>
            <w:r>
              <w:rPr>
                <w:rFonts w:ascii="Times New Roman" w:eastAsia="Times New Roman" w:hAnsi="Times New Roman" w:cs="Times New Roman"/>
                <w:color w:val="000000"/>
                <w:w w:val="98"/>
                <w:sz w:val="20"/>
                <w:szCs w:val="20"/>
                <w:lang w:val="ru-RU"/>
              </w:rPr>
              <w:t>турполосы</w:t>
            </w:r>
            <w:proofErr w:type="spellEnd"/>
          </w:p>
        </w:tc>
        <w:tc>
          <w:tcPr>
            <w:tcW w:w="851" w:type="dxa"/>
          </w:tcPr>
          <w:p w14:paraId="2953EEE7" w14:textId="76757457" w:rsidR="00820EF6" w:rsidRPr="00EB17D2"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1</w:t>
            </w:r>
          </w:p>
        </w:tc>
        <w:tc>
          <w:tcPr>
            <w:tcW w:w="1275" w:type="dxa"/>
          </w:tcPr>
          <w:p w14:paraId="1400CA8B" w14:textId="588D9356" w:rsidR="00820EF6" w:rsidRPr="00EB17D2"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0</w:t>
            </w:r>
          </w:p>
        </w:tc>
        <w:tc>
          <w:tcPr>
            <w:tcW w:w="1843" w:type="dxa"/>
          </w:tcPr>
          <w:p w14:paraId="7D66F9EE" w14:textId="7A090D25" w:rsidR="00820EF6" w:rsidRPr="00EB17D2"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1</w:t>
            </w:r>
          </w:p>
        </w:tc>
        <w:tc>
          <w:tcPr>
            <w:tcW w:w="1276" w:type="dxa"/>
          </w:tcPr>
          <w:p w14:paraId="728F0B94" w14:textId="31320BD4" w:rsidR="00820EF6" w:rsidRPr="00EB17D2" w:rsidRDefault="004B640A" w:rsidP="00CF7697">
            <w:pPr>
              <w:autoSpaceDE w:val="0"/>
              <w:autoSpaceDN w:val="0"/>
              <w:spacing w:after="316" w:line="230" w:lineRule="auto"/>
              <w:rPr>
                <w:rFonts w:ascii="Times New Roman" w:eastAsia="Times New Roman" w:hAnsi="Times New Roman" w:cs="Times New Roman"/>
                <w:b/>
                <w:color w:val="000000"/>
                <w:w w:val="98"/>
                <w:sz w:val="20"/>
                <w:szCs w:val="20"/>
                <w:lang w:val="ru-RU"/>
              </w:rPr>
            </w:pPr>
            <w:r>
              <w:rPr>
                <w:rFonts w:ascii="Times New Roman" w:eastAsia="Times New Roman" w:hAnsi="Times New Roman" w:cs="Times New Roman"/>
                <w:b/>
                <w:color w:val="000000"/>
                <w:w w:val="98"/>
                <w:sz w:val="20"/>
                <w:szCs w:val="20"/>
                <w:lang w:val="ru-RU"/>
              </w:rPr>
              <w:t>14.03.2024</w:t>
            </w:r>
          </w:p>
        </w:tc>
        <w:tc>
          <w:tcPr>
            <w:tcW w:w="1886" w:type="dxa"/>
          </w:tcPr>
          <w:p w14:paraId="74BC3129" w14:textId="77777777" w:rsidR="00820EF6" w:rsidRPr="00EB17D2" w:rsidRDefault="00820EF6" w:rsidP="00CF7697">
            <w:pPr>
              <w:rPr>
                <w:rFonts w:ascii="Times New Roman" w:eastAsia="Times New Roman" w:hAnsi="Times New Roman" w:cs="Times New Roman"/>
                <w:color w:val="000000"/>
                <w:w w:val="98"/>
                <w:sz w:val="20"/>
                <w:szCs w:val="20"/>
                <w:lang w:val="ru-RU"/>
              </w:rPr>
            </w:pPr>
          </w:p>
        </w:tc>
      </w:tr>
      <w:tr w:rsidR="00820EF6" w:rsidRPr="00AA43D1" w14:paraId="53C2CCC5" w14:textId="77777777" w:rsidTr="008517CD">
        <w:trPr>
          <w:trHeight w:val="623"/>
        </w:trPr>
        <w:tc>
          <w:tcPr>
            <w:tcW w:w="562" w:type="dxa"/>
          </w:tcPr>
          <w:p w14:paraId="2B858554" w14:textId="3728EB36" w:rsidR="00820EF6" w:rsidRPr="00EB17D2"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51</w:t>
            </w:r>
          </w:p>
        </w:tc>
        <w:tc>
          <w:tcPr>
            <w:tcW w:w="2977" w:type="dxa"/>
          </w:tcPr>
          <w:p w14:paraId="3C589F90" w14:textId="55B54FA6" w:rsidR="00820EF6" w:rsidRPr="00EB17D2"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 xml:space="preserve">Преодоление элементов </w:t>
            </w:r>
            <w:proofErr w:type="spellStart"/>
            <w:r>
              <w:rPr>
                <w:rFonts w:ascii="Times New Roman" w:eastAsia="Times New Roman" w:hAnsi="Times New Roman" w:cs="Times New Roman"/>
                <w:color w:val="000000"/>
                <w:w w:val="98"/>
                <w:sz w:val="20"/>
                <w:szCs w:val="20"/>
                <w:lang w:val="ru-RU"/>
              </w:rPr>
              <w:t>турполосы</w:t>
            </w:r>
            <w:proofErr w:type="spellEnd"/>
          </w:p>
        </w:tc>
        <w:tc>
          <w:tcPr>
            <w:tcW w:w="851" w:type="dxa"/>
          </w:tcPr>
          <w:p w14:paraId="2EEE2C0F" w14:textId="12FD12FD" w:rsidR="00820EF6" w:rsidRPr="00EB17D2"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1</w:t>
            </w:r>
          </w:p>
        </w:tc>
        <w:tc>
          <w:tcPr>
            <w:tcW w:w="1275" w:type="dxa"/>
          </w:tcPr>
          <w:p w14:paraId="021CFFA3" w14:textId="4A5A2F8C" w:rsidR="00820EF6" w:rsidRPr="00EB17D2"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0</w:t>
            </w:r>
          </w:p>
        </w:tc>
        <w:tc>
          <w:tcPr>
            <w:tcW w:w="1843" w:type="dxa"/>
          </w:tcPr>
          <w:p w14:paraId="2D87CEEE" w14:textId="484A4851" w:rsidR="00820EF6" w:rsidRPr="00EB17D2"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1</w:t>
            </w:r>
          </w:p>
        </w:tc>
        <w:tc>
          <w:tcPr>
            <w:tcW w:w="1276" w:type="dxa"/>
          </w:tcPr>
          <w:p w14:paraId="4E1A5B93" w14:textId="67FC984F" w:rsidR="00820EF6" w:rsidRPr="00EB17D2" w:rsidRDefault="004B640A" w:rsidP="00CF7697">
            <w:pPr>
              <w:autoSpaceDE w:val="0"/>
              <w:autoSpaceDN w:val="0"/>
              <w:spacing w:after="316" w:line="230" w:lineRule="auto"/>
              <w:rPr>
                <w:rFonts w:ascii="Times New Roman" w:eastAsia="Times New Roman" w:hAnsi="Times New Roman" w:cs="Times New Roman"/>
                <w:b/>
                <w:color w:val="000000"/>
                <w:w w:val="98"/>
                <w:sz w:val="20"/>
                <w:szCs w:val="20"/>
                <w:lang w:val="ru-RU"/>
              </w:rPr>
            </w:pPr>
            <w:r>
              <w:rPr>
                <w:rFonts w:ascii="Times New Roman" w:eastAsia="Times New Roman" w:hAnsi="Times New Roman" w:cs="Times New Roman"/>
                <w:b/>
                <w:color w:val="000000"/>
                <w:w w:val="98"/>
                <w:sz w:val="20"/>
                <w:szCs w:val="20"/>
                <w:lang w:val="ru-RU"/>
              </w:rPr>
              <w:t>26.03.2024</w:t>
            </w:r>
          </w:p>
        </w:tc>
        <w:tc>
          <w:tcPr>
            <w:tcW w:w="1886" w:type="dxa"/>
          </w:tcPr>
          <w:p w14:paraId="64380272" w14:textId="77777777" w:rsidR="00820EF6" w:rsidRPr="00EB17D2" w:rsidRDefault="00820EF6" w:rsidP="00CF7697">
            <w:pPr>
              <w:rPr>
                <w:rFonts w:ascii="Times New Roman" w:eastAsia="Times New Roman" w:hAnsi="Times New Roman" w:cs="Times New Roman"/>
                <w:color w:val="000000"/>
                <w:w w:val="98"/>
                <w:sz w:val="20"/>
                <w:szCs w:val="20"/>
                <w:lang w:val="ru-RU"/>
              </w:rPr>
            </w:pPr>
          </w:p>
        </w:tc>
      </w:tr>
      <w:tr w:rsidR="00820EF6" w:rsidRPr="00AA43D1" w14:paraId="7071F727" w14:textId="77777777" w:rsidTr="008517CD">
        <w:trPr>
          <w:trHeight w:val="623"/>
        </w:trPr>
        <w:tc>
          <w:tcPr>
            <w:tcW w:w="562" w:type="dxa"/>
          </w:tcPr>
          <w:p w14:paraId="1A811352" w14:textId="37D43CD3" w:rsidR="00820EF6" w:rsidRPr="008517CD"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52</w:t>
            </w:r>
          </w:p>
        </w:tc>
        <w:tc>
          <w:tcPr>
            <w:tcW w:w="2977" w:type="dxa"/>
          </w:tcPr>
          <w:p w14:paraId="64CEE623" w14:textId="18AA5DE9" w:rsidR="00820EF6" w:rsidRPr="00EB17D2" w:rsidRDefault="00820EF6" w:rsidP="00CF7697">
            <w:pPr>
              <w:autoSpaceDE w:val="0"/>
              <w:autoSpaceDN w:val="0"/>
              <w:spacing w:after="316" w:line="230" w:lineRule="auto"/>
              <w:rPr>
                <w:rFonts w:ascii="Times New Roman" w:eastAsia="Times New Roman" w:hAnsi="Times New Roman" w:cs="Times New Roman"/>
                <w:color w:val="000000"/>
                <w:w w:val="98"/>
                <w:sz w:val="20"/>
                <w:szCs w:val="20"/>
              </w:rPr>
            </w:pPr>
            <w:r>
              <w:rPr>
                <w:rFonts w:ascii="Times New Roman" w:eastAsia="Times New Roman" w:hAnsi="Times New Roman" w:cs="Times New Roman"/>
                <w:color w:val="000000"/>
                <w:w w:val="98"/>
                <w:sz w:val="20"/>
                <w:szCs w:val="20"/>
                <w:lang w:val="ru-RU"/>
              </w:rPr>
              <w:t xml:space="preserve">Преодоление элементов </w:t>
            </w:r>
            <w:proofErr w:type="spellStart"/>
            <w:r>
              <w:rPr>
                <w:rFonts w:ascii="Times New Roman" w:eastAsia="Times New Roman" w:hAnsi="Times New Roman" w:cs="Times New Roman"/>
                <w:color w:val="000000"/>
                <w:w w:val="98"/>
                <w:sz w:val="20"/>
                <w:szCs w:val="20"/>
                <w:lang w:val="ru-RU"/>
              </w:rPr>
              <w:t>турполосы</w:t>
            </w:r>
            <w:proofErr w:type="spellEnd"/>
          </w:p>
        </w:tc>
        <w:tc>
          <w:tcPr>
            <w:tcW w:w="851" w:type="dxa"/>
          </w:tcPr>
          <w:p w14:paraId="705FB324" w14:textId="11CE1E3F" w:rsidR="00820EF6" w:rsidRPr="00820EF6"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1</w:t>
            </w:r>
          </w:p>
        </w:tc>
        <w:tc>
          <w:tcPr>
            <w:tcW w:w="1275" w:type="dxa"/>
          </w:tcPr>
          <w:p w14:paraId="22685188" w14:textId="00DED785" w:rsidR="00820EF6" w:rsidRPr="00820EF6"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0</w:t>
            </w:r>
          </w:p>
        </w:tc>
        <w:tc>
          <w:tcPr>
            <w:tcW w:w="1843" w:type="dxa"/>
          </w:tcPr>
          <w:p w14:paraId="170CA626" w14:textId="64C51946" w:rsidR="00820EF6" w:rsidRPr="00820EF6"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1</w:t>
            </w:r>
          </w:p>
        </w:tc>
        <w:tc>
          <w:tcPr>
            <w:tcW w:w="1276" w:type="dxa"/>
          </w:tcPr>
          <w:p w14:paraId="5B4ECE2E" w14:textId="606BF5CD" w:rsidR="00820EF6" w:rsidRPr="004B640A" w:rsidRDefault="004B640A" w:rsidP="00CF7697">
            <w:pPr>
              <w:autoSpaceDE w:val="0"/>
              <w:autoSpaceDN w:val="0"/>
              <w:spacing w:after="316" w:line="230" w:lineRule="auto"/>
              <w:rPr>
                <w:rFonts w:ascii="Times New Roman" w:eastAsia="Times New Roman" w:hAnsi="Times New Roman" w:cs="Times New Roman"/>
                <w:b/>
                <w:color w:val="000000"/>
                <w:w w:val="98"/>
                <w:sz w:val="20"/>
                <w:szCs w:val="20"/>
                <w:lang w:val="ru-RU"/>
              </w:rPr>
            </w:pPr>
            <w:r>
              <w:rPr>
                <w:rFonts w:ascii="Times New Roman" w:eastAsia="Times New Roman" w:hAnsi="Times New Roman" w:cs="Times New Roman"/>
                <w:b/>
                <w:color w:val="000000"/>
                <w:w w:val="98"/>
                <w:sz w:val="20"/>
                <w:szCs w:val="20"/>
                <w:lang w:val="ru-RU"/>
              </w:rPr>
              <w:t>28.03.2024</w:t>
            </w:r>
          </w:p>
        </w:tc>
        <w:tc>
          <w:tcPr>
            <w:tcW w:w="1886" w:type="dxa"/>
          </w:tcPr>
          <w:p w14:paraId="79489466" w14:textId="77777777" w:rsidR="00820EF6" w:rsidRPr="00EB17D2" w:rsidRDefault="00820EF6" w:rsidP="00CF7697">
            <w:pPr>
              <w:rPr>
                <w:rFonts w:ascii="Times New Roman" w:eastAsia="Times New Roman" w:hAnsi="Times New Roman" w:cs="Times New Roman"/>
                <w:color w:val="000000"/>
                <w:w w:val="98"/>
                <w:sz w:val="20"/>
                <w:szCs w:val="20"/>
              </w:rPr>
            </w:pPr>
          </w:p>
        </w:tc>
      </w:tr>
      <w:tr w:rsidR="00820EF6" w:rsidRPr="00AA43D1" w14:paraId="29B8529B" w14:textId="77777777" w:rsidTr="008517CD">
        <w:trPr>
          <w:trHeight w:val="623"/>
        </w:trPr>
        <w:tc>
          <w:tcPr>
            <w:tcW w:w="562" w:type="dxa"/>
          </w:tcPr>
          <w:p w14:paraId="70306B76" w14:textId="642E4C0F" w:rsidR="00820EF6" w:rsidRPr="008517CD"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53</w:t>
            </w:r>
          </w:p>
        </w:tc>
        <w:tc>
          <w:tcPr>
            <w:tcW w:w="2977" w:type="dxa"/>
          </w:tcPr>
          <w:p w14:paraId="0C979065" w14:textId="29303D0E" w:rsidR="00820EF6" w:rsidRPr="00EB17D2" w:rsidRDefault="00820EF6" w:rsidP="00CF7697">
            <w:pPr>
              <w:autoSpaceDE w:val="0"/>
              <w:autoSpaceDN w:val="0"/>
              <w:spacing w:after="316" w:line="230" w:lineRule="auto"/>
              <w:rPr>
                <w:rFonts w:ascii="Times New Roman" w:eastAsia="Times New Roman" w:hAnsi="Times New Roman" w:cs="Times New Roman"/>
                <w:color w:val="000000"/>
                <w:w w:val="98"/>
                <w:sz w:val="20"/>
                <w:szCs w:val="20"/>
              </w:rPr>
            </w:pPr>
            <w:r>
              <w:rPr>
                <w:rFonts w:ascii="Times New Roman" w:eastAsia="Times New Roman" w:hAnsi="Times New Roman" w:cs="Times New Roman"/>
                <w:color w:val="000000"/>
                <w:w w:val="98"/>
                <w:sz w:val="20"/>
                <w:szCs w:val="20"/>
                <w:lang w:val="ru-RU"/>
              </w:rPr>
              <w:t xml:space="preserve">Преодоление элементов </w:t>
            </w:r>
            <w:proofErr w:type="spellStart"/>
            <w:r>
              <w:rPr>
                <w:rFonts w:ascii="Times New Roman" w:eastAsia="Times New Roman" w:hAnsi="Times New Roman" w:cs="Times New Roman"/>
                <w:color w:val="000000"/>
                <w:w w:val="98"/>
                <w:sz w:val="20"/>
                <w:szCs w:val="20"/>
                <w:lang w:val="ru-RU"/>
              </w:rPr>
              <w:t>турполосы</w:t>
            </w:r>
            <w:proofErr w:type="spellEnd"/>
          </w:p>
        </w:tc>
        <w:tc>
          <w:tcPr>
            <w:tcW w:w="851" w:type="dxa"/>
          </w:tcPr>
          <w:p w14:paraId="2D8B365A" w14:textId="2B6B226B" w:rsidR="00820EF6" w:rsidRPr="00820EF6"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1</w:t>
            </w:r>
          </w:p>
        </w:tc>
        <w:tc>
          <w:tcPr>
            <w:tcW w:w="1275" w:type="dxa"/>
          </w:tcPr>
          <w:p w14:paraId="50B0F55C" w14:textId="7FFEABA1" w:rsidR="00820EF6" w:rsidRPr="00820EF6"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0</w:t>
            </w:r>
          </w:p>
        </w:tc>
        <w:tc>
          <w:tcPr>
            <w:tcW w:w="1843" w:type="dxa"/>
          </w:tcPr>
          <w:p w14:paraId="2FC19C05" w14:textId="78678810" w:rsidR="00820EF6" w:rsidRPr="00820EF6"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1</w:t>
            </w:r>
          </w:p>
        </w:tc>
        <w:tc>
          <w:tcPr>
            <w:tcW w:w="1276" w:type="dxa"/>
          </w:tcPr>
          <w:p w14:paraId="318B3E3D" w14:textId="28C190EA" w:rsidR="00820EF6" w:rsidRPr="004B640A" w:rsidRDefault="004B640A" w:rsidP="00CF7697">
            <w:pPr>
              <w:autoSpaceDE w:val="0"/>
              <w:autoSpaceDN w:val="0"/>
              <w:spacing w:after="316" w:line="230" w:lineRule="auto"/>
              <w:rPr>
                <w:rFonts w:ascii="Times New Roman" w:eastAsia="Times New Roman" w:hAnsi="Times New Roman" w:cs="Times New Roman"/>
                <w:b/>
                <w:color w:val="000000"/>
                <w:w w:val="98"/>
                <w:sz w:val="20"/>
                <w:szCs w:val="20"/>
                <w:lang w:val="ru-RU"/>
              </w:rPr>
            </w:pPr>
            <w:r>
              <w:rPr>
                <w:rFonts w:ascii="Times New Roman" w:eastAsia="Times New Roman" w:hAnsi="Times New Roman" w:cs="Times New Roman"/>
                <w:b/>
                <w:color w:val="000000"/>
                <w:w w:val="98"/>
                <w:sz w:val="20"/>
                <w:szCs w:val="20"/>
                <w:lang w:val="ru-RU"/>
              </w:rPr>
              <w:t>1.04.2024</w:t>
            </w:r>
          </w:p>
        </w:tc>
        <w:tc>
          <w:tcPr>
            <w:tcW w:w="1886" w:type="dxa"/>
          </w:tcPr>
          <w:p w14:paraId="45DF7C82" w14:textId="77777777" w:rsidR="00820EF6" w:rsidRPr="00EB17D2" w:rsidRDefault="00820EF6" w:rsidP="00CF7697">
            <w:pPr>
              <w:rPr>
                <w:rFonts w:ascii="Times New Roman" w:eastAsia="Times New Roman" w:hAnsi="Times New Roman" w:cs="Times New Roman"/>
                <w:color w:val="000000"/>
                <w:w w:val="98"/>
                <w:sz w:val="20"/>
                <w:szCs w:val="20"/>
              </w:rPr>
            </w:pPr>
          </w:p>
        </w:tc>
      </w:tr>
      <w:tr w:rsidR="00820EF6" w:rsidRPr="00AA43D1" w14:paraId="23207937" w14:textId="77777777" w:rsidTr="008517CD">
        <w:trPr>
          <w:trHeight w:val="623"/>
        </w:trPr>
        <w:tc>
          <w:tcPr>
            <w:tcW w:w="562" w:type="dxa"/>
          </w:tcPr>
          <w:p w14:paraId="6B36E591" w14:textId="5F28BA62" w:rsidR="00820EF6" w:rsidRPr="008517CD"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54</w:t>
            </w:r>
          </w:p>
        </w:tc>
        <w:tc>
          <w:tcPr>
            <w:tcW w:w="2977" w:type="dxa"/>
          </w:tcPr>
          <w:p w14:paraId="3411D879" w14:textId="0B42CC91" w:rsidR="00820EF6" w:rsidRPr="00EB17D2" w:rsidRDefault="00820EF6" w:rsidP="00CF7697">
            <w:pPr>
              <w:autoSpaceDE w:val="0"/>
              <w:autoSpaceDN w:val="0"/>
              <w:spacing w:after="316" w:line="230" w:lineRule="auto"/>
              <w:rPr>
                <w:rFonts w:ascii="Times New Roman" w:eastAsia="Times New Roman" w:hAnsi="Times New Roman" w:cs="Times New Roman"/>
                <w:color w:val="000000"/>
                <w:w w:val="98"/>
                <w:sz w:val="20"/>
                <w:szCs w:val="20"/>
              </w:rPr>
            </w:pPr>
            <w:r>
              <w:rPr>
                <w:rFonts w:ascii="Times New Roman" w:eastAsia="Times New Roman" w:hAnsi="Times New Roman" w:cs="Times New Roman"/>
                <w:color w:val="000000"/>
                <w:w w:val="98"/>
                <w:sz w:val="20"/>
                <w:szCs w:val="20"/>
                <w:lang w:val="ru-RU"/>
              </w:rPr>
              <w:t xml:space="preserve">Преодоление элементов </w:t>
            </w:r>
            <w:proofErr w:type="spellStart"/>
            <w:r>
              <w:rPr>
                <w:rFonts w:ascii="Times New Roman" w:eastAsia="Times New Roman" w:hAnsi="Times New Roman" w:cs="Times New Roman"/>
                <w:color w:val="000000"/>
                <w:w w:val="98"/>
                <w:sz w:val="20"/>
                <w:szCs w:val="20"/>
                <w:lang w:val="ru-RU"/>
              </w:rPr>
              <w:t>турполосы</w:t>
            </w:r>
            <w:proofErr w:type="spellEnd"/>
          </w:p>
        </w:tc>
        <w:tc>
          <w:tcPr>
            <w:tcW w:w="851" w:type="dxa"/>
          </w:tcPr>
          <w:p w14:paraId="2BAA69E8" w14:textId="481419F1" w:rsidR="00820EF6" w:rsidRPr="00820EF6"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1</w:t>
            </w:r>
          </w:p>
        </w:tc>
        <w:tc>
          <w:tcPr>
            <w:tcW w:w="1275" w:type="dxa"/>
          </w:tcPr>
          <w:p w14:paraId="43ADBBDA" w14:textId="680B4708" w:rsidR="00820EF6" w:rsidRPr="00820EF6"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0</w:t>
            </w:r>
          </w:p>
        </w:tc>
        <w:tc>
          <w:tcPr>
            <w:tcW w:w="1843" w:type="dxa"/>
          </w:tcPr>
          <w:p w14:paraId="7B0C7A7A" w14:textId="36DBD4C2" w:rsidR="00820EF6" w:rsidRPr="00820EF6"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1</w:t>
            </w:r>
          </w:p>
        </w:tc>
        <w:tc>
          <w:tcPr>
            <w:tcW w:w="1276" w:type="dxa"/>
          </w:tcPr>
          <w:p w14:paraId="28C383D2" w14:textId="24E139E0" w:rsidR="00820EF6" w:rsidRPr="004B640A" w:rsidRDefault="004B640A" w:rsidP="00CF7697">
            <w:pPr>
              <w:autoSpaceDE w:val="0"/>
              <w:autoSpaceDN w:val="0"/>
              <w:spacing w:after="316" w:line="230" w:lineRule="auto"/>
              <w:rPr>
                <w:rFonts w:ascii="Times New Roman" w:eastAsia="Times New Roman" w:hAnsi="Times New Roman" w:cs="Times New Roman"/>
                <w:b/>
                <w:color w:val="000000"/>
                <w:w w:val="98"/>
                <w:sz w:val="20"/>
                <w:szCs w:val="20"/>
                <w:lang w:val="ru-RU"/>
              </w:rPr>
            </w:pPr>
            <w:r>
              <w:rPr>
                <w:rFonts w:ascii="Times New Roman" w:eastAsia="Times New Roman" w:hAnsi="Times New Roman" w:cs="Times New Roman"/>
                <w:b/>
                <w:color w:val="000000"/>
                <w:w w:val="98"/>
                <w:sz w:val="20"/>
                <w:szCs w:val="20"/>
                <w:lang w:val="ru-RU"/>
              </w:rPr>
              <w:t>4.04.2024</w:t>
            </w:r>
          </w:p>
        </w:tc>
        <w:tc>
          <w:tcPr>
            <w:tcW w:w="1886" w:type="dxa"/>
          </w:tcPr>
          <w:p w14:paraId="6FA4DF89" w14:textId="77777777" w:rsidR="00820EF6" w:rsidRPr="00EB17D2" w:rsidRDefault="00820EF6" w:rsidP="00CF7697">
            <w:pPr>
              <w:rPr>
                <w:rFonts w:ascii="Times New Roman" w:eastAsia="Times New Roman" w:hAnsi="Times New Roman" w:cs="Times New Roman"/>
                <w:color w:val="000000"/>
                <w:w w:val="98"/>
                <w:sz w:val="20"/>
                <w:szCs w:val="20"/>
              </w:rPr>
            </w:pPr>
          </w:p>
        </w:tc>
      </w:tr>
      <w:tr w:rsidR="00820EF6" w:rsidRPr="00AA43D1" w14:paraId="4FAFA0FA" w14:textId="77777777" w:rsidTr="008517CD">
        <w:trPr>
          <w:trHeight w:val="623"/>
        </w:trPr>
        <w:tc>
          <w:tcPr>
            <w:tcW w:w="562" w:type="dxa"/>
          </w:tcPr>
          <w:p w14:paraId="68BD288B" w14:textId="388320C3" w:rsidR="00820EF6" w:rsidRPr="008517CD"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55</w:t>
            </w:r>
          </w:p>
        </w:tc>
        <w:tc>
          <w:tcPr>
            <w:tcW w:w="2977" w:type="dxa"/>
          </w:tcPr>
          <w:p w14:paraId="3BC94146" w14:textId="1A846A77" w:rsidR="00820EF6" w:rsidRPr="00EB17D2" w:rsidRDefault="00820EF6" w:rsidP="00CF7697">
            <w:pPr>
              <w:autoSpaceDE w:val="0"/>
              <w:autoSpaceDN w:val="0"/>
              <w:spacing w:after="316" w:line="230" w:lineRule="auto"/>
              <w:rPr>
                <w:rFonts w:ascii="Times New Roman" w:eastAsia="Times New Roman" w:hAnsi="Times New Roman" w:cs="Times New Roman"/>
                <w:color w:val="000000"/>
                <w:w w:val="98"/>
                <w:sz w:val="20"/>
                <w:szCs w:val="20"/>
              </w:rPr>
            </w:pPr>
            <w:r>
              <w:rPr>
                <w:rFonts w:ascii="Times New Roman" w:eastAsia="Times New Roman" w:hAnsi="Times New Roman" w:cs="Times New Roman"/>
                <w:color w:val="000000"/>
                <w:w w:val="98"/>
                <w:sz w:val="20"/>
                <w:szCs w:val="20"/>
                <w:lang w:val="ru-RU"/>
              </w:rPr>
              <w:t xml:space="preserve">Преодоление элементов </w:t>
            </w:r>
            <w:proofErr w:type="spellStart"/>
            <w:r>
              <w:rPr>
                <w:rFonts w:ascii="Times New Roman" w:eastAsia="Times New Roman" w:hAnsi="Times New Roman" w:cs="Times New Roman"/>
                <w:color w:val="000000"/>
                <w:w w:val="98"/>
                <w:sz w:val="20"/>
                <w:szCs w:val="20"/>
                <w:lang w:val="ru-RU"/>
              </w:rPr>
              <w:t>турполосы</w:t>
            </w:r>
            <w:proofErr w:type="spellEnd"/>
          </w:p>
        </w:tc>
        <w:tc>
          <w:tcPr>
            <w:tcW w:w="851" w:type="dxa"/>
          </w:tcPr>
          <w:p w14:paraId="32DA0009" w14:textId="46341FCC" w:rsidR="00820EF6" w:rsidRPr="00820EF6"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1</w:t>
            </w:r>
          </w:p>
        </w:tc>
        <w:tc>
          <w:tcPr>
            <w:tcW w:w="1275" w:type="dxa"/>
          </w:tcPr>
          <w:p w14:paraId="7040186E" w14:textId="13B0F9EA" w:rsidR="00820EF6" w:rsidRPr="00820EF6"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0</w:t>
            </w:r>
          </w:p>
        </w:tc>
        <w:tc>
          <w:tcPr>
            <w:tcW w:w="1843" w:type="dxa"/>
          </w:tcPr>
          <w:p w14:paraId="65F638E2" w14:textId="2A7DF590" w:rsidR="00820EF6" w:rsidRPr="00820EF6"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1</w:t>
            </w:r>
          </w:p>
        </w:tc>
        <w:tc>
          <w:tcPr>
            <w:tcW w:w="1276" w:type="dxa"/>
          </w:tcPr>
          <w:p w14:paraId="31F118EF" w14:textId="6F760A2F" w:rsidR="00820EF6" w:rsidRPr="004B640A" w:rsidRDefault="004B640A" w:rsidP="00CF7697">
            <w:pPr>
              <w:autoSpaceDE w:val="0"/>
              <w:autoSpaceDN w:val="0"/>
              <w:spacing w:after="316" w:line="230" w:lineRule="auto"/>
              <w:rPr>
                <w:rFonts w:ascii="Times New Roman" w:eastAsia="Times New Roman" w:hAnsi="Times New Roman" w:cs="Times New Roman"/>
                <w:b/>
                <w:color w:val="000000"/>
                <w:w w:val="98"/>
                <w:sz w:val="20"/>
                <w:szCs w:val="20"/>
                <w:lang w:val="ru-RU"/>
              </w:rPr>
            </w:pPr>
            <w:r>
              <w:rPr>
                <w:rFonts w:ascii="Times New Roman" w:eastAsia="Times New Roman" w:hAnsi="Times New Roman" w:cs="Times New Roman"/>
                <w:b/>
                <w:color w:val="000000"/>
                <w:w w:val="98"/>
                <w:sz w:val="20"/>
                <w:szCs w:val="20"/>
                <w:lang w:val="ru-RU"/>
              </w:rPr>
              <w:t>8.04.2024</w:t>
            </w:r>
          </w:p>
        </w:tc>
        <w:tc>
          <w:tcPr>
            <w:tcW w:w="1886" w:type="dxa"/>
          </w:tcPr>
          <w:p w14:paraId="095652B5" w14:textId="77777777" w:rsidR="00820EF6" w:rsidRPr="00EB17D2" w:rsidRDefault="00820EF6" w:rsidP="00CF7697">
            <w:pPr>
              <w:rPr>
                <w:rFonts w:ascii="Times New Roman" w:eastAsia="Times New Roman" w:hAnsi="Times New Roman" w:cs="Times New Roman"/>
                <w:color w:val="000000"/>
                <w:w w:val="98"/>
                <w:sz w:val="20"/>
                <w:szCs w:val="20"/>
              </w:rPr>
            </w:pPr>
          </w:p>
        </w:tc>
      </w:tr>
      <w:tr w:rsidR="00820EF6" w:rsidRPr="00AA43D1" w14:paraId="2DBC3D74" w14:textId="77777777" w:rsidTr="008517CD">
        <w:trPr>
          <w:trHeight w:val="623"/>
        </w:trPr>
        <w:tc>
          <w:tcPr>
            <w:tcW w:w="562" w:type="dxa"/>
          </w:tcPr>
          <w:p w14:paraId="48CE506C" w14:textId="198CA68B" w:rsidR="00820EF6" w:rsidRPr="008517CD"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56</w:t>
            </w:r>
          </w:p>
        </w:tc>
        <w:tc>
          <w:tcPr>
            <w:tcW w:w="2977" w:type="dxa"/>
          </w:tcPr>
          <w:p w14:paraId="2DF01242" w14:textId="2C6E9F12" w:rsidR="00820EF6" w:rsidRPr="00EB17D2" w:rsidRDefault="00820EF6" w:rsidP="00CF7697">
            <w:pPr>
              <w:autoSpaceDE w:val="0"/>
              <w:autoSpaceDN w:val="0"/>
              <w:spacing w:after="316" w:line="230" w:lineRule="auto"/>
              <w:rPr>
                <w:rFonts w:ascii="Times New Roman" w:eastAsia="Times New Roman" w:hAnsi="Times New Roman" w:cs="Times New Roman"/>
                <w:color w:val="000000"/>
                <w:w w:val="98"/>
                <w:sz w:val="20"/>
                <w:szCs w:val="20"/>
              </w:rPr>
            </w:pPr>
            <w:r>
              <w:rPr>
                <w:rFonts w:ascii="Times New Roman" w:eastAsia="Times New Roman" w:hAnsi="Times New Roman" w:cs="Times New Roman"/>
                <w:color w:val="000000"/>
                <w:w w:val="98"/>
                <w:sz w:val="20"/>
                <w:szCs w:val="20"/>
                <w:lang w:val="ru-RU"/>
              </w:rPr>
              <w:t xml:space="preserve">Преодоление элементов </w:t>
            </w:r>
            <w:proofErr w:type="spellStart"/>
            <w:r>
              <w:rPr>
                <w:rFonts w:ascii="Times New Roman" w:eastAsia="Times New Roman" w:hAnsi="Times New Roman" w:cs="Times New Roman"/>
                <w:color w:val="000000"/>
                <w:w w:val="98"/>
                <w:sz w:val="20"/>
                <w:szCs w:val="20"/>
                <w:lang w:val="ru-RU"/>
              </w:rPr>
              <w:t>турполосы</w:t>
            </w:r>
            <w:proofErr w:type="spellEnd"/>
          </w:p>
        </w:tc>
        <w:tc>
          <w:tcPr>
            <w:tcW w:w="851" w:type="dxa"/>
          </w:tcPr>
          <w:p w14:paraId="6DF92B57" w14:textId="58B4A881" w:rsidR="00820EF6" w:rsidRPr="00820EF6"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1</w:t>
            </w:r>
          </w:p>
        </w:tc>
        <w:tc>
          <w:tcPr>
            <w:tcW w:w="1275" w:type="dxa"/>
          </w:tcPr>
          <w:p w14:paraId="0B009FBF" w14:textId="07705117" w:rsidR="00820EF6" w:rsidRPr="00820EF6"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0</w:t>
            </w:r>
          </w:p>
        </w:tc>
        <w:tc>
          <w:tcPr>
            <w:tcW w:w="1843" w:type="dxa"/>
          </w:tcPr>
          <w:p w14:paraId="31FD0EAC" w14:textId="3D425C0C" w:rsidR="00820EF6" w:rsidRPr="00820EF6"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1</w:t>
            </w:r>
          </w:p>
        </w:tc>
        <w:tc>
          <w:tcPr>
            <w:tcW w:w="1276" w:type="dxa"/>
          </w:tcPr>
          <w:p w14:paraId="54289D5F" w14:textId="1E7195AD" w:rsidR="00820EF6" w:rsidRPr="004B640A" w:rsidRDefault="004B640A" w:rsidP="00CF7697">
            <w:pPr>
              <w:autoSpaceDE w:val="0"/>
              <w:autoSpaceDN w:val="0"/>
              <w:spacing w:after="316" w:line="230" w:lineRule="auto"/>
              <w:rPr>
                <w:rFonts w:ascii="Times New Roman" w:eastAsia="Times New Roman" w:hAnsi="Times New Roman" w:cs="Times New Roman"/>
                <w:b/>
                <w:color w:val="000000"/>
                <w:w w:val="98"/>
                <w:sz w:val="20"/>
                <w:szCs w:val="20"/>
                <w:lang w:val="ru-RU"/>
              </w:rPr>
            </w:pPr>
            <w:r>
              <w:rPr>
                <w:rFonts w:ascii="Times New Roman" w:eastAsia="Times New Roman" w:hAnsi="Times New Roman" w:cs="Times New Roman"/>
                <w:b/>
                <w:color w:val="000000"/>
                <w:w w:val="98"/>
                <w:sz w:val="20"/>
                <w:szCs w:val="20"/>
                <w:lang w:val="ru-RU"/>
              </w:rPr>
              <w:t>11.04.2024</w:t>
            </w:r>
          </w:p>
        </w:tc>
        <w:tc>
          <w:tcPr>
            <w:tcW w:w="1886" w:type="dxa"/>
          </w:tcPr>
          <w:p w14:paraId="352A2AE4" w14:textId="77777777" w:rsidR="00820EF6" w:rsidRPr="00EB17D2" w:rsidRDefault="00820EF6" w:rsidP="00CF7697">
            <w:pPr>
              <w:rPr>
                <w:rFonts w:ascii="Times New Roman" w:eastAsia="Times New Roman" w:hAnsi="Times New Roman" w:cs="Times New Roman"/>
                <w:color w:val="000000"/>
                <w:w w:val="98"/>
                <w:sz w:val="20"/>
                <w:szCs w:val="20"/>
              </w:rPr>
            </w:pPr>
          </w:p>
        </w:tc>
      </w:tr>
      <w:tr w:rsidR="00820EF6" w:rsidRPr="00AA43D1" w14:paraId="2A10B3DE" w14:textId="77777777" w:rsidTr="008517CD">
        <w:trPr>
          <w:trHeight w:val="623"/>
        </w:trPr>
        <w:tc>
          <w:tcPr>
            <w:tcW w:w="562" w:type="dxa"/>
          </w:tcPr>
          <w:p w14:paraId="1EE414E9" w14:textId="43DDE3D5" w:rsidR="00820EF6" w:rsidRPr="008517CD"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57</w:t>
            </w:r>
          </w:p>
        </w:tc>
        <w:tc>
          <w:tcPr>
            <w:tcW w:w="2977" w:type="dxa"/>
          </w:tcPr>
          <w:p w14:paraId="2F02FF92" w14:textId="483A51E6" w:rsidR="00820EF6" w:rsidRPr="00EB17D2" w:rsidRDefault="00820EF6" w:rsidP="00CF7697">
            <w:pPr>
              <w:autoSpaceDE w:val="0"/>
              <w:autoSpaceDN w:val="0"/>
              <w:spacing w:after="316" w:line="230" w:lineRule="auto"/>
              <w:rPr>
                <w:rFonts w:ascii="Times New Roman" w:eastAsia="Times New Roman" w:hAnsi="Times New Roman" w:cs="Times New Roman"/>
                <w:color w:val="000000"/>
                <w:w w:val="98"/>
                <w:sz w:val="20"/>
                <w:szCs w:val="20"/>
              </w:rPr>
            </w:pPr>
            <w:r>
              <w:rPr>
                <w:rFonts w:ascii="Times New Roman" w:eastAsia="Times New Roman" w:hAnsi="Times New Roman" w:cs="Times New Roman"/>
                <w:color w:val="000000"/>
                <w:w w:val="98"/>
                <w:sz w:val="20"/>
                <w:szCs w:val="20"/>
                <w:lang w:val="ru-RU"/>
              </w:rPr>
              <w:t xml:space="preserve">Преодоление элементов </w:t>
            </w:r>
            <w:proofErr w:type="spellStart"/>
            <w:r>
              <w:rPr>
                <w:rFonts w:ascii="Times New Roman" w:eastAsia="Times New Roman" w:hAnsi="Times New Roman" w:cs="Times New Roman"/>
                <w:color w:val="000000"/>
                <w:w w:val="98"/>
                <w:sz w:val="20"/>
                <w:szCs w:val="20"/>
                <w:lang w:val="ru-RU"/>
              </w:rPr>
              <w:t>турполосы</w:t>
            </w:r>
            <w:proofErr w:type="spellEnd"/>
          </w:p>
        </w:tc>
        <w:tc>
          <w:tcPr>
            <w:tcW w:w="851" w:type="dxa"/>
          </w:tcPr>
          <w:p w14:paraId="21133E1C" w14:textId="25B13D13" w:rsidR="00820EF6" w:rsidRPr="00820EF6"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1</w:t>
            </w:r>
          </w:p>
        </w:tc>
        <w:tc>
          <w:tcPr>
            <w:tcW w:w="1275" w:type="dxa"/>
          </w:tcPr>
          <w:p w14:paraId="7A42893E" w14:textId="7AE392FA" w:rsidR="00820EF6" w:rsidRPr="00820EF6"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0</w:t>
            </w:r>
          </w:p>
        </w:tc>
        <w:tc>
          <w:tcPr>
            <w:tcW w:w="1843" w:type="dxa"/>
          </w:tcPr>
          <w:p w14:paraId="6597FDE4" w14:textId="35D1FDD2" w:rsidR="00820EF6" w:rsidRPr="00820EF6"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1</w:t>
            </w:r>
          </w:p>
        </w:tc>
        <w:tc>
          <w:tcPr>
            <w:tcW w:w="1276" w:type="dxa"/>
          </w:tcPr>
          <w:p w14:paraId="12F4031A" w14:textId="0687D735" w:rsidR="00820EF6" w:rsidRPr="004B640A" w:rsidRDefault="004B640A" w:rsidP="00CF7697">
            <w:pPr>
              <w:autoSpaceDE w:val="0"/>
              <w:autoSpaceDN w:val="0"/>
              <w:spacing w:after="316" w:line="230" w:lineRule="auto"/>
              <w:rPr>
                <w:rFonts w:ascii="Times New Roman" w:eastAsia="Times New Roman" w:hAnsi="Times New Roman" w:cs="Times New Roman"/>
                <w:b/>
                <w:color w:val="000000"/>
                <w:w w:val="98"/>
                <w:sz w:val="20"/>
                <w:szCs w:val="20"/>
                <w:lang w:val="ru-RU"/>
              </w:rPr>
            </w:pPr>
            <w:r>
              <w:rPr>
                <w:rFonts w:ascii="Times New Roman" w:eastAsia="Times New Roman" w:hAnsi="Times New Roman" w:cs="Times New Roman"/>
                <w:b/>
                <w:color w:val="000000"/>
                <w:w w:val="98"/>
                <w:sz w:val="20"/>
                <w:szCs w:val="20"/>
                <w:lang w:val="ru-RU"/>
              </w:rPr>
              <w:t>15.04.2024</w:t>
            </w:r>
          </w:p>
        </w:tc>
        <w:tc>
          <w:tcPr>
            <w:tcW w:w="1886" w:type="dxa"/>
          </w:tcPr>
          <w:p w14:paraId="3627A5CF" w14:textId="77777777" w:rsidR="00820EF6" w:rsidRPr="00EB17D2" w:rsidRDefault="00820EF6" w:rsidP="00CF7697">
            <w:pPr>
              <w:rPr>
                <w:rFonts w:ascii="Times New Roman" w:eastAsia="Times New Roman" w:hAnsi="Times New Roman" w:cs="Times New Roman"/>
                <w:color w:val="000000"/>
                <w:w w:val="98"/>
                <w:sz w:val="20"/>
                <w:szCs w:val="20"/>
              </w:rPr>
            </w:pPr>
          </w:p>
        </w:tc>
      </w:tr>
      <w:tr w:rsidR="00820EF6" w:rsidRPr="00AA43D1" w14:paraId="51D88B2B" w14:textId="77777777" w:rsidTr="008517CD">
        <w:trPr>
          <w:trHeight w:val="623"/>
        </w:trPr>
        <w:tc>
          <w:tcPr>
            <w:tcW w:w="562" w:type="dxa"/>
          </w:tcPr>
          <w:p w14:paraId="2FBB5A83" w14:textId="641FD730" w:rsidR="00820EF6" w:rsidRPr="008517CD"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58</w:t>
            </w:r>
          </w:p>
        </w:tc>
        <w:tc>
          <w:tcPr>
            <w:tcW w:w="2977" w:type="dxa"/>
          </w:tcPr>
          <w:p w14:paraId="418C2736" w14:textId="37C02C35" w:rsidR="00820EF6" w:rsidRPr="00EB17D2" w:rsidRDefault="00820EF6" w:rsidP="00CF7697">
            <w:pPr>
              <w:autoSpaceDE w:val="0"/>
              <w:autoSpaceDN w:val="0"/>
              <w:spacing w:after="316" w:line="230" w:lineRule="auto"/>
              <w:rPr>
                <w:rFonts w:ascii="Times New Roman" w:eastAsia="Times New Roman" w:hAnsi="Times New Roman" w:cs="Times New Roman"/>
                <w:color w:val="000000"/>
                <w:w w:val="98"/>
                <w:sz w:val="20"/>
                <w:szCs w:val="20"/>
              </w:rPr>
            </w:pPr>
            <w:r>
              <w:rPr>
                <w:rFonts w:ascii="Times New Roman" w:eastAsia="Times New Roman" w:hAnsi="Times New Roman" w:cs="Times New Roman"/>
                <w:color w:val="000000"/>
                <w:w w:val="98"/>
                <w:sz w:val="20"/>
                <w:szCs w:val="20"/>
                <w:lang w:val="ru-RU"/>
              </w:rPr>
              <w:t xml:space="preserve">Преодоление элементов </w:t>
            </w:r>
            <w:proofErr w:type="spellStart"/>
            <w:r>
              <w:rPr>
                <w:rFonts w:ascii="Times New Roman" w:eastAsia="Times New Roman" w:hAnsi="Times New Roman" w:cs="Times New Roman"/>
                <w:color w:val="000000"/>
                <w:w w:val="98"/>
                <w:sz w:val="20"/>
                <w:szCs w:val="20"/>
                <w:lang w:val="ru-RU"/>
              </w:rPr>
              <w:t>турполосы</w:t>
            </w:r>
            <w:proofErr w:type="spellEnd"/>
          </w:p>
        </w:tc>
        <w:tc>
          <w:tcPr>
            <w:tcW w:w="851" w:type="dxa"/>
          </w:tcPr>
          <w:p w14:paraId="38C9115E" w14:textId="1B80BE13" w:rsidR="00820EF6" w:rsidRPr="00820EF6"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1</w:t>
            </w:r>
          </w:p>
        </w:tc>
        <w:tc>
          <w:tcPr>
            <w:tcW w:w="1275" w:type="dxa"/>
          </w:tcPr>
          <w:p w14:paraId="14AC1952" w14:textId="078A86CC" w:rsidR="00820EF6" w:rsidRPr="00820EF6"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0</w:t>
            </w:r>
          </w:p>
        </w:tc>
        <w:tc>
          <w:tcPr>
            <w:tcW w:w="1843" w:type="dxa"/>
          </w:tcPr>
          <w:p w14:paraId="29540DEC" w14:textId="54032360" w:rsidR="00820EF6" w:rsidRPr="00820EF6"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1</w:t>
            </w:r>
          </w:p>
        </w:tc>
        <w:tc>
          <w:tcPr>
            <w:tcW w:w="1276" w:type="dxa"/>
          </w:tcPr>
          <w:p w14:paraId="18A6D3E1" w14:textId="2457B910" w:rsidR="00820EF6" w:rsidRPr="004B640A" w:rsidRDefault="004B640A" w:rsidP="00CF7697">
            <w:pPr>
              <w:autoSpaceDE w:val="0"/>
              <w:autoSpaceDN w:val="0"/>
              <w:spacing w:after="316" w:line="230" w:lineRule="auto"/>
              <w:rPr>
                <w:rFonts w:ascii="Times New Roman" w:eastAsia="Times New Roman" w:hAnsi="Times New Roman" w:cs="Times New Roman"/>
                <w:b/>
                <w:color w:val="000000"/>
                <w:w w:val="98"/>
                <w:sz w:val="20"/>
                <w:szCs w:val="20"/>
                <w:lang w:val="ru-RU"/>
              </w:rPr>
            </w:pPr>
            <w:r>
              <w:rPr>
                <w:rFonts w:ascii="Times New Roman" w:eastAsia="Times New Roman" w:hAnsi="Times New Roman" w:cs="Times New Roman"/>
                <w:b/>
                <w:color w:val="000000"/>
                <w:w w:val="98"/>
                <w:sz w:val="20"/>
                <w:szCs w:val="20"/>
                <w:lang w:val="ru-RU"/>
              </w:rPr>
              <w:t>18.04.2024</w:t>
            </w:r>
          </w:p>
        </w:tc>
        <w:tc>
          <w:tcPr>
            <w:tcW w:w="1886" w:type="dxa"/>
          </w:tcPr>
          <w:p w14:paraId="531B1A9B" w14:textId="77777777" w:rsidR="00820EF6" w:rsidRPr="00EB17D2" w:rsidRDefault="00820EF6" w:rsidP="00CF7697">
            <w:pPr>
              <w:rPr>
                <w:rFonts w:ascii="Times New Roman" w:eastAsia="Times New Roman" w:hAnsi="Times New Roman" w:cs="Times New Roman"/>
                <w:color w:val="000000"/>
                <w:w w:val="98"/>
                <w:sz w:val="20"/>
                <w:szCs w:val="20"/>
              </w:rPr>
            </w:pPr>
          </w:p>
        </w:tc>
      </w:tr>
      <w:tr w:rsidR="00820EF6" w:rsidRPr="00AA43D1" w14:paraId="5C14701B" w14:textId="77777777" w:rsidTr="008517CD">
        <w:trPr>
          <w:trHeight w:val="623"/>
        </w:trPr>
        <w:tc>
          <w:tcPr>
            <w:tcW w:w="562" w:type="dxa"/>
          </w:tcPr>
          <w:p w14:paraId="6ECB7E9E" w14:textId="348F3410" w:rsidR="00820EF6" w:rsidRPr="008517CD"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lastRenderedPageBreak/>
              <w:t>59</w:t>
            </w:r>
          </w:p>
        </w:tc>
        <w:tc>
          <w:tcPr>
            <w:tcW w:w="2977" w:type="dxa"/>
          </w:tcPr>
          <w:p w14:paraId="0FC56B36" w14:textId="392D698E" w:rsidR="00820EF6" w:rsidRPr="00EB17D2" w:rsidRDefault="00820EF6" w:rsidP="00CF7697">
            <w:pPr>
              <w:autoSpaceDE w:val="0"/>
              <w:autoSpaceDN w:val="0"/>
              <w:spacing w:after="316" w:line="230" w:lineRule="auto"/>
              <w:rPr>
                <w:rFonts w:ascii="Times New Roman" w:eastAsia="Times New Roman" w:hAnsi="Times New Roman" w:cs="Times New Roman"/>
                <w:color w:val="000000"/>
                <w:w w:val="98"/>
                <w:sz w:val="20"/>
                <w:szCs w:val="20"/>
              </w:rPr>
            </w:pPr>
            <w:r>
              <w:rPr>
                <w:rFonts w:ascii="Times New Roman" w:eastAsia="Times New Roman" w:hAnsi="Times New Roman" w:cs="Times New Roman"/>
                <w:color w:val="000000"/>
                <w:w w:val="98"/>
                <w:sz w:val="20"/>
                <w:szCs w:val="20"/>
                <w:lang w:val="ru-RU"/>
              </w:rPr>
              <w:t xml:space="preserve">Преодоление элементов </w:t>
            </w:r>
            <w:proofErr w:type="spellStart"/>
            <w:r>
              <w:rPr>
                <w:rFonts w:ascii="Times New Roman" w:eastAsia="Times New Roman" w:hAnsi="Times New Roman" w:cs="Times New Roman"/>
                <w:color w:val="000000"/>
                <w:w w:val="98"/>
                <w:sz w:val="20"/>
                <w:szCs w:val="20"/>
                <w:lang w:val="ru-RU"/>
              </w:rPr>
              <w:t>турполосы</w:t>
            </w:r>
            <w:proofErr w:type="spellEnd"/>
          </w:p>
        </w:tc>
        <w:tc>
          <w:tcPr>
            <w:tcW w:w="851" w:type="dxa"/>
          </w:tcPr>
          <w:p w14:paraId="23AEBB2E" w14:textId="35088CE9" w:rsidR="00820EF6" w:rsidRPr="00820EF6"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1</w:t>
            </w:r>
          </w:p>
        </w:tc>
        <w:tc>
          <w:tcPr>
            <w:tcW w:w="1275" w:type="dxa"/>
          </w:tcPr>
          <w:p w14:paraId="014F8EE9" w14:textId="6861EAE4" w:rsidR="00820EF6" w:rsidRPr="00820EF6"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0</w:t>
            </w:r>
          </w:p>
        </w:tc>
        <w:tc>
          <w:tcPr>
            <w:tcW w:w="1843" w:type="dxa"/>
          </w:tcPr>
          <w:p w14:paraId="642A20C9" w14:textId="1770FBA9" w:rsidR="00820EF6" w:rsidRPr="00820EF6"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1</w:t>
            </w:r>
          </w:p>
        </w:tc>
        <w:tc>
          <w:tcPr>
            <w:tcW w:w="1276" w:type="dxa"/>
          </w:tcPr>
          <w:p w14:paraId="3F38BC4D" w14:textId="5463661D" w:rsidR="00820EF6" w:rsidRPr="004B640A" w:rsidRDefault="004B640A" w:rsidP="00CF7697">
            <w:pPr>
              <w:autoSpaceDE w:val="0"/>
              <w:autoSpaceDN w:val="0"/>
              <w:spacing w:after="316" w:line="230" w:lineRule="auto"/>
              <w:rPr>
                <w:rFonts w:ascii="Times New Roman" w:eastAsia="Times New Roman" w:hAnsi="Times New Roman" w:cs="Times New Roman"/>
                <w:b/>
                <w:color w:val="000000"/>
                <w:w w:val="98"/>
                <w:sz w:val="20"/>
                <w:szCs w:val="20"/>
                <w:lang w:val="ru-RU"/>
              </w:rPr>
            </w:pPr>
            <w:r>
              <w:rPr>
                <w:rFonts w:ascii="Times New Roman" w:eastAsia="Times New Roman" w:hAnsi="Times New Roman" w:cs="Times New Roman"/>
                <w:b/>
                <w:color w:val="000000"/>
                <w:w w:val="98"/>
                <w:sz w:val="20"/>
                <w:szCs w:val="20"/>
                <w:lang w:val="ru-RU"/>
              </w:rPr>
              <w:t>22.04.2024</w:t>
            </w:r>
          </w:p>
        </w:tc>
        <w:tc>
          <w:tcPr>
            <w:tcW w:w="1886" w:type="dxa"/>
          </w:tcPr>
          <w:p w14:paraId="7E9CAFE2" w14:textId="77777777" w:rsidR="00820EF6" w:rsidRPr="00EB17D2" w:rsidRDefault="00820EF6" w:rsidP="00CF7697">
            <w:pPr>
              <w:rPr>
                <w:rFonts w:ascii="Times New Roman" w:eastAsia="Times New Roman" w:hAnsi="Times New Roman" w:cs="Times New Roman"/>
                <w:color w:val="000000"/>
                <w:w w:val="98"/>
                <w:sz w:val="20"/>
                <w:szCs w:val="20"/>
              </w:rPr>
            </w:pPr>
          </w:p>
        </w:tc>
      </w:tr>
      <w:tr w:rsidR="00820EF6" w:rsidRPr="00AA43D1" w14:paraId="18334411" w14:textId="77777777" w:rsidTr="008517CD">
        <w:trPr>
          <w:trHeight w:val="623"/>
        </w:trPr>
        <w:tc>
          <w:tcPr>
            <w:tcW w:w="562" w:type="dxa"/>
          </w:tcPr>
          <w:p w14:paraId="31E4E661" w14:textId="74CD2BAA" w:rsidR="00820EF6" w:rsidRPr="008517CD"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60</w:t>
            </w:r>
          </w:p>
        </w:tc>
        <w:tc>
          <w:tcPr>
            <w:tcW w:w="2977" w:type="dxa"/>
          </w:tcPr>
          <w:p w14:paraId="3566E9BC" w14:textId="41C63B81" w:rsidR="00820EF6" w:rsidRPr="008517CD"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 xml:space="preserve">Преодоление элементов </w:t>
            </w:r>
            <w:proofErr w:type="spellStart"/>
            <w:r>
              <w:rPr>
                <w:rFonts w:ascii="Times New Roman" w:eastAsia="Times New Roman" w:hAnsi="Times New Roman" w:cs="Times New Roman"/>
                <w:color w:val="000000"/>
                <w:w w:val="98"/>
                <w:sz w:val="20"/>
                <w:szCs w:val="20"/>
                <w:lang w:val="ru-RU"/>
              </w:rPr>
              <w:t>турполосы</w:t>
            </w:r>
            <w:proofErr w:type="spellEnd"/>
          </w:p>
        </w:tc>
        <w:tc>
          <w:tcPr>
            <w:tcW w:w="851" w:type="dxa"/>
          </w:tcPr>
          <w:p w14:paraId="4821AA9C" w14:textId="24128E5A" w:rsidR="00820EF6" w:rsidRPr="008517CD"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1</w:t>
            </w:r>
          </w:p>
        </w:tc>
        <w:tc>
          <w:tcPr>
            <w:tcW w:w="1275" w:type="dxa"/>
          </w:tcPr>
          <w:p w14:paraId="4E9B104B" w14:textId="0F7D222B" w:rsidR="00820EF6" w:rsidRPr="008517CD"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0</w:t>
            </w:r>
          </w:p>
        </w:tc>
        <w:tc>
          <w:tcPr>
            <w:tcW w:w="1843" w:type="dxa"/>
          </w:tcPr>
          <w:p w14:paraId="2DCCDD1F" w14:textId="64733771" w:rsidR="00820EF6" w:rsidRPr="008517CD"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1</w:t>
            </w:r>
          </w:p>
        </w:tc>
        <w:tc>
          <w:tcPr>
            <w:tcW w:w="1276" w:type="dxa"/>
          </w:tcPr>
          <w:p w14:paraId="274BB9DE" w14:textId="0451556F" w:rsidR="00820EF6" w:rsidRPr="008517CD" w:rsidRDefault="004B640A" w:rsidP="00CF7697">
            <w:pPr>
              <w:autoSpaceDE w:val="0"/>
              <w:autoSpaceDN w:val="0"/>
              <w:spacing w:after="316" w:line="230" w:lineRule="auto"/>
              <w:rPr>
                <w:rFonts w:ascii="Times New Roman" w:eastAsia="Times New Roman" w:hAnsi="Times New Roman" w:cs="Times New Roman"/>
                <w:b/>
                <w:color w:val="000000"/>
                <w:w w:val="98"/>
                <w:sz w:val="20"/>
                <w:szCs w:val="20"/>
                <w:lang w:val="ru-RU"/>
              </w:rPr>
            </w:pPr>
            <w:r>
              <w:rPr>
                <w:rFonts w:ascii="Times New Roman" w:eastAsia="Times New Roman" w:hAnsi="Times New Roman" w:cs="Times New Roman"/>
                <w:b/>
                <w:color w:val="000000"/>
                <w:w w:val="98"/>
                <w:sz w:val="20"/>
                <w:szCs w:val="20"/>
                <w:lang w:val="ru-RU"/>
              </w:rPr>
              <w:t>25.04.2024</w:t>
            </w:r>
          </w:p>
        </w:tc>
        <w:tc>
          <w:tcPr>
            <w:tcW w:w="1886" w:type="dxa"/>
          </w:tcPr>
          <w:p w14:paraId="1F2637B1" w14:textId="77777777" w:rsidR="00820EF6" w:rsidRPr="008517CD" w:rsidRDefault="00820EF6" w:rsidP="00CF7697">
            <w:pPr>
              <w:rPr>
                <w:rFonts w:ascii="Times New Roman" w:eastAsia="Times New Roman" w:hAnsi="Times New Roman" w:cs="Times New Roman"/>
                <w:color w:val="000000"/>
                <w:w w:val="98"/>
                <w:sz w:val="20"/>
                <w:szCs w:val="20"/>
                <w:lang w:val="ru-RU"/>
              </w:rPr>
            </w:pPr>
          </w:p>
        </w:tc>
      </w:tr>
      <w:tr w:rsidR="00820EF6" w:rsidRPr="00AA43D1" w14:paraId="2BB8161E" w14:textId="77777777" w:rsidTr="008517CD">
        <w:trPr>
          <w:trHeight w:val="623"/>
        </w:trPr>
        <w:tc>
          <w:tcPr>
            <w:tcW w:w="562" w:type="dxa"/>
          </w:tcPr>
          <w:p w14:paraId="29DF42B1" w14:textId="7E112180" w:rsidR="00820EF6" w:rsidRPr="008517CD"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61</w:t>
            </w:r>
          </w:p>
        </w:tc>
        <w:tc>
          <w:tcPr>
            <w:tcW w:w="2977" w:type="dxa"/>
          </w:tcPr>
          <w:p w14:paraId="750E4EF9" w14:textId="5F20DED9" w:rsidR="00820EF6" w:rsidRPr="008517CD"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Элементы строевой подготовки на уроках ПФП</w:t>
            </w:r>
          </w:p>
        </w:tc>
        <w:tc>
          <w:tcPr>
            <w:tcW w:w="851" w:type="dxa"/>
          </w:tcPr>
          <w:p w14:paraId="40F89C05" w14:textId="76EBE603" w:rsidR="00820EF6" w:rsidRPr="008517CD"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1</w:t>
            </w:r>
          </w:p>
        </w:tc>
        <w:tc>
          <w:tcPr>
            <w:tcW w:w="1275" w:type="dxa"/>
          </w:tcPr>
          <w:p w14:paraId="1C864582" w14:textId="4E949054" w:rsidR="00820EF6" w:rsidRPr="008517CD"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0</w:t>
            </w:r>
          </w:p>
        </w:tc>
        <w:tc>
          <w:tcPr>
            <w:tcW w:w="1843" w:type="dxa"/>
          </w:tcPr>
          <w:p w14:paraId="66254FF6" w14:textId="3322DAF8" w:rsidR="00820EF6" w:rsidRPr="008517CD"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1</w:t>
            </w:r>
          </w:p>
        </w:tc>
        <w:tc>
          <w:tcPr>
            <w:tcW w:w="1276" w:type="dxa"/>
          </w:tcPr>
          <w:p w14:paraId="40797200" w14:textId="3F473035" w:rsidR="00820EF6" w:rsidRPr="008517CD" w:rsidRDefault="004B640A" w:rsidP="00CF7697">
            <w:pPr>
              <w:autoSpaceDE w:val="0"/>
              <w:autoSpaceDN w:val="0"/>
              <w:spacing w:after="316" w:line="230" w:lineRule="auto"/>
              <w:rPr>
                <w:rFonts w:ascii="Times New Roman" w:eastAsia="Times New Roman" w:hAnsi="Times New Roman" w:cs="Times New Roman"/>
                <w:b/>
                <w:color w:val="000000"/>
                <w:w w:val="98"/>
                <w:sz w:val="20"/>
                <w:szCs w:val="20"/>
                <w:lang w:val="ru-RU"/>
              </w:rPr>
            </w:pPr>
            <w:r>
              <w:rPr>
                <w:rFonts w:ascii="Times New Roman" w:eastAsia="Times New Roman" w:hAnsi="Times New Roman" w:cs="Times New Roman"/>
                <w:b/>
                <w:color w:val="000000"/>
                <w:w w:val="98"/>
                <w:sz w:val="20"/>
                <w:szCs w:val="20"/>
                <w:lang w:val="ru-RU"/>
              </w:rPr>
              <w:t>2.05.2024</w:t>
            </w:r>
          </w:p>
        </w:tc>
        <w:tc>
          <w:tcPr>
            <w:tcW w:w="1886" w:type="dxa"/>
          </w:tcPr>
          <w:p w14:paraId="0E17377B" w14:textId="77777777" w:rsidR="00820EF6" w:rsidRPr="008517CD" w:rsidRDefault="00820EF6" w:rsidP="00CF7697">
            <w:pPr>
              <w:rPr>
                <w:rFonts w:ascii="Times New Roman" w:eastAsia="Times New Roman" w:hAnsi="Times New Roman" w:cs="Times New Roman"/>
                <w:color w:val="000000"/>
                <w:w w:val="98"/>
                <w:sz w:val="20"/>
                <w:szCs w:val="20"/>
                <w:lang w:val="ru-RU"/>
              </w:rPr>
            </w:pPr>
          </w:p>
        </w:tc>
      </w:tr>
      <w:tr w:rsidR="00820EF6" w:rsidRPr="00AA43D1" w14:paraId="1B2111F5" w14:textId="77777777" w:rsidTr="008517CD">
        <w:trPr>
          <w:trHeight w:val="623"/>
        </w:trPr>
        <w:tc>
          <w:tcPr>
            <w:tcW w:w="562" w:type="dxa"/>
          </w:tcPr>
          <w:p w14:paraId="6D945236" w14:textId="723F185E" w:rsidR="00820EF6" w:rsidRPr="008517CD"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62</w:t>
            </w:r>
          </w:p>
        </w:tc>
        <w:tc>
          <w:tcPr>
            <w:tcW w:w="2977" w:type="dxa"/>
          </w:tcPr>
          <w:p w14:paraId="6E22D501" w14:textId="521B4434" w:rsidR="00820EF6" w:rsidRPr="008517CD"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Элементы строевой подготовки на уроках ПФП</w:t>
            </w:r>
          </w:p>
        </w:tc>
        <w:tc>
          <w:tcPr>
            <w:tcW w:w="851" w:type="dxa"/>
          </w:tcPr>
          <w:p w14:paraId="49527D13" w14:textId="52E400B1" w:rsidR="00820EF6" w:rsidRPr="008517CD"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1</w:t>
            </w:r>
          </w:p>
        </w:tc>
        <w:tc>
          <w:tcPr>
            <w:tcW w:w="1275" w:type="dxa"/>
          </w:tcPr>
          <w:p w14:paraId="7C952986" w14:textId="3471D603" w:rsidR="00820EF6" w:rsidRPr="008517CD"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0</w:t>
            </w:r>
          </w:p>
        </w:tc>
        <w:tc>
          <w:tcPr>
            <w:tcW w:w="1843" w:type="dxa"/>
          </w:tcPr>
          <w:p w14:paraId="016701E7" w14:textId="5B372BAB" w:rsidR="00820EF6" w:rsidRPr="008517CD"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1</w:t>
            </w:r>
          </w:p>
        </w:tc>
        <w:tc>
          <w:tcPr>
            <w:tcW w:w="1276" w:type="dxa"/>
          </w:tcPr>
          <w:p w14:paraId="67C0B715" w14:textId="29113387" w:rsidR="00820EF6" w:rsidRPr="008517CD" w:rsidRDefault="004B640A" w:rsidP="00CF7697">
            <w:pPr>
              <w:autoSpaceDE w:val="0"/>
              <w:autoSpaceDN w:val="0"/>
              <w:spacing w:after="316" w:line="230" w:lineRule="auto"/>
              <w:rPr>
                <w:rFonts w:ascii="Times New Roman" w:eastAsia="Times New Roman" w:hAnsi="Times New Roman" w:cs="Times New Roman"/>
                <w:b/>
                <w:color w:val="000000"/>
                <w:w w:val="98"/>
                <w:sz w:val="20"/>
                <w:szCs w:val="20"/>
                <w:lang w:val="ru-RU"/>
              </w:rPr>
            </w:pPr>
            <w:r>
              <w:rPr>
                <w:rFonts w:ascii="Times New Roman" w:eastAsia="Times New Roman" w:hAnsi="Times New Roman" w:cs="Times New Roman"/>
                <w:b/>
                <w:color w:val="000000"/>
                <w:w w:val="98"/>
                <w:sz w:val="20"/>
                <w:szCs w:val="20"/>
                <w:lang w:val="ru-RU"/>
              </w:rPr>
              <w:t>6.05.2024</w:t>
            </w:r>
          </w:p>
        </w:tc>
        <w:tc>
          <w:tcPr>
            <w:tcW w:w="1886" w:type="dxa"/>
          </w:tcPr>
          <w:p w14:paraId="673C9B5C" w14:textId="77777777" w:rsidR="00820EF6" w:rsidRPr="008517CD" w:rsidRDefault="00820EF6" w:rsidP="00CF7697">
            <w:pPr>
              <w:rPr>
                <w:rFonts w:ascii="Times New Roman" w:eastAsia="Times New Roman" w:hAnsi="Times New Roman" w:cs="Times New Roman"/>
                <w:color w:val="000000"/>
                <w:w w:val="98"/>
                <w:sz w:val="20"/>
                <w:szCs w:val="20"/>
                <w:lang w:val="ru-RU"/>
              </w:rPr>
            </w:pPr>
          </w:p>
        </w:tc>
      </w:tr>
      <w:tr w:rsidR="00820EF6" w:rsidRPr="00AA43D1" w14:paraId="377E7C30" w14:textId="77777777" w:rsidTr="008517CD">
        <w:trPr>
          <w:trHeight w:val="623"/>
        </w:trPr>
        <w:tc>
          <w:tcPr>
            <w:tcW w:w="562" w:type="dxa"/>
          </w:tcPr>
          <w:p w14:paraId="61F65D0A" w14:textId="7996CB80" w:rsidR="00820EF6" w:rsidRPr="008517CD"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63</w:t>
            </w:r>
          </w:p>
        </w:tc>
        <w:tc>
          <w:tcPr>
            <w:tcW w:w="2977" w:type="dxa"/>
          </w:tcPr>
          <w:p w14:paraId="435C447D" w14:textId="03B23F7F" w:rsidR="00820EF6" w:rsidRPr="008517CD"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Элементы строевой подготовки на уроках ПФП</w:t>
            </w:r>
          </w:p>
        </w:tc>
        <w:tc>
          <w:tcPr>
            <w:tcW w:w="851" w:type="dxa"/>
          </w:tcPr>
          <w:p w14:paraId="45BC52EA" w14:textId="0FFB6D08" w:rsidR="00820EF6" w:rsidRPr="008517CD"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1</w:t>
            </w:r>
          </w:p>
        </w:tc>
        <w:tc>
          <w:tcPr>
            <w:tcW w:w="1275" w:type="dxa"/>
          </w:tcPr>
          <w:p w14:paraId="64C5BD3D" w14:textId="0E2BEF5C" w:rsidR="00820EF6" w:rsidRPr="008517CD"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0</w:t>
            </w:r>
          </w:p>
        </w:tc>
        <w:tc>
          <w:tcPr>
            <w:tcW w:w="1843" w:type="dxa"/>
          </w:tcPr>
          <w:p w14:paraId="10F9AC06" w14:textId="6E931536" w:rsidR="00820EF6" w:rsidRPr="008517CD"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1</w:t>
            </w:r>
          </w:p>
        </w:tc>
        <w:tc>
          <w:tcPr>
            <w:tcW w:w="1276" w:type="dxa"/>
          </w:tcPr>
          <w:p w14:paraId="55491402" w14:textId="13F28675" w:rsidR="00820EF6" w:rsidRPr="008517CD" w:rsidRDefault="004B640A" w:rsidP="00CF7697">
            <w:pPr>
              <w:autoSpaceDE w:val="0"/>
              <w:autoSpaceDN w:val="0"/>
              <w:spacing w:after="316" w:line="230" w:lineRule="auto"/>
              <w:rPr>
                <w:rFonts w:ascii="Times New Roman" w:eastAsia="Times New Roman" w:hAnsi="Times New Roman" w:cs="Times New Roman"/>
                <w:b/>
                <w:color w:val="000000"/>
                <w:w w:val="98"/>
                <w:sz w:val="20"/>
                <w:szCs w:val="20"/>
                <w:lang w:val="ru-RU"/>
              </w:rPr>
            </w:pPr>
            <w:r>
              <w:rPr>
                <w:rFonts w:ascii="Times New Roman" w:eastAsia="Times New Roman" w:hAnsi="Times New Roman" w:cs="Times New Roman"/>
                <w:b/>
                <w:color w:val="000000"/>
                <w:w w:val="98"/>
                <w:sz w:val="20"/>
                <w:szCs w:val="20"/>
                <w:lang w:val="ru-RU"/>
              </w:rPr>
              <w:t>13.05.2024</w:t>
            </w:r>
          </w:p>
        </w:tc>
        <w:tc>
          <w:tcPr>
            <w:tcW w:w="1886" w:type="dxa"/>
          </w:tcPr>
          <w:p w14:paraId="6F91628C" w14:textId="77777777" w:rsidR="00820EF6" w:rsidRPr="008517CD" w:rsidRDefault="00820EF6" w:rsidP="00CF7697">
            <w:pPr>
              <w:rPr>
                <w:rFonts w:ascii="Times New Roman" w:eastAsia="Times New Roman" w:hAnsi="Times New Roman" w:cs="Times New Roman"/>
                <w:color w:val="000000"/>
                <w:w w:val="98"/>
                <w:sz w:val="20"/>
                <w:szCs w:val="20"/>
                <w:lang w:val="ru-RU"/>
              </w:rPr>
            </w:pPr>
          </w:p>
        </w:tc>
      </w:tr>
      <w:tr w:rsidR="00820EF6" w:rsidRPr="00AA43D1" w14:paraId="0F53CAFE" w14:textId="77777777" w:rsidTr="008517CD">
        <w:trPr>
          <w:trHeight w:val="623"/>
        </w:trPr>
        <w:tc>
          <w:tcPr>
            <w:tcW w:w="562" w:type="dxa"/>
          </w:tcPr>
          <w:p w14:paraId="05D8156D" w14:textId="2909E95C" w:rsidR="00820EF6" w:rsidRPr="008517CD"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64</w:t>
            </w:r>
          </w:p>
        </w:tc>
        <w:tc>
          <w:tcPr>
            <w:tcW w:w="2977" w:type="dxa"/>
          </w:tcPr>
          <w:p w14:paraId="4DBAA5A7" w14:textId="692D7195" w:rsidR="00820EF6" w:rsidRPr="00EB17D2" w:rsidRDefault="00820EF6" w:rsidP="00CF7697">
            <w:pPr>
              <w:autoSpaceDE w:val="0"/>
              <w:autoSpaceDN w:val="0"/>
              <w:spacing w:after="316" w:line="230" w:lineRule="auto"/>
              <w:rPr>
                <w:rFonts w:ascii="Times New Roman" w:eastAsia="Times New Roman" w:hAnsi="Times New Roman" w:cs="Times New Roman"/>
                <w:color w:val="000000"/>
                <w:w w:val="98"/>
                <w:sz w:val="20"/>
                <w:szCs w:val="20"/>
              </w:rPr>
            </w:pPr>
            <w:r>
              <w:rPr>
                <w:rFonts w:ascii="Times New Roman" w:eastAsia="Times New Roman" w:hAnsi="Times New Roman" w:cs="Times New Roman"/>
                <w:color w:val="000000"/>
                <w:w w:val="98"/>
                <w:sz w:val="20"/>
                <w:szCs w:val="20"/>
                <w:lang w:val="ru-RU"/>
              </w:rPr>
              <w:t xml:space="preserve">Спортивные игры </w:t>
            </w:r>
            <w:proofErr w:type="gramStart"/>
            <w:r>
              <w:rPr>
                <w:rFonts w:ascii="Times New Roman" w:eastAsia="Times New Roman" w:hAnsi="Times New Roman" w:cs="Times New Roman"/>
                <w:color w:val="000000"/>
                <w:w w:val="98"/>
                <w:sz w:val="20"/>
                <w:szCs w:val="20"/>
                <w:lang w:val="ru-RU"/>
              </w:rPr>
              <w:t>:в</w:t>
            </w:r>
            <w:proofErr w:type="gramEnd"/>
            <w:r>
              <w:rPr>
                <w:rFonts w:ascii="Times New Roman" w:eastAsia="Times New Roman" w:hAnsi="Times New Roman" w:cs="Times New Roman"/>
                <w:color w:val="000000"/>
                <w:w w:val="98"/>
                <w:sz w:val="20"/>
                <w:szCs w:val="20"/>
                <w:lang w:val="ru-RU"/>
              </w:rPr>
              <w:t>олейбол</w:t>
            </w:r>
          </w:p>
        </w:tc>
        <w:tc>
          <w:tcPr>
            <w:tcW w:w="851" w:type="dxa"/>
          </w:tcPr>
          <w:p w14:paraId="0C71D435" w14:textId="3B928082" w:rsidR="00820EF6" w:rsidRPr="00820EF6"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1</w:t>
            </w:r>
          </w:p>
        </w:tc>
        <w:tc>
          <w:tcPr>
            <w:tcW w:w="1275" w:type="dxa"/>
          </w:tcPr>
          <w:p w14:paraId="05E6B53F" w14:textId="468A4DBA" w:rsidR="00820EF6" w:rsidRPr="00820EF6"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0</w:t>
            </w:r>
          </w:p>
        </w:tc>
        <w:tc>
          <w:tcPr>
            <w:tcW w:w="1843" w:type="dxa"/>
          </w:tcPr>
          <w:p w14:paraId="7EC3EA01" w14:textId="1BA1AD82" w:rsidR="00820EF6" w:rsidRPr="00820EF6"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1</w:t>
            </w:r>
          </w:p>
        </w:tc>
        <w:tc>
          <w:tcPr>
            <w:tcW w:w="1276" w:type="dxa"/>
          </w:tcPr>
          <w:p w14:paraId="3CF52A70" w14:textId="5A1CE3C2" w:rsidR="00820EF6" w:rsidRPr="004B640A" w:rsidRDefault="004B640A" w:rsidP="00CF7697">
            <w:pPr>
              <w:autoSpaceDE w:val="0"/>
              <w:autoSpaceDN w:val="0"/>
              <w:spacing w:after="316" w:line="230" w:lineRule="auto"/>
              <w:rPr>
                <w:rFonts w:ascii="Times New Roman" w:eastAsia="Times New Roman" w:hAnsi="Times New Roman" w:cs="Times New Roman"/>
                <w:b/>
                <w:color w:val="000000"/>
                <w:w w:val="98"/>
                <w:sz w:val="20"/>
                <w:szCs w:val="20"/>
                <w:lang w:val="ru-RU"/>
              </w:rPr>
            </w:pPr>
            <w:r>
              <w:rPr>
                <w:rFonts w:ascii="Times New Roman" w:eastAsia="Times New Roman" w:hAnsi="Times New Roman" w:cs="Times New Roman"/>
                <w:b/>
                <w:color w:val="000000"/>
                <w:w w:val="98"/>
                <w:sz w:val="20"/>
                <w:szCs w:val="20"/>
                <w:lang w:val="ru-RU"/>
              </w:rPr>
              <w:t>16.05.2024</w:t>
            </w:r>
          </w:p>
        </w:tc>
        <w:tc>
          <w:tcPr>
            <w:tcW w:w="1886" w:type="dxa"/>
          </w:tcPr>
          <w:p w14:paraId="2469F11E" w14:textId="77777777" w:rsidR="00820EF6" w:rsidRPr="00EB17D2" w:rsidRDefault="00820EF6" w:rsidP="00CF7697">
            <w:pPr>
              <w:rPr>
                <w:rFonts w:ascii="Times New Roman" w:eastAsia="Times New Roman" w:hAnsi="Times New Roman" w:cs="Times New Roman"/>
                <w:color w:val="000000"/>
                <w:w w:val="98"/>
                <w:sz w:val="20"/>
                <w:szCs w:val="20"/>
              </w:rPr>
            </w:pPr>
          </w:p>
        </w:tc>
      </w:tr>
      <w:tr w:rsidR="00820EF6" w:rsidRPr="00AA43D1" w14:paraId="191C0CB2" w14:textId="77777777" w:rsidTr="008517CD">
        <w:trPr>
          <w:trHeight w:val="623"/>
        </w:trPr>
        <w:tc>
          <w:tcPr>
            <w:tcW w:w="562" w:type="dxa"/>
          </w:tcPr>
          <w:p w14:paraId="1214AC5B" w14:textId="74BD2A36" w:rsidR="00820EF6" w:rsidRPr="008517CD"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65</w:t>
            </w:r>
          </w:p>
        </w:tc>
        <w:tc>
          <w:tcPr>
            <w:tcW w:w="2977" w:type="dxa"/>
          </w:tcPr>
          <w:p w14:paraId="3E24E484" w14:textId="0F6B4F5A" w:rsidR="00820EF6" w:rsidRPr="00EB17D2" w:rsidRDefault="00820EF6" w:rsidP="00CF7697">
            <w:pPr>
              <w:autoSpaceDE w:val="0"/>
              <w:autoSpaceDN w:val="0"/>
              <w:spacing w:after="316" w:line="230" w:lineRule="auto"/>
              <w:rPr>
                <w:rFonts w:ascii="Times New Roman" w:eastAsia="Times New Roman" w:hAnsi="Times New Roman" w:cs="Times New Roman"/>
                <w:color w:val="000000"/>
                <w:w w:val="98"/>
                <w:sz w:val="20"/>
                <w:szCs w:val="20"/>
              </w:rPr>
            </w:pPr>
            <w:r>
              <w:rPr>
                <w:rFonts w:ascii="Times New Roman" w:eastAsia="Times New Roman" w:hAnsi="Times New Roman" w:cs="Times New Roman"/>
                <w:color w:val="000000"/>
                <w:w w:val="98"/>
                <w:sz w:val="20"/>
                <w:szCs w:val="20"/>
                <w:lang w:val="ru-RU"/>
              </w:rPr>
              <w:t xml:space="preserve">Спортивные игры </w:t>
            </w:r>
            <w:proofErr w:type="gramStart"/>
            <w:r>
              <w:rPr>
                <w:rFonts w:ascii="Times New Roman" w:eastAsia="Times New Roman" w:hAnsi="Times New Roman" w:cs="Times New Roman"/>
                <w:color w:val="000000"/>
                <w:w w:val="98"/>
                <w:sz w:val="20"/>
                <w:szCs w:val="20"/>
                <w:lang w:val="ru-RU"/>
              </w:rPr>
              <w:t>:в</w:t>
            </w:r>
            <w:proofErr w:type="gramEnd"/>
            <w:r>
              <w:rPr>
                <w:rFonts w:ascii="Times New Roman" w:eastAsia="Times New Roman" w:hAnsi="Times New Roman" w:cs="Times New Roman"/>
                <w:color w:val="000000"/>
                <w:w w:val="98"/>
                <w:sz w:val="20"/>
                <w:szCs w:val="20"/>
                <w:lang w:val="ru-RU"/>
              </w:rPr>
              <w:t>олейбол</w:t>
            </w:r>
          </w:p>
        </w:tc>
        <w:tc>
          <w:tcPr>
            <w:tcW w:w="851" w:type="dxa"/>
          </w:tcPr>
          <w:p w14:paraId="285F8468" w14:textId="7E58C254" w:rsidR="00820EF6" w:rsidRPr="00820EF6"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1</w:t>
            </w:r>
          </w:p>
        </w:tc>
        <w:tc>
          <w:tcPr>
            <w:tcW w:w="1275" w:type="dxa"/>
          </w:tcPr>
          <w:p w14:paraId="73674532" w14:textId="42D49FFA" w:rsidR="00820EF6" w:rsidRPr="00820EF6"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0</w:t>
            </w:r>
          </w:p>
        </w:tc>
        <w:tc>
          <w:tcPr>
            <w:tcW w:w="1843" w:type="dxa"/>
          </w:tcPr>
          <w:p w14:paraId="5BD690F0" w14:textId="248A157E" w:rsidR="00820EF6" w:rsidRPr="00820EF6"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1</w:t>
            </w:r>
          </w:p>
        </w:tc>
        <w:tc>
          <w:tcPr>
            <w:tcW w:w="1276" w:type="dxa"/>
          </w:tcPr>
          <w:p w14:paraId="5183381B" w14:textId="215A7E97" w:rsidR="00820EF6" w:rsidRPr="004B640A" w:rsidRDefault="004B640A" w:rsidP="00CF7697">
            <w:pPr>
              <w:autoSpaceDE w:val="0"/>
              <w:autoSpaceDN w:val="0"/>
              <w:spacing w:after="316" w:line="230" w:lineRule="auto"/>
              <w:rPr>
                <w:rFonts w:ascii="Times New Roman" w:eastAsia="Times New Roman" w:hAnsi="Times New Roman" w:cs="Times New Roman"/>
                <w:b/>
                <w:color w:val="000000"/>
                <w:w w:val="98"/>
                <w:sz w:val="20"/>
                <w:szCs w:val="20"/>
                <w:lang w:val="ru-RU"/>
              </w:rPr>
            </w:pPr>
            <w:r>
              <w:rPr>
                <w:rFonts w:ascii="Times New Roman" w:eastAsia="Times New Roman" w:hAnsi="Times New Roman" w:cs="Times New Roman"/>
                <w:b/>
                <w:color w:val="000000"/>
                <w:w w:val="98"/>
                <w:sz w:val="20"/>
                <w:szCs w:val="20"/>
                <w:lang w:val="ru-RU"/>
              </w:rPr>
              <w:t>20.05.2024</w:t>
            </w:r>
          </w:p>
        </w:tc>
        <w:tc>
          <w:tcPr>
            <w:tcW w:w="1886" w:type="dxa"/>
          </w:tcPr>
          <w:p w14:paraId="320C3362" w14:textId="77777777" w:rsidR="00820EF6" w:rsidRPr="00EB17D2" w:rsidRDefault="00820EF6" w:rsidP="00CF7697">
            <w:pPr>
              <w:rPr>
                <w:rFonts w:ascii="Times New Roman" w:eastAsia="Times New Roman" w:hAnsi="Times New Roman" w:cs="Times New Roman"/>
                <w:color w:val="000000"/>
                <w:w w:val="98"/>
                <w:sz w:val="20"/>
                <w:szCs w:val="20"/>
              </w:rPr>
            </w:pPr>
          </w:p>
        </w:tc>
      </w:tr>
      <w:tr w:rsidR="00820EF6" w:rsidRPr="00AA43D1" w14:paraId="7A62B7D9" w14:textId="77777777" w:rsidTr="008517CD">
        <w:trPr>
          <w:trHeight w:val="623"/>
        </w:trPr>
        <w:tc>
          <w:tcPr>
            <w:tcW w:w="562" w:type="dxa"/>
          </w:tcPr>
          <w:p w14:paraId="5A095FAE" w14:textId="18094657" w:rsidR="00820EF6" w:rsidRPr="008517CD"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66</w:t>
            </w:r>
          </w:p>
        </w:tc>
        <w:tc>
          <w:tcPr>
            <w:tcW w:w="2977" w:type="dxa"/>
          </w:tcPr>
          <w:p w14:paraId="34A88688" w14:textId="22CFEA97" w:rsidR="00820EF6" w:rsidRPr="008517CD"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Спортивные игры: футбол</w:t>
            </w:r>
          </w:p>
        </w:tc>
        <w:tc>
          <w:tcPr>
            <w:tcW w:w="851" w:type="dxa"/>
          </w:tcPr>
          <w:p w14:paraId="403DCD99" w14:textId="2E241F2E" w:rsidR="00820EF6" w:rsidRPr="008517CD"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1</w:t>
            </w:r>
          </w:p>
        </w:tc>
        <w:tc>
          <w:tcPr>
            <w:tcW w:w="1275" w:type="dxa"/>
          </w:tcPr>
          <w:p w14:paraId="1E053748" w14:textId="720A17A1" w:rsidR="00820EF6" w:rsidRPr="008517CD"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0</w:t>
            </w:r>
          </w:p>
        </w:tc>
        <w:tc>
          <w:tcPr>
            <w:tcW w:w="1843" w:type="dxa"/>
          </w:tcPr>
          <w:p w14:paraId="492690AF" w14:textId="60673E44" w:rsidR="00820EF6" w:rsidRPr="008517CD"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1</w:t>
            </w:r>
          </w:p>
        </w:tc>
        <w:tc>
          <w:tcPr>
            <w:tcW w:w="1276" w:type="dxa"/>
          </w:tcPr>
          <w:p w14:paraId="67896702" w14:textId="27B73D06" w:rsidR="00820EF6" w:rsidRPr="008517CD" w:rsidRDefault="004B640A" w:rsidP="00CF7697">
            <w:pPr>
              <w:autoSpaceDE w:val="0"/>
              <w:autoSpaceDN w:val="0"/>
              <w:spacing w:after="316" w:line="230" w:lineRule="auto"/>
              <w:rPr>
                <w:rFonts w:ascii="Times New Roman" w:eastAsia="Times New Roman" w:hAnsi="Times New Roman" w:cs="Times New Roman"/>
                <w:b/>
                <w:color w:val="000000"/>
                <w:w w:val="98"/>
                <w:sz w:val="20"/>
                <w:szCs w:val="20"/>
                <w:lang w:val="ru-RU"/>
              </w:rPr>
            </w:pPr>
            <w:r>
              <w:rPr>
                <w:rFonts w:ascii="Times New Roman" w:eastAsia="Times New Roman" w:hAnsi="Times New Roman" w:cs="Times New Roman"/>
                <w:b/>
                <w:color w:val="000000"/>
                <w:w w:val="98"/>
                <w:sz w:val="20"/>
                <w:szCs w:val="20"/>
                <w:lang w:val="ru-RU"/>
              </w:rPr>
              <w:t>23.05.2024</w:t>
            </w:r>
          </w:p>
        </w:tc>
        <w:tc>
          <w:tcPr>
            <w:tcW w:w="1886" w:type="dxa"/>
          </w:tcPr>
          <w:p w14:paraId="1D41A4F9" w14:textId="77777777" w:rsidR="00820EF6" w:rsidRPr="008517CD" w:rsidRDefault="00820EF6" w:rsidP="00CF7697">
            <w:pPr>
              <w:rPr>
                <w:rFonts w:ascii="Times New Roman" w:eastAsia="Times New Roman" w:hAnsi="Times New Roman" w:cs="Times New Roman"/>
                <w:color w:val="000000"/>
                <w:w w:val="98"/>
                <w:sz w:val="20"/>
                <w:szCs w:val="20"/>
                <w:lang w:val="ru-RU"/>
              </w:rPr>
            </w:pPr>
          </w:p>
        </w:tc>
      </w:tr>
      <w:tr w:rsidR="00820EF6" w:rsidRPr="00AA43D1" w14:paraId="7E4BCEA9" w14:textId="77777777" w:rsidTr="008517CD">
        <w:trPr>
          <w:trHeight w:val="623"/>
        </w:trPr>
        <w:tc>
          <w:tcPr>
            <w:tcW w:w="562" w:type="dxa"/>
          </w:tcPr>
          <w:p w14:paraId="63EE3F8D" w14:textId="36DC40A9" w:rsidR="00820EF6" w:rsidRPr="008517CD"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67</w:t>
            </w:r>
          </w:p>
        </w:tc>
        <w:tc>
          <w:tcPr>
            <w:tcW w:w="2977" w:type="dxa"/>
          </w:tcPr>
          <w:p w14:paraId="4608F8BC" w14:textId="1D6773DB" w:rsidR="00820EF6" w:rsidRPr="00EB17D2" w:rsidRDefault="00820EF6" w:rsidP="00CF7697">
            <w:pPr>
              <w:autoSpaceDE w:val="0"/>
              <w:autoSpaceDN w:val="0"/>
              <w:spacing w:after="316" w:line="230" w:lineRule="auto"/>
              <w:rPr>
                <w:rFonts w:ascii="Times New Roman" w:eastAsia="Times New Roman" w:hAnsi="Times New Roman" w:cs="Times New Roman"/>
                <w:color w:val="000000"/>
                <w:w w:val="98"/>
                <w:sz w:val="20"/>
                <w:szCs w:val="20"/>
              </w:rPr>
            </w:pPr>
            <w:r>
              <w:rPr>
                <w:rFonts w:ascii="Times New Roman" w:eastAsia="Times New Roman" w:hAnsi="Times New Roman" w:cs="Times New Roman"/>
                <w:color w:val="000000"/>
                <w:w w:val="98"/>
                <w:sz w:val="20"/>
                <w:szCs w:val="20"/>
                <w:lang w:val="ru-RU"/>
              </w:rPr>
              <w:t>Спортивные игры: футбол</w:t>
            </w:r>
          </w:p>
        </w:tc>
        <w:tc>
          <w:tcPr>
            <w:tcW w:w="851" w:type="dxa"/>
          </w:tcPr>
          <w:p w14:paraId="613B2F71" w14:textId="3ACCFB8E" w:rsidR="00820EF6" w:rsidRPr="00820EF6"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1</w:t>
            </w:r>
          </w:p>
        </w:tc>
        <w:tc>
          <w:tcPr>
            <w:tcW w:w="1275" w:type="dxa"/>
          </w:tcPr>
          <w:p w14:paraId="3697F883" w14:textId="08396537" w:rsidR="00820EF6" w:rsidRPr="00820EF6"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0</w:t>
            </w:r>
          </w:p>
        </w:tc>
        <w:tc>
          <w:tcPr>
            <w:tcW w:w="1843" w:type="dxa"/>
          </w:tcPr>
          <w:p w14:paraId="7F259A18" w14:textId="73CC9915" w:rsidR="00820EF6" w:rsidRPr="00820EF6"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1</w:t>
            </w:r>
          </w:p>
        </w:tc>
        <w:tc>
          <w:tcPr>
            <w:tcW w:w="1276" w:type="dxa"/>
          </w:tcPr>
          <w:p w14:paraId="6095891F" w14:textId="77777777" w:rsidR="00820EF6" w:rsidRPr="00EB17D2" w:rsidRDefault="00820EF6" w:rsidP="00CF7697">
            <w:pPr>
              <w:autoSpaceDE w:val="0"/>
              <w:autoSpaceDN w:val="0"/>
              <w:spacing w:after="316" w:line="230" w:lineRule="auto"/>
              <w:rPr>
                <w:rFonts w:ascii="Times New Roman" w:eastAsia="Times New Roman" w:hAnsi="Times New Roman" w:cs="Times New Roman"/>
                <w:b/>
                <w:color w:val="000000"/>
                <w:w w:val="98"/>
                <w:sz w:val="20"/>
                <w:szCs w:val="20"/>
              </w:rPr>
            </w:pPr>
          </w:p>
        </w:tc>
        <w:tc>
          <w:tcPr>
            <w:tcW w:w="1886" w:type="dxa"/>
          </w:tcPr>
          <w:p w14:paraId="63BA5495" w14:textId="77777777" w:rsidR="00820EF6" w:rsidRPr="00EB17D2" w:rsidRDefault="00820EF6" w:rsidP="00CF7697">
            <w:pPr>
              <w:rPr>
                <w:rFonts w:ascii="Times New Roman" w:eastAsia="Times New Roman" w:hAnsi="Times New Roman" w:cs="Times New Roman"/>
                <w:color w:val="000000"/>
                <w:w w:val="98"/>
                <w:sz w:val="20"/>
                <w:szCs w:val="20"/>
              </w:rPr>
            </w:pPr>
          </w:p>
        </w:tc>
      </w:tr>
      <w:tr w:rsidR="00820EF6" w:rsidRPr="00AA43D1" w14:paraId="6E98BDFB" w14:textId="77777777" w:rsidTr="008517CD">
        <w:trPr>
          <w:trHeight w:val="623"/>
        </w:trPr>
        <w:tc>
          <w:tcPr>
            <w:tcW w:w="562" w:type="dxa"/>
          </w:tcPr>
          <w:p w14:paraId="0F177E1F" w14:textId="3AA9710E" w:rsidR="00820EF6" w:rsidRPr="008517CD"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68</w:t>
            </w:r>
          </w:p>
        </w:tc>
        <w:tc>
          <w:tcPr>
            <w:tcW w:w="2977" w:type="dxa"/>
          </w:tcPr>
          <w:p w14:paraId="134E11C7" w14:textId="24D45999" w:rsidR="00820EF6" w:rsidRPr="00EB17D2" w:rsidRDefault="00820EF6" w:rsidP="00CF7697">
            <w:pPr>
              <w:autoSpaceDE w:val="0"/>
              <w:autoSpaceDN w:val="0"/>
              <w:spacing w:after="316" w:line="230" w:lineRule="auto"/>
              <w:rPr>
                <w:rFonts w:ascii="Times New Roman" w:eastAsia="Times New Roman" w:hAnsi="Times New Roman" w:cs="Times New Roman"/>
                <w:color w:val="000000"/>
                <w:w w:val="98"/>
                <w:sz w:val="20"/>
                <w:szCs w:val="20"/>
              </w:rPr>
            </w:pPr>
            <w:r>
              <w:rPr>
                <w:rFonts w:ascii="Times New Roman" w:eastAsia="Times New Roman" w:hAnsi="Times New Roman" w:cs="Times New Roman"/>
                <w:color w:val="000000"/>
                <w:w w:val="98"/>
                <w:sz w:val="20"/>
                <w:szCs w:val="20"/>
                <w:lang w:val="ru-RU"/>
              </w:rPr>
              <w:t>Спортивные игры: футбол</w:t>
            </w:r>
          </w:p>
        </w:tc>
        <w:tc>
          <w:tcPr>
            <w:tcW w:w="851" w:type="dxa"/>
          </w:tcPr>
          <w:p w14:paraId="350CC0B5" w14:textId="64DB5A3D" w:rsidR="00820EF6" w:rsidRPr="00820EF6"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1</w:t>
            </w:r>
          </w:p>
        </w:tc>
        <w:tc>
          <w:tcPr>
            <w:tcW w:w="1275" w:type="dxa"/>
          </w:tcPr>
          <w:p w14:paraId="4549A92F" w14:textId="1CECADD9" w:rsidR="00820EF6" w:rsidRPr="00820EF6"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0</w:t>
            </w:r>
          </w:p>
        </w:tc>
        <w:tc>
          <w:tcPr>
            <w:tcW w:w="1843" w:type="dxa"/>
          </w:tcPr>
          <w:p w14:paraId="35EC4A37" w14:textId="0B19A76E" w:rsidR="00820EF6" w:rsidRPr="00820EF6"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1</w:t>
            </w:r>
          </w:p>
        </w:tc>
        <w:tc>
          <w:tcPr>
            <w:tcW w:w="1276" w:type="dxa"/>
          </w:tcPr>
          <w:p w14:paraId="44E7E72A" w14:textId="77777777" w:rsidR="00820EF6" w:rsidRPr="00EB17D2" w:rsidRDefault="00820EF6" w:rsidP="00CF7697">
            <w:pPr>
              <w:autoSpaceDE w:val="0"/>
              <w:autoSpaceDN w:val="0"/>
              <w:spacing w:after="316" w:line="230" w:lineRule="auto"/>
              <w:rPr>
                <w:rFonts w:ascii="Times New Roman" w:eastAsia="Times New Roman" w:hAnsi="Times New Roman" w:cs="Times New Roman"/>
                <w:b/>
                <w:color w:val="000000"/>
                <w:w w:val="98"/>
                <w:sz w:val="20"/>
                <w:szCs w:val="20"/>
              </w:rPr>
            </w:pPr>
          </w:p>
        </w:tc>
        <w:tc>
          <w:tcPr>
            <w:tcW w:w="1886" w:type="dxa"/>
          </w:tcPr>
          <w:p w14:paraId="0F9BFF2B" w14:textId="77777777" w:rsidR="00820EF6" w:rsidRPr="00EB17D2" w:rsidRDefault="00820EF6" w:rsidP="00CF7697">
            <w:pPr>
              <w:rPr>
                <w:rFonts w:ascii="Times New Roman" w:eastAsia="Times New Roman" w:hAnsi="Times New Roman" w:cs="Times New Roman"/>
                <w:color w:val="000000"/>
                <w:w w:val="98"/>
                <w:sz w:val="20"/>
                <w:szCs w:val="20"/>
              </w:rPr>
            </w:pPr>
          </w:p>
        </w:tc>
      </w:tr>
      <w:tr w:rsidR="00820EF6" w:rsidRPr="00AA43D1" w14:paraId="151B00F5" w14:textId="77777777" w:rsidTr="008517CD">
        <w:trPr>
          <w:trHeight w:val="259"/>
        </w:trPr>
        <w:tc>
          <w:tcPr>
            <w:tcW w:w="3539" w:type="dxa"/>
            <w:gridSpan w:val="2"/>
          </w:tcPr>
          <w:p w14:paraId="122B06CD" w14:textId="77777777" w:rsidR="00820EF6" w:rsidRPr="00AA43D1" w:rsidRDefault="00820EF6" w:rsidP="00CF7697">
            <w:pPr>
              <w:autoSpaceDE w:val="0"/>
              <w:autoSpaceDN w:val="0"/>
              <w:spacing w:after="316" w:line="230" w:lineRule="auto"/>
              <w:rPr>
                <w:rFonts w:ascii="Times New Roman" w:eastAsia="Times New Roman" w:hAnsi="Times New Roman" w:cs="Times New Roman"/>
                <w:sz w:val="20"/>
                <w:szCs w:val="20"/>
                <w:lang w:val="ru-RU" w:eastAsia="ru-RU"/>
              </w:rPr>
            </w:pPr>
            <w:r w:rsidRPr="00AA43D1">
              <w:rPr>
                <w:rFonts w:ascii="Times New Roman" w:eastAsia="Times New Roman" w:hAnsi="Times New Roman" w:cs="Times New Roman"/>
                <w:sz w:val="20"/>
                <w:szCs w:val="20"/>
                <w:lang w:val="ru-RU" w:eastAsia="ru-RU"/>
              </w:rPr>
              <w:t>ОБЩЕЕ КОЛИЧЕСТВО ЧАСОВ ПО ПРОГРАММЕ</w:t>
            </w:r>
          </w:p>
        </w:tc>
        <w:tc>
          <w:tcPr>
            <w:tcW w:w="851" w:type="dxa"/>
          </w:tcPr>
          <w:p w14:paraId="17B09D06" w14:textId="5F94715D" w:rsidR="00820EF6" w:rsidRPr="00AA43D1"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68</w:t>
            </w:r>
          </w:p>
        </w:tc>
        <w:tc>
          <w:tcPr>
            <w:tcW w:w="1275" w:type="dxa"/>
          </w:tcPr>
          <w:p w14:paraId="6D84ABA5" w14:textId="4EA0D591" w:rsidR="00820EF6" w:rsidRPr="00AA43D1"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0</w:t>
            </w:r>
          </w:p>
        </w:tc>
        <w:tc>
          <w:tcPr>
            <w:tcW w:w="1843" w:type="dxa"/>
          </w:tcPr>
          <w:p w14:paraId="15B9C930" w14:textId="5799F788" w:rsidR="00820EF6" w:rsidRPr="00AA43D1"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r>
              <w:rPr>
                <w:rFonts w:ascii="Times New Roman" w:eastAsia="Times New Roman" w:hAnsi="Times New Roman" w:cs="Times New Roman"/>
                <w:color w:val="000000"/>
                <w:w w:val="98"/>
                <w:sz w:val="20"/>
                <w:szCs w:val="20"/>
                <w:lang w:val="ru-RU"/>
              </w:rPr>
              <w:t>35</w:t>
            </w:r>
          </w:p>
        </w:tc>
        <w:tc>
          <w:tcPr>
            <w:tcW w:w="3162" w:type="dxa"/>
            <w:gridSpan w:val="2"/>
          </w:tcPr>
          <w:p w14:paraId="1367EDD0" w14:textId="77777777" w:rsidR="00820EF6" w:rsidRPr="00AA43D1" w:rsidRDefault="00820EF6" w:rsidP="00CF7697">
            <w:pPr>
              <w:autoSpaceDE w:val="0"/>
              <w:autoSpaceDN w:val="0"/>
              <w:spacing w:after="316" w:line="230" w:lineRule="auto"/>
              <w:rPr>
                <w:rFonts w:ascii="Times New Roman" w:eastAsia="Times New Roman" w:hAnsi="Times New Roman" w:cs="Times New Roman"/>
                <w:color w:val="000000"/>
                <w:w w:val="98"/>
                <w:sz w:val="20"/>
                <w:szCs w:val="20"/>
                <w:lang w:val="ru-RU"/>
              </w:rPr>
            </w:pPr>
          </w:p>
        </w:tc>
      </w:tr>
    </w:tbl>
    <w:p w14:paraId="480079EA" w14:textId="77777777" w:rsidR="00316092" w:rsidRPr="00AA43D1" w:rsidRDefault="00316092" w:rsidP="00C50DF8">
      <w:pPr>
        <w:pBdr>
          <w:bottom w:val="single" w:sz="6" w:space="5" w:color="000000"/>
        </w:pBdr>
        <w:shd w:val="clear" w:color="auto" w:fill="FFFFFF"/>
        <w:spacing w:before="100" w:beforeAutospacing="1" w:after="240" w:line="240" w:lineRule="atLeast"/>
        <w:outlineLvl w:val="0"/>
        <w:rPr>
          <w:rFonts w:ascii="LiberationSerif" w:eastAsia="Times New Roman" w:hAnsi="LiberationSerif" w:cs="Times New Roman"/>
          <w:b/>
          <w:bCs/>
          <w:caps/>
          <w:kern w:val="36"/>
          <w:sz w:val="20"/>
          <w:szCs w:val="20"/>
          <w:lang w:eastAsia="ru-RU"/>
        </w:rPr>
      </w:pPr>
    </w:p>
    <w:p w14:paraId="5551E7B7" w14:textId="77777777" w:rsidR="00C50DF8" w:rsidRPr="00AA43D1" w:rsidRDefault="009B2B4E" w:rsidP="00C50DF8">
      <w:pPr>
        <w:pBdr>
          <w:bottom w:val="single" w:sz="6" w:space="5" w:color="000000"/>
        </w:pBdr>
        <w:shd w:val="clear" w:color="auto" w:fill="FFFFFF"/>
        <w:spacing w:before="100" w:beforeAutospacing="1" w:after="240" w:line="240" w:lineRule="atLeast"/>
        <w:outlineLvl w:val="0"/>
        <w:rPr>
          <w:rFonts w:ascii="LiberationSerif" w:eastAsia="Times New Roman" w:hAnsi="LiberationSerif" w:cs="Times New Roman"/>
          <w:b/>
          <w:bCs/>
          <w:caps/>
          <w:kern w:val="36"/>
          <w:sz w:val="20"/>
          <w:szCs w:val="20"/>
          <w:lang w:eastAsia="ru-RU"/>
        </w:rPr>
      </w:pPr>
      <w:r w:rsidRPr="00AA43D1">
        <w:rPr>
          <w:rFonts w:ascii="LiberationSerif" w:eastAsia="Times New Roman" w:hAnsi="LiberationSerif" w:cs="Times New Roman"/>
          <w:b/>
          <w:bCs/>
          <w:caps/>
          <w:kern w:val="36"/>
          <w:sz w:val="20"/>
          <w:szCs w:val="20"/>
          <w:lang w:eastAsia="ru-RU"/>
        </w:rPr>
        <w:t>Уч</w:t>
      </w:r>
      <w:r w:rsidR="00C50DF8" w:rsidRPr="00AA43D1">
        <w:rPr>
          <w:rFonts w:ascii="LiberationSerif" w:eastAsia="Times New Roman" w:hAnsi="LiberationSerif" w:cs="Times New Roman"/>
          <w:b/>
          <w:bCs/>
          <w:caps/>
          <w:kern w:val="36"/>
          <w:sz w:val="20"/>
          <w:szCs w:val="20"/>
          <w:lang w:eastAsia="ru-RU"/>
        </w:rPr>
        <w:t>ЕБНО-МЕТОДИЧЕСКОЕ ОБЕСПЕЧЕНИЕ ОБРАЗОВАТЕЛЬНОГО ПРОЦЕССА </w:t>
      </w:r>
    </w:p>
    <w:p w14:paraId="42332BED" w14:textId="77777777" w:rsidR="00C50DF8" w:rsidRPr="00AA43D1" w:rsidRDefault="00C50DF8" w:rsidP="00C50DF8">
      <w:pPr>
        <w:shd w:val="clear" w:color="auto" w:fill="FFFFFF"/>
        <w:spacing w:before="240" w:after="120" w:line="240" w:lineRule="atLeast"/>
        <w:outlineLvl w:val="1"/>
        <w:rPr>
          <w:rFonts w:ascii="LiberationSerif" w:eastAsia="Times New Roman" w:hAnsi="LiberationSerif" w:cs="Times New Roman"/>
          <w:b/>
          <w:bCs/>
          <w:caps/>
          <w:sz w:val="20"/>
          <w:szCs w:val="20"/>
          <w:lang w:eastAsia="ru-RU"/>
        </w:rPr>
      </w:pPr>
      <w:r w:rsidRPr="00AA43D1">
        <w:rPr>
          <w:rFonts w:ascii="LiberationSerif" w:eastAsia="Times New Roman" w:hAnsi="LiberationSerif" w:cs="Times New Roman"/>
          <w:b/>
          <w:bCs/>
          <w:caps/>
          <w:sz w:val="20"/>
          <w:szCs w:val="20"/>
          <w:lang w:eastAsia="ru-RU"/>
        </w:rPr>
        <w:t>ОБЯЗАТЕЛЬНЫЕ УЧЕБНЫЕ МАТЕРИАЛЫ ДЛЯ УЧЕНИКА</w:t>
      </w:r>
    </w:p>
    <w:p w14:paraId="4028F1C6" w14:textId="77777777" w:rsidR="00C50DF8" w:rsidRPr="00AA43D1" w:rsidRDefault="00C50DF8" w:rsidP="00C50DF8">
      <w:pPr>
        <w:shd w:val="clear" w:color="auto" w:fill="F7FDF7"/>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lang w:eastAsia="ru-RU"/>
        </w:rPr>
        <w:t>- Учебник «Основы б</w:t>
      </w:r>
      <w:r w:rsidR="009B2B4E" w:rsidRPr="00AA43D1">
        <w:rPr>
          <w:rFonts w:ascii="Times New Roman" w:eastAsia="Times New Roman" w:hAnsi="Times New Roman" w:cs="Times New Roman"/>
          <w:sz w:val="20"/>
          <w:szCs w:val="20"/>
          <w:lang w:eastAsia="ru-RU"/>
        </w:rPr>
        <w:t>езопасности жизнедеятельности. 5 класс»;</w:t>
      </w:r>
      <w:r w:rsidR="009B2B4E" w:rsidRPr="00AA43D1">
        <w:rPr>
          <w:rFonts w:ascii="Times New Roman" w:eastAsia="Times New Roman" w:hAnsi="Times New Roman" w:cs="Times New Roman"/>
          <w:sz w:val="20"/>
          <w:szCs w:val="20"/>
          <w:lang w:eastAsia="ru-RU"/>
        </w:rPr>
        <w:br/>
        <w:t xml:space="preserve">М.П. Фролов; В.П. </w:t>
      </w:r>
      <w:proofErr w:type="spellStart"/>
      <w:r w:rsidR="009B2B4E" w:rsidRPr="00AA43D1">
        <w:rPr>
          <w:rFonts w:ascii="Times New Roman" w:eastAsia="Times New Roman" w:hAnsi="Times New Roman" w:cs="Times New Roman"/>
          <w:sz w:val="20"/>
          <w:szCs w:val="20"/>
          <w:lang w:eastAsia="ru-RU"/>
        </w:rPr>
        <w:t>Шолох</w:t>
      </w:r>
      <w:proofErr w:type="spellEnd"/>
      <w:r w:rsidR="009B2B4E" w:rsidRPr="00AA43D1">
        <w:rPr>
          <w:rFonts w:ascii="Times New Roman" w:eastAsia="Times New Roman" w:hAnsi="Times New Roman" w:cs="Times New Roman"/>
          <w:sz w:val="20"/>
          <w:szCs w:val="20"/>
          <w:lang w:eastAsia="ru-RU"/>
        </w:rPr>
        <w:t xml:space="preserve">; М.В. Юрьева; </w:t>
      </w:r>
      <w:r w:rsidRPr="00AA43D1">
        <w:rPr>
          <w:rFonts w:ascii="Times New Roman" w:eastAsia="Times New Roman" w:hAnsi="Times New Roman" w:cs="Times New Roman"/>
          <w:sz w:val="20"/>
          <w:szCs w:val="20"/>
          <w:lang w:eastAsia="ru-RU"/>
        </w:rPr>
        <w:t>Б.И. Мишин;</w:t>
      </w:r>
      <w:r w:rsidRPr="00AA43D1">
        <w:rPr>
          <w:rFonts w:ascii="Times New Roman" w:eastAsia="Times New Roman" w:hAnsi="Times New Roman" w:cs="Times New Roman"/>
          <w:sz w:val="20"/>
          <w:szCs w:val="20"/>
          <w:lang w:eastAsia="ru-RU"/>
        </w:rPr>
        <w:br/>
        <w:t>под общей редакцией Ю.Л. Вор</w:t>
      </w:r>
      <w:r w:rsidR="009B2B4E" w:rsidRPr="00AA43D1">
        <w:rPr>
          <w:rFonts w:ascii="Times New Roman" w:eastAsia="Times New Roman" w:hAnsi="Times New Roman" w:cs="Times New Roman"/>
          <w:sz w:val="20"/>
          <w:szCs w:val="20"/>
          <w:lang w:eastAsia="ru-RU"/>
        </w:rPr>
        <w:t>обьева</w:t>
      </w:r>
      <w:proofErr w:type="gramStart"/>
      <w:r w:rsidR="009B2B4E" w:rsidRPr="00AA43D1">
        <w:rPr>
          <w:rFonts w:ascii="Times New Roman" w:eastAsia="Times New Roman" w:hAnsi="Times New Roman" w:cs="Times New Roman"/>
          <w:sz w:val="20"/>
          <w:szCs w:val="20"/>
          <w:lang w:eastAsia="ru-RU"/>
        </w:rPr>
        <w:t xml:space="preserve"> .</w:t>
      </w:r>
      <w:proofErr w:type="gramEnd"/>
      <w:r w:rsidR="009B2B4E" w:rsidRPr="00AA43D1">
        <w:rPr>
          <w:rFonts w:ascii="Times New Roman" w:eastAsia="Times New Roman" w:hAnsi="Times New Roman" w:cs="Times New Roman"/>
          <w:sz w:val="20"/>
          <w:szCs w:val="20"/>
          <w:lang w:eastAsia="ru-RU"/>
        </w:rPr>
        <w:t xml:space="preserve">- Москва: АСТ: </w:t>
      </w:r>
      <w:proofErr w:type="spellStart"/>
      <w:r w:rsidR="009B2B4E" w:rsidRPr="00AA43D1">
        <w:rPr>
          <w:rFonts w:ascii="Times New Roman" w:eastAsia="Times New Roman" w:hAnsi="Times New Roman" w:cs="Times New Roman"/>
          <w:sz w:val="20"/>
          <w:szCs w:val="20"/>
          <w:lang w:eastAsia="ru-RU"/>
        </w:rPr>
        <w:t>Астрель</w:t>
      </w:r>
      <w:proofErr w:type="spellEnd"/>
      <w:r w:rsidR="009B2B4E" w:rsidRPr="00AA43D1">
        <w:rPr>
          <w:rFonts w:ascii="Times New Roman" w:eastAsia="Times New Roman" w:hAnsi="Times New Roman" w:cs="Times New Roman"/>
          <w:sz w:val="20"/>
          <w:szCs w:val="20"/>
          <w:lang w:eastAsia="ru-RU"/>
        </w:rPr>
        <w:t xml:space="preserve">; </w:t>
      </w:r>
      <w:r w:rsidRPr="00AA43D1">
        <w:rPr>
          <w:rFonts w:ascii="Times New Roman" w:eastAsia="Times New Roman" w:hAnsi="Times New Roman" w:cs="Times New Roman"/>
          <w:sz w:val="20"/>
          <w:szCs w:val="20"/>
          <w:lang w:eastAsia="ru-RU"/>
        </w:rPr>
        <w:t>2019 г.;</w:t>
      </w:r>
    </w:p>
    <w:p w14:paraId="7DD00820" w14:textId="77777777" w:rsidR="009B2B4E" w:rsidRPr="00AA43D1" w:rsidRDefault="009B2B4E" w:rsidP="009B2B4E">
      <w:pPr>
        <w:shd w:val="clear" w:color="auto" w:fill="F7FDF7"/>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lang w:eastAsia="ru-RU"/>
        </w:rPr>
        <w:t xml:space="preserve"> </w:t>
      </w:r>
    </w:p>
    <w:p w14:paraId="30D4B39B" w14:textId="77777777" w:rsidR="0018498C" w:rsidRPr="00AA43D1" w:rsidRDefault="0018498C" w:rsidP="009B2B4E">
      <w:pPr>
        <w:shd w:val="clear" w:color="auto" w:fill="F7FDF7"/>
        <w:spacing w:after="0" w:line="240" w:lineRule="auto"/>
        <w:rPr>
          <w:rFonts w:ascii="Times New Roman" w:eastAsia="Times New Roman" w:hAnsi="Times New Roman" w:cs="Times New Roman"/>
          <w:sz w:val="20"/>
          <w:szCs w:val="20"/>
          <w:lang w:eastAsia="ru-RU"/>
        </w:rPr>
      </w:pPr>
    </w:p>
    <w:p w14:paraId="6AFAFE13" w14:textId="77777777" w:rsidR="00C50DF8" w:rsidRPr="00AA43D1" w:rsidRDefault="00C50DF8" w:rsidP="009B2B4E">
      <w:pPr>
        <w:shd w:val="clear" w:color="auto" w:fill="F7FDF7"/>
        <w:spacing w:after="0" w:line="240" w:lineRule="auto"/>
        <w:rPr>
          <w:rFonts w:ascii="Times New Roman" w:eastAsia="Times New Roman" w:hAnsi="Times New Roman" w:cs="Times New Roman"/>
          <w:sz w:val="20"/>
          <w:szCs w:val="20"/>
          <w:lang w:eastAsia="ru-RU"/>
        </w:rPr>
      </w:pPr>
      <w:r w:rsidRPr="00AA43D1">
        <w:rPr>
          <w:rFonts w:ascii="LiberationSerif" w:eastAsia="Times New Roman" w:hAnsi="LiberationSerif" w:cs="Times New Roman"/>
          <w:b/>
          <w:bCs/>
          <w:caps/>
          <w:sz w:val="20"/>
          <w:szCs w:val="20"/>
          <w:lang w:eastAsia="ru-RU"/>
        </w:rPr>
        <w:t>МЕТОДИЧЕСКИЕ МАТЕРИАЛЫ ДЛЯ УЧИТЕЛЯ</w:t>
      </w:r>
    </w:p>
    <w:p w14:paraId="39F204A8" w14:textId="77777777" w:rsidR="00C50DF8" w:rsidRPr="00AA43D1" w:rsidRDefault="00C50DF8" w:rsidP="00C50DF8">
      <w:pPr>
        <w:shd w:val="clear" w:color="auto" w:fill="F7FDF7"/>
        <w:spacing w:after="0"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lang w:eastAsia="ru-RU"/>
        </w:rPr>
        <w:t>Нормативно-правовые документы</w:t>
      </w:r>
      <w:r w:rsidRPr="00AA43D1">
        <w:rPr>
          <w:rFonts w:ascii="Times New Roman" w:eastAsia="Times New Roman" w:hAnsi="Times New Roman" w:cs="Times New Roman"/>
          <w:sz w:val="20"/>
          <w:szCs w:val="20"/>
          <w:lang w:eastAsia="ru-RU"/>
        </w:rPr>
        <w:br/>
        <w:t>Закон «Об образовании» (последняя редакция).</w:t>
      </w:r>
      <w:r w:rsidRPr="00AA43D1">
        <w:rPr>
          <w:rFonts w:ascii="Times New Roman" w:eastAsia="Times New Roman" w:hAnsi="Times New Roman" w:cs="Times New Roman"/>
          <w:sz w:val="20"/>
          <w:szCs w:val="20"/>
          <w:lang w:eastAsia="ru-RU"/>
        </w:rPr>
        <w:br/>
        <w:t>Конституция Российской Федерации (последняя редакция).</w:t>
      </w:r>
      <w:r w:rsidRPr="00AA43D1">
        <w:rPr>
          <w:rFonts w:ascii="Times New Roman" w:eastAsia="Times New Roman" w:hAnsi="Times New Roman" w:cs="Times New Roman"/>
          <w:sz w:val="20"/>
          <w:szCs w:val="20"/>
          <w:lang w:eastAsia="ru-RU"/>
        </w:rPr>
        <w:br/>
        <w:t>Концепция противодействия терроризму в Российской Федерации (утв. Презид</w:t>
      </w:r>
      <w:r w:rsidR="000326D9" w:rsidRPr="00AA43D1">
        <w:rPr>
          <w:rFonts w:ascii="Times New Roman" w:eastAsia="Times New Roman" w:hAnsi="Times New Roman" w:cs="Times New Roman"/>
          <w:sz w:val="20"/>
          <w:szCs w:val="20"/>
          <w:lang w:eastAsia="ru-RU"/>
        </w:rPr>
        <w:t>ентом Российской Федерации 5 ок</w:t>
      </w:r>
      <w:r w:rsidRPr="00AA43D1">
        <w:rPr>
          <w:rFonts w:ascii="Times New Roman" w:eastAsia="Times New Roman" w:hAnsi="Times New Roman" w:cs="Times New Roman"/>
          <w:sz w:val="20"/>
          <w:szCs w:val="20"/>
          <w:lang w:eastAsia="ru-RU"/>
        </w:rPr>
        <w:t>тября 2009 г.).</w:t>
      </w:r>
      <w:r w:rsidRPr="00AA43D1">
        <w:rPr>
          <w:rFonts w:ascii="Times New Roman" w:eastAsia="Times New Roman" w:hAnsi="Times New Roman" w:cs="Times New Roman"/>
          <w:sz w:val="20"/>
          <w:szCs w:val="20"/>
          <w:lang w:eastAsia="ru-RU"/>
        </w:rPr>
        <w:br/>
        <w:t>Положение о Национа</w:t>
      </w:r>
      <w:r w:rsidR="009B2B4E" w:rsidRPr="00AA43D1">
        <w:rPr>
          <w:rFonts w:ascii="Times New Roman" w:eastAsia="Times New Roman" w:hAnsi="Times New Roman" w:cs="Times New Roman"/>
          <w:sz w:val="20"/>
          <w:szCs w:val="20"/>
          <w:lang w:eastAsia="ru-RU"/>
        </w:rPr>
        <w:t>льном антитеррористическом коми</w:t>
      </w:r>
      <w:r w:rsidRPr="00AA43D1">
        <w:rPr>
          <w:rFonts w:ascii="Times New Roman" w:eastAsia="Times New Roman" w:hAnsi="Times New Roman" w:cs="Times New Roman"/>
          <w:sz w:val="20"/>
          <w:szCs w:val="20"/>
          <w:lang w:eastAsia="ru-RU"/>
        </w:rPr>
        <w:t>тете (утв. Указом Президента Российской Федерации от 15 февраля 2006 г. № 116).</w:t>
      </w:r>
      <w:r w:rsidRPr="00AA43D1">
        <w:rPr>
          <w:rFonts w:ascii="Times New Roman" w:eastAsia="Times New Roman" w:hAnsi="Times New Roman" w:cs="Times New Roman"/>
          <w:sz w:val="20"/>
          <w:szCs w:val="20"/>
          <w:lang w:eastAsia="ru-RU"/>
        </w:rPr>
        <w:br/>
        <w:t xml:space="preserve">Постановление Правительства Российской Федерации </w:t>
      </w:r>
      <w:proofErr w:type="gramStart"/>
      <w:r w:rsidRPr="00AA43D1">
        <w:rPr>
          <w:rFonts w:ascii="Times New Roman" w:eastAsia="Times New Roman" w:hAnsi="Times New Roman" w:cs="Times New Roman"/>
          <w:sz w:val="20"/>
          <w:szCs w:val="20"/>
          <w:lang w:eastAsia="ru-RU"/>
        </w:rPr>
        <w:t>-О</w:t>
      </w:r>
      <w:proofErr w:type="gramEnd"/>
      <w:r w:rsidRPr="00AA43D1">
        <w:rPr>
          <w:rFonts w:ascii="Times New Roman" w:eastAsia="Times New Roman" w:hAnsi="Times New Roman" w:cs="Times New Roman"/>
          <w:sz w:val="20"/>
          <w:szCs w:val="20"/>
          <w:lang w:eastAsia="ru-RU"/>
        </w:rPr>
        <w:t xml:space="preserve"> единой государственн</w:t>
      </w:r>
      <w:r w:rsidR="000326D9" w:rsidRPr="00AA43D1">
        <w:rPr>
          <w:rFonts w:ascii="Times New Roman" w:eastAsia="Times New Roman" w:hAnsi="Times New Roman" w:cs="Times New Roman"/>
          <w:sz w:val="20"/>
          <w:szCs w:val="20"/>
          <w:lang w:eastAsia="ru-RU"/>
        </w:rPr>
        <w:t>ой системе предупреждения и лик</w:t>
      </w:r>
      <w:r w:rsidRPr="00AA43D1">
        <w:rPr>
          <w:rFonts w:ascii="Times New Roman" w:eastAsia="Times New Roman" w:hAnsi="Times New Roman" w:cs="Times New Roman"/>
          <w:sz w:val="20"/>
          <w:szCs w:val="20"/>
          <w:lang w:eastAsia="ru-RU"/>
        </w:rPr>
        <w:t>видации чрезвычайных ситуаций» (последняя редакция).</w:t>
      </w:r>
      <w:r w:rsidRPr="00AA43D1">
        <w:rPr>
          <w:rFonts w:ascii="Times New Roman" w:eastAsia="Times New Roman" w:hAnsi="Times New Roman" w:cs="Times New Roman"/>
          <w:sz w:val="20"/>
          <w:szCs w:val="20"/>
          <w:lang w:eastAsia="ru-RU"/>
        </w:rPr>
        <w:br/>
        <w:t>Постановление Правительства Российской Федерации «О классификации чрезвычайных сит</w:t>
      </w:r>
      <w:r w:rsidR="000326D9" w:rsidRPr="00AA43D1">
        <w:rPr>
          <w:rFonts w:ascii="Times New Roman" w:eastAsia="Times New Roman" w:hAnsi="Times New Roman" w:cs="Times New Roman"/>
          <w:sz w:val="20"/>
          <w:szCs w:val="20"/>
          <w:lang w:eastAsia="ru-RU"/>
        </w:rPr>
        <w:t>уаций природного и тех</w:t>
      </w:r>
      <w:r w:rsidRPr="00AA43D1">
        <w:rPr>
          <w:rFonts w:ascii="Times New Roman" w:eastAsia="Times New Roman" w:hAnsi="Times New Roman" w:cs="Times New Roman"/>
          <w:sz w:val="20"/>
          <w:szCs w:val="20"/>
          <w:lang w:eastAsia="ru-RU"/>
        </w:rPr>
        <w:t>ногенного характера* (от 21 мая 2007 г. № 304).</w:t>
      </w:r>
      <w:r w:rsidRPr="00AA43D1">
        <w:rPr>
          <w:rFonts w:ascii="Times New Roman" w:eastAsia="Times New Roman" w:hAnsi="Times New Roman" w:cs="Times New Roman"/>
          <w:sz w:val="20"/>
          <w:szCs w:val="20"/>
          <w:lang w:eastAsia="ru-RU"/>
        </w:rPr>
        <w:br/>
        <w:t>Правила дорожного движения Российской Федерации (последняя редакция).</w:t>
      </w:r>
      <w:r w:rsidRPr="00AA43D1">
        <w:rPr>
          <w:rFonts w:ascii="Times New Roman" w:eastAsia="Times New Roman" w:hAnsi="Times New Roman" w:cs="Times New Roman"/>
          <w:sz w:val="20"/>
          <w:szCs w:val="20"/>
          <w:lang w:eastAsia="ru-RU"/>
        </w:rPr>
        <w:br/>
        <w:t>Семейный кодекс Рос</w:t>
      </w:r>
      <w:r w:rsidR="009B2B4E" w:rsidRPr="00AA43D1">
        <w:rPr>
          <w:rFonts w:ascii="Times New Roman" w:eastAsia="Times New Roman" w:hAnsi="Times New Roman" w:cs="Times New Roman"/>
          <w:sz w:val="20"/>
          <w:szCs w:val="20"/>
          <w:lang w:eastAsia="ru-RU"/>
        </w:rPr>
        <w:t>сийской Федерации (последняя ре</w:t>
      </w:r>
      <w:r w:rsidRPr="00AA43D1">
        <w:rPr>
          <w:rFonts w:ascii="Times New Roman" w:eastAsia="Times New Roman" w:hAnsi="Times New Roman" w:cs="Times New Roman"/>
          <w:sz w:val="20"/>
          <w:szCs w:val="20"/>
          <w:lang w:eastAsia="ru-RU"/>
        </w:rPr>
        <w:t>дакция).</w:t>
      </w:r>
      <w:r w:rsidRPr="00AA43D1">
        <w:rPr>
          <w:rFonts w:ascii="Times New Roman" w:eastAsia="Times New Roman" w:hAnsi="Times New Roman" w:cs="Times New Roman"/>
          <w:sz w:val="20"/>
          <w:szCs w:val="20"/>
          <w:lang w:eastAsia="ru-RU"/>
        </w:rPr>
        <w:br/>
        <w:t xml:space="preserve">Стратегия национальной безопасности Российской </w:t>
      </w:r>
      <w:proofErr w:type="spellStart"/>
      <w:r w:rsidRPr="00AA43D1">
        <w:rPr>
          <w:rFonts w:ascii="Times New Roman" w:eastAsia="Times New Roman" w:hAnsi="Times New Roman" w:cs="Times New Roman"/>
          <w:sz w:val="20"/>
          <w:szCs w:val="20"/>
          <w:lang w:eastAsia="ru-RU"/>
        </w:rPr>
        <w:t>Феде¬рации</w:t>
      </w:r>
      <w:proofErr w:type="spellEnd"/>
      <w:r w:rsidRPr="00AA43D1">
        <w:rPr>
          <w:rFonts w:ascii="Times New Roman" w:eastAsia="Times New Roman" w:hAnsi="Times New Roman" w:cs="Times New Roman"/>
          <w:sz w:val="20"/>
          <w:szCs w:val="20"/>
          <w:lang w:eastAsia="ru-RU"/>
        </w:rPr>
        <w:t xml:space="preserve"> до 2020 г. (утв. Ук</w:t>
      </w:r>
      <w:r w:rsidR="000326D9" w:rsidRPr="00AA43D1">
        <w:rPr>
          <w:rFonts w:ascii="Times New Roman" w:eastAsia="Times New Roman" w:hAnsi="Times New Roman" w:cs="Times New Roman"/>
          <w:sz w:val="20"/>
          <w:szCs w:val="20"/>
          <w:lang w:eastAsia="ru-RU"/>
        </w:rPr>
        <w:t>азом Президента Российской Феде</w:t>
      </w:r>
      <w:r w:rsidRPr="00AA43D1">
        <w:rPr>
          <w:rFonts w:ascii="Times New Roman" w:eastAsia="Times New Roman" w:hAnsi="Times New Roman" w:cs="Times New Roman"/>
          <w:sz w:val="20"/>
          <w:szCs w:val="20"/>
          <w:lang w:eastAsia="ru-RU"/>
        </w:rPr>
        <w:t>рации от 12 мая 2009 г. № 537).</w:t>
      </w:r>
      <w:r w:rsidRPr="00AA43D1">
        <w:rPr>
          <w:rFonts w:ascii="Times New Roman" w:eastAsia="Times New Roman" w:hAnsi="Times New Roman" w:cs="Times New Roman"/>
          <w:sz w:val="20"/>
          <w:szCs w:val="20"/>
          <w:lang w:eastAsia="ru-RU"/>
        </w:rPr>
        <w:br/>
        <w:t>Стратегия государственной антинаркотической политики Российской Федерации до 2020 г. (утв. Указом Президента Российской Федерации от 9 июня 2010 г. № 690).</w:t>
      </w:r>
      <w:r w:rsidRPr="00AA43D1">
        <w:rPr>
          <w:rFonts w:ascii="Times New Roman" w:eastAsia="Times New Roman" w:hAnsi="Times New Roman" w:cs="Times New Roman"/>
          <w:sz w:val="20"/>
          <w:szCs w:val="20"/>
          <w:lang w:eastAsia="ru-RU"/>
        </w:rPr>
        <w:br/>
        <w:t>Уголовный кодекс Рос</w:t>
      </w:r>
      <w:r w:rsidR="000326D9" w:rsidRPr="00AA43D1">
        <w:rPr>
          <w:rFonts w:ascii="Times New Roman" w:eastAsia="Times New Roman" w:hAnsi="Times New Roman" w:cs="Times New Roman"/>
          <w:sz w:val="20"/>
          <w:szCs w:val="20"/>
          <w:lang w:eastAsia="ru-RU"/>
        </w:rPr>
        <w:t>сийской Федерации (</w:t>
      </w:r>
      <w:proofErr w:type="gramStart"/>
      <w:r w:rsidR="000326D9" w:rsidRPr="00AA43D1">
        <w:rPr>
          <w:rFonts w:ascii="Times New Roman" w:eastAsia="Times New Roman" w:hAnsi="Times New Roman" w:cs="Times New Roman"/>
          <w:sz w:val="20"/>
          <w:szCs w:val="20"/>
          <w:lang w:eastAsia="ru-RU"/>
        </w:rPr>
        <w:t>последняя</w:t>
      </w:r>
      <w:proofErr w:type="gramEnd"/>
      <w:r w:rsidR="000326D9" w:rsidRPr="00AA43D1">
        <w:rPr>
          <w:rFonts w:ascii="Times New Roman" w:eastAsia="Times New Roman" w:hAnsi="Times New Roman" w:cs="Times New Roman"/>
          <w:sz w:val="20"/>
          <w:szCs w:val="20"/>
          <w:lang w:eastAsia="ru-RU"/>
        </w:rPr>
        <w:t xml:space="preserve"> ре</w:t>
      </w:r>
      <w:r w:rsidRPr="00AA43D1">
        <w:rPr>
          <w:rFonts w:ascii="Times New Roman" w:eastAsia="Times New Roman" w:hAnsi="Times New Roman" w:cs="Times New Roman"/>
          <w:sz w:val="20"/>
          <w:szCs w:val="20"/>
          <w:lang w:eastAsia="ru-RU"/>
        </w:rPr>
        <w:t>дакции).</w:t>
      </w:r>
      <w:r w:rsidRPr="00AA43D1">
        <w:rPr>
          <w:rFonts w:ascii="Times New Roman" w:eastAsia="Times New Roman" w:hAnsi="Times New Roman" w:cs="Times New Roman"/>
          <w:sz w:val="20"/>
          <w:szCs w:val="20"/>
          <w:lang w:eastAsia="ru-RU"/>
        </w:rPr>
        <w:br/>
      </w:r>
      <w:r w:rsidRPr="00AA43D1">
        <w:rPr>
          <w:rFonts w:ascii="Times New Roman" w:eastAsia="Times New Roman" w:hAnsi="Times New Roman" w:cs="Times New Roman"/>
          <w:sz w:val="20"/>
          <w:szCs w:val="20"/>
          <w:lang w:eastAsia="ru-RU"/>
        </w:rPr>
        <w:lastRenderedPageBreak/>
        <w:t>Указ Президента Росси</w:t>
      </w:r>
      <w:r w:rsidR="000326D9" w:rsidRPr="00AA43D1">
        <w:rPr>
          <w:rFonts w:ascii="Times New Roman" w:eastAsia="Times New Roman" w:hAnsi="Times New Roman" w:cs="Times New Roman"/>
          <w:sz w:val="20"/>
          <w:szCs w:val="20"/>
          <w:lang w:eastAsia="ru-RU"/>
        </w:rPr>
        <w:t>йской Федерации «О мерах по про</w:t>
      </w:r>
      <w:r w:rsidRPr="00AA43D1">
        <w:rPr>
          <w:rFonts w:ascii="Times New Roman" w:eastAsia="Times New Roman" w:hAnsi="Times New Roman" w:cs="Times New Roman"/>
          <w:sz w:val="20"/>
          <w:szCs w:val="20"/>
          <w:lang w:eastAsia="ru-RU"/>
        </w:rPr>
        <w:t>тиводействию терроризму» (от 15 февраля 2006 г. № 116).</w:t>
      </w:r>
      <w:r w:rsidRPr="00AA43D1">
        <w:rPr>
          <w:rFonts w:ascii="Times New Roman" w:eastAsia="Times New Roman" w:hAnsi="Times New Roman" w:cs="Times New Roman"/>
          <w:sz w:val="20"/>
          <w:szCs w:val="20"/>
          <w:lang w:eastAsia="ru-RU"/>
        </w:rPr>
        <w:br/>
        <w:t>Федеральный закон «Об аварийно-спасательных службах и статусе спасателя» (последняя редакция).</w:t>
      </w:r>
      <w:r w:rsidRPr="00AA43D1">
        <w:rPr>
          <w:rFonts w:ascii="Times New Roman" w:eastAsia="Times New Roman" w:hAnsi="Times New Roman" w:cs="Times New Roman"/>
          <w:sz w:val="20"/>
          <w:szCs w:val="20"/>
          <w:lang w:eastAsia="ru-RU"/>
        </w:rPr>
        <w:br/>
        <w:t>Федеральный закон «О безопасности» (последняя редакция)</w:t>
      </w:r>
      <w:r w:rsidRPr="00AA43D1">
        <w:rPr>
          <w:rFonts w:ascii="Times New Roman" w:eastAsia="Times New Roman" w:hAnsi="Times New Roman" w:cs="Times New Roman"/>
          <w:sz w:val="20"/>
          <w:szCs w:val="20"/>
          <w:lang w:eastAsia="ru-RU"/>
        </w:rPr>
        <w:br/>
        <w:t>Федеральный закон «О гражданской обороне» (последняя редакция).</w:t>
      </w:r>
      <w:r w:rsidRPr="00AA43D1">
        <w:rPr>
          <w:rFonts w:ascii="Times New Roman" w:eastAsia="Times New Roman" w:hAnsi="Times New Roman" w:cs="Times New Roman"/>
          <w:sz w:val="20"/>
          <w:szCs w:val="20"/>
          <w:lang w:eastAsia="ru-RU"/>
        </w:rPr>
        <w:br/>
        <w:t>Федеральный закон «О защите населения и территорий от чрезвычайных ситуаций пр</w:t>
      </w:r>
      <w:r w:rsidR="000326D9" w:rsidRPr="00AA43D1">
        <w:rPr>
          <w:rFonts w:ascii="Times New Roman" w:eastAsia="Times New Roman" w:hAnsi="Times New Roman" w:cs="Times New Roman"/>
          <w:sz w:val="20"/>
          <w:szCs w:val="20"/>
          <w:lang w:eastAsia="ru-RU"/>
        </w:rPr>
        <w:t>иродного и техногенного характе</w:t>
      </w:r>
      <w:r w:rsidRPr="00AA43D1">
        <w:rPr>
          <w:rFonts w:ascii="Times New Roman" w:eastAsia="Times New Roman" w:hAnsi="Times New Roman" w:cs="Times New Roman"/>
          <w:sz w:val="20"/>
          <w:szCs w:val="20"/>
          <w:lang w:eastAsia="ru-RU"/>
        </w:rPr>
        <w:t>ра» (последняя редакция)</w:t>
      </w:r>
      <w:r w:rsidRPr="00AA43D1">
        <w:rPr>
          <w:rFonts w:ascii="Times New Roman" w:eastAsia="Times New Roman" w:hAnsi="Times New Roman" w:cs="Times New Roman"/>
          <w:sz w:val="20"/>
          <w:szCs w:val="20"/>
          <w:lang w:eastAsia="ru-RU"/>
        </w:rPr>
        <w:br/>
        <w:t xml:space="preserve">Федеральный закон «О </w:t>
      </w:r>
      <w:r w:rsidR="009B2B4E" w:rsidRPr="00AA43D1">
        <w:rPr>
          <w:rFonts w:ascii="Times New Roman" w:eastAsia="Times New Roman" w:hAnsi="Times New Roman" w:cs="Times New Roman"/>
          <w:sz w:val="20"/>
          <w:szCs w:val="20"/>
          <w:lang w:eastAsia="ru-RU"/>
        </w:rPr>
        <w:t>наркотических средствах и психо</w:t>
      </w:r>
      <w:r w:rsidRPr="00AA43D1">
        <w:rPr>
          <w:rFonts w:ascii="Times New Roman" w:eastAsia="Times New Roman" w:hAnsi="Times New Roman" w:cs="Times New Roman"/>
          <w:sz w:val="20"/>
          <w:szCs w:val="20"/>
          <w:lang w:eastAsia="ru-RU"/>
        </w:rPr>
        <w:t>тропных веществах* (последняя редакция).</w:t>
      </w:r>
      <w:r w:rsidRPr="00AA43D1">
        <w:rPr>
          <w:rFonts w:ascii="Times New Roman" w:eastAsia="Times New Roman" w:hAnsi="Times New Roman" w:cs="Times New Roman"/>
          <w:sz w:val="20"/>
          <w:szCs w:val="20"/>
          <w:lang w:eastAsia="ru-RU"/>
        </w:rPr>
        <w:br/>
        <w:t>Федеральный закон *0</w:t>
      </w:r>
      <w:r w:rsidR="009B2B4E" w:rsidRPr="00AA43D1">
        <w:rPr>
          <w:rFonts w:ascii="Times New Roman" w:eastAsia="Times New Roman" w:hAnsi="Times New Roman" w:cs="Times New Roman"/>
          <w:sz w:val="20"/>
          <w:szCs w:val="20"/>
          <w:lang w:eastAsia="ru-RU"/>
        </w:rPr>
        <w:t xml:space="preserve"> пожарной безопасности» (послед</w:t>
      </w:r>
      <w:r w:rsidRPr="00AA43D1">
        <w:rPr>
          <w:rFonts w:ascii="Times New Roman" w:eastAsia="Times New Roman" w:hAnsi="Times New Roman" w:cs="Times New Roman"/>
          <w:sz w:val="20"/>
          <w:szCs w:val="20"/>
          <w:lang w:eastAsia="ru-RU"/>
        </w:rPr>
        <w:t>няя редакция)</w:t>
      </w:r>
      <w:r w:rsidRPr="00AA43D1">
        <w:rPr>
          <w:rFonts w:ascii="Times New Roman" w:eastAsia="Times New Roman" w:hAnsi="Times New Roman" w:cs="Times New Roman"/>
          <w:sz w:val="20"/>
          <w:szCs w:val="20"/>
          <w:lang w:eastAsia="ru-RU"/>
        </w:rPr>
        <w:br/>
        <w:t>Федеральный закон *0 противодействии терроризму» (последняя редакция).</w:t>
      </w:r>
      <w:r w:rsidRPr="00AA43D1">
        <w:rPr>
          <w:rFonts w:ascii="Times New Roman" w:eastAsia="Times New Roman" w:hAnsi="Times New Roman" w:cs="Times New Roman"/>
          <w:sz w:val="20"/>
          <w:szCs w:val="20"/>
          <w:lang w:eastAsia="ru-RU"/>
        </w:rPr>
        <w:br/>
        <w:t>Федеральный закон «О противодействии экстремистской деятельности» (последняя редакция).</w:t>
      </w:r>
      <w:r w:rsidRPr="00AA43D1">
        <w:rPr>
          <w:rFonts w:ascii="Times New Roman" w:eastAsia="Times New Roman" w:hAnsi="Times New Roman" w:cs="Times New Roman"/>
          <w:sz w:val="20"/>
          <w:szCs w:val="20"/>
          <w:lang w:eastAsia="ru-RU"/>
        </w:rPr>
        <w:br/>
        <w:t>Федеральный закон »0 физической культуре и спорте в Российской Федерации» (последняя редакция).</w:t>
      </w:r>
    </w:p>
    <w:p w14:paraId="14A96E49" w14:textId="77777777" w:rsidR="00C50DF8" w:rsidRPr="00AA43D1" w:rsidRDefault="00C50DF8" w:rsidP="00C50DF8">
      <w:pPr>
        <w:shd w:val="clear" w:color="auto" w:fill="FFFFFF"/>
        <w:spacing w:before="240" w:after="120" w:line="240" w:lineRule="atLeast"/>
        <w:outlineLvl w:val="1"/>
        <w:rPr>
          <w:rFonts w:ascii="LiberationSerif" w:eastAsia="Times New Roman" w:hAnsi="LiberationSerif" w:cs="Times New Roman"/>
          <w:b/>
          <w:bCs/>
          <w:caps/>
          <w:sz w:val="20"/>
          <w:szCs w:val="20"/>
          <w:lang w:eastAsia="ru-RU"/>
        </w:rPr>
      </w:pPr>
      <w:r w:rsidRPr="00AA43D1">
        <w:rPr>
          <w:rFonts w:ascii="LiberationSerif" w:eastAsia="Times New Roman" w:hAnsi="LiberationSerif" w:cs="Times New Roman"/>
          <w:b/>
          <w:bCs/>
          <w:caps/>
          <w:sz w:val="20"/>
          <w:szCs w:val="20"/>
          <w:lang w:eastAsia="ru-RU"/>
        </w:rPr>
        <w:t>ЦИФРОВЫЕ ОБРАЗОВАТЕЛЬНЫЕ РЕСУРСЫ И РЕСУРСЫ СЕТИ ИНТЕРНЕТ</w:t>
      </w:r>
    </w:p>
    <w:p w14:paraId="20E44EA2" w14:textId="710F8C27" w:rsidR="007C6537" w:rsidRPr="00AA43D1" w:rsidRDefault="009515A8" w:rsidP="0018498C">
      <w:pPr>
        <w:shd w:val="clear" w:color="auto" w:fill="F7FDF7"/>
        <w:spacing w:line="240" w:lineRule="auto"/>
        <w:rPr>
          <w:rFonts w:ascii="Times New Roman" w:eastAsia="Times New Roman" w:hAnsi="Times New Roman" w:cs="Times New Roman"/>
          <w:sz w:val="20"/>
          <w:szCs w:val="20"/>
          <w:lang w:eastAsia="ru-RU"/>
        </w:rPr>
      </w:pPr>
      <w:hyperlink r:id="rId7" w:history="1">
        <w:r w:rsidR="007C6537" w:rsidRPr="00AA43D1">
          <w:rPr>
            <w:rStyle w:val="aff8"/>
            <w:rFonts w:ascii="Times New Roman" w:eastAsia="Times New Roman" w:hAnsi="Times New Roman" w:cs="Times New Roman"/>
            <w:sz w:val="20"/>
            <w:szCs w:val="20"/>
            <w:lang w:eastAsia="ru-RU"/>
          </w:rPr>
          <w:t>https://multiurok.ru</w:t>
        </w:r>
      </w:hyperlink>
    </w:p>
    <w:p w14:paraId="0203B648" w14:textId="77777777" w:rsidR="007C6537" w:rsidRPr="00AA43D1" w:rsidRDefault="007C6537" w:rsidP="0018498C">
      <w:pPr>
        <w:shd w:val="clear" w:color="auto" w:fill="F7FDF7"/>
        <w:spacing w:line="240" w:lineRule="auto"/>
        <w:rPr>
          <w:rFonts w:ascii="Times New Roman" w:eastAsia="Times New Roman" w:hAnsi="Times New Roman" w:cs="Times New Roman"/>
          <w:sz w:val="20"/>
          <w:szCs w:val="20"/>
          <w:lang w:eastAsia="ru-RU"/>
        </w:rPr>
      </w:pPr>
    </w:p>
    <w:p w14:paraId="57C82B55" w14:textId="07CDB2FE" w:rsidR="00C50DF8" w:rsidRPr="00AA43D1" w:rsidRDefault="00C50DF8" w:rsidP="007C6537">
      <w:pPr>
        <w:shd w:val="clear" w:color="auto" w:fill="F7FDF7"/>
        <w:spacing w:line="240" w:lineRule="auto"/>
        <w:rPr>
          <w:rFonts w:ascii="Times New Roman" w:eastAsia="Times New Roman" w:hAnsi="Times New Roman" w:cs="Times New Roman"/>
          <w:sz w:val="20"/>
          <w:szCs w:val="20"/>
          <w:lang w:eastAsia="ru-RU"/>
        </w:rPr>
      </w:pPr>
      <w:r w:rsidRPr="00AA43D1">
        <w:rPr>
          <w:rFonts w:ascii="Times New Roman" w:eastAsia="Times New Roman" w:hAnsi="Times New Roman" w:cs="Times New Roman"/>
          <w:sz w:val="20"/>
          <w:szCs w:val="20"/>
          <w:lang w:eastAsia="ru-RU"/>
        </w:rPr>
        <w:br/>
      </w:r>
      <w:hyperlink r:id="rId8" w:history="1"/>
      <w:r w:rsidRPr="00AA43D1">
        <w:rPr>
          <w:rFonts w:ascii="Times New Roman" w:eastAsia="Times New Roman" w:hAnsi="Times New Roman" w:cs="Times New Roman"/>
          <w:b/>
          <w:bCs/>
          <w:caps/>
          <w:color w:val="000000"/>
          <w:kern w:val="36"/>
          <w:sz w:val="20"/>
          <w:szCs w:val="20"/>
          <w:lang w:eastAsia="ru-RU"/>
        </w:rPr>
        <w:t>МАТЕРИАЛЬНО-ТЕХНИЧЕСКОЕ ОБЕСПЕЧЕНИЕ ОБРАЗОВАТЕЛЬНОГО ПРОЦЕССА</w:t>
      </w:r>
    </w:p>
    <w:p w14:paraId="353337E4" w14:textId="77777777" w:rsidR="00C50DF8" w:rsidRPr="00AA43D1" w:rsidRDefault="00C50DF8" w:rsidP="00C50DF8">
      <w:pPr>
        <w:shd w:val="clear" w:color="auto" w:fill="FFFFFF"/>
        <w:spacing w:before="240" w:after="120" w:line="240" w:lineRule="atLeast"/>
        <w:outlineLvl w:val="1"/>
        <w:rPr>
          <w:rFonts w:ascii="Times New Roman" w:eastAsia="Times New Roman" w:hAnsi="Times New Roman" w:cs="Times New Roman"/>
          <w:b/>
          <w:bCs/>
          <w:caps/>
          <w:color w:val="000000"/>
          <w:sz w:val="20"/>
          <w:szCs w:val="20"/>
          <w:lang w:eastAsia="ru-RU"/>
        </w:rPr>
      </w:pPr>
      <w:r w:rsidRPr="00AA43D1">
        <w:rPr>
          <w:rFonts w:ascii="Times New Roman" w:eastAsia="Times New Roman" w:hAnsi="Times New Roman" w:cs="Times New Roman"/>
          <w:b/>
          <w:bCs/>
          <w:caps/>
          <w:color w:val="000000"/>
          <w:sz w:val="20"/>
          <w:szCs w:val="20"/>
          <w:lang w:eastAsia="ru-RU"/>
        </w:rPr>
        <w:t>УЧЕБНОЕ ОБОРУДОВАНИЕ</w:t>
      </w:r>
    </w:p>
    <w:p w14:paraId="08F401C5" w14:textId="77777777" w:rsidR="00C50DF8" w:rsidRPr="00AA43D1" w:rsidRDefault="00C50DF8" w:rsidP="00C50DF8">
      <w:pPr>
        <w:shd w:val="clear" w:color="auto" w:fill="F7FDF7"/>
        <w:spacing w:after="0" w:line="240" w:lineRule="auto"/>
        <w:rPr>
          <w:rFonts w:ascii="Times New Roman" w:eastAsia="Times New Roman" w:hAnsi="Times New Roman" w:cs="Times New Roman"/>
          <w:color w:val="000000"/>
          <w:sz w:val="20"/>
          <w:szCs w:val="20"/>
          <w:lang w:eastAsia="ru-RU"/>
        </w:rPr>
      </w:pPr>
      <w:r w:rsidRPr="00AA43D1">
        <w:rPr>
          <w:rFonts w:ascii="Times New Roman" w:eastAsia="Times New Roman" w:hAnsi="Times New Roman" w:cs="Times New Roman"/>
          <w:color w:val="000000"/>
          <w:sz w:val="20"/>
          <w:szCs w:val="20"/>
          <w:lang w:eastAsia="ru-RU"/>
        </w:rPr>
        <w:t>1. Бинт.</w:t>
      </w:r>
      <w:r w:rsidRPr="00AA43D1">
        <w:rPr>
          <w:rFonts w:ascii="Times New Roman" w:eastAsia="Times New Roman" w:hAnsi="Times New Roman" w:cs="Times New Roman"/>
          <w:color w:val="000000"/>
          <w:sz w:val="20"/>
          <w:szCs w:val="20"/>
          <w:lang w:eastAsia="ru-RU"/>
        </w:rPr>
        <w:br/>
        <w:t>2. Компас.</w:t>
      </w:r>
      <w:r w:rsidRPr="00AA43D1">
        <w:rPr>
          <w:rFonts w:ascii="Times New Roman" w:eastAsia="Times New Roman" w:hAnsi="Times New Roman" w:cs="Times New Roman"/>
          <w:color w:val="000000"/>
          <w:sz w:val="20"/>
          <w:szCs w:val="20"/>
          <w:lang w:eastAsia="ru-RU"/>
        </w:rPr>
        <w:br/>
        <w:t>3. Кровоостанавливающий жгут</w:t>
      </w:r>
      <w:r w:rsidRPr="00AA43D1">
        <w:rPr>
          <w:rFonts w:ascii="Times New Roman" w:eastAsia="Times New Roman" w:hAnsi="Times New Roman" w:cs="Times New Roman"/>
          <w:color w:val="000000"/>
          <w:sz w:val="20"/>
          <w:szCs w:val="20"/>
          <w:lang w:eastAsia="ru-RU"/>
        </w:rPr>
        <w:br/>
        <w:t xml:space="preserve">4. Носилки. </w:t>
      </w:r>
    </w:p>
    <w:p w14:paraId="6AC696A5" w14:textId="69FF03F3" w:rsidR="007C6537" w:rsidRPr="00AA43D1" w:rsidRDefault="00C50DF8" w:rsidP="00C50DF8">
      <w:pPr>
        <w:shd w:val="clear" w:color="auto" w:fill="F7FDF7"/>
        <w:spacing w:after="0" w:line="240" w:lineRule="auto"/>
        <w:rPr>
          <w:rFonts w:ascii="Times New Roman" w:eastAsia="Times New Roman" w:hAnsi="Times New Roman" w:cs="Times New Roman"/>
          <w:color w:val="000000"/>
          <w:sz w:val="20"/>
          <w:szCs w:val="20"/>
          <w:lang w:eastAsia="ru-RU"/>
        </w:rPr>
      </w:pPr>
      <w:r w:rsidRPr="00AA43D1">
        <w:rPr>
          <w:rFonts w:ascii="Times New Roman" w:eastAsia="Times New Roman" w:hAnsi="Times New Roman" w:cs="Times New Roman"/>
          <w:color w:val="000000"/>
          <w:sz w:val="20"/>
          <w:szCs w:val="20"/>
          <w:lang w:eastAsia="ru-RU"/>
        </w:rPr>
        <w:t>5. Плакаты по ОБЖ.</w:t>
      </w:r>
      <w:r w:rsidRPr="00AA43D1">
        <w:rPr>
          <w:rFonts w:ascii="Times New Roman" w:eastAsia="Times New Roman" w:hAnsi="Times New Roman" w:cs="Times New Roman"/>
          <w:color w:val="000000"/>
          <w:sz w:val="20"/>
          <w:szCs w:val="20"/>
          <w:lang w:eastAsia="ru-RU"/>
        </w:rPr>
        <w:br/>
      </w:r>
      <w:r w:rsidR="007C6537" w:rsidRPr="00AA43D1">
        <w:rPr>
          <w:rFonts w:ascii="Times New Roman" w:eastAsia="Times New Roman" w:hAnsi="Times New Roman" w:cs="Times New Roman"/>
          <w:color w:val="000000"/>
          <w:sz w:val="20"/>
          <w:szCs w:val="20"/>
          <w:lang w:eastAsia="ru-RU"/>
        </w:rPr>
        <w:t>6</w:t>
      </w:r>
      <w:r w:rsidRPr="00AA43D1">
        <w:rPr>
          <w:rFonts w:ascii="Times New Roman" w:eastAsia="Times New Roman" w:hAnsi="Times New Roman" w:cs="Times New Roman"/>
          <w:color w:val="000000"/>
          <w:sz w:val="20"/>
          <w:szCs w:val="20"/>
          <w:lang w:eastAsia="ru-RU"/>
        </w:rPr>
        <w:t>. Противогазы.</w:t>
      </w:r>
      <w:r w:rsidRPr="00AA43D1">
        <w:rPr>
          <w:rFonts w:ascii="Times New Roman" w:eastAsia="Times New Roman" w:hAnsi="Times New Roman" w:cs="Times New Roman"/>
          <w:color w:val="000000"/>
          <w:sz w:val="20"/>
          <w:szCs w:val="20"/>
          <w:lang w:eastAsia="ru-RU"/>
        </w:rPr>
        <w:br/>
      </w:r>
      <w:r w:rsidR="007C6537" w:rsidRPr="00AA43D1">
        <w:rPr>
          <w:rFonts w:ascii="Times New Roman" w:eastAsia="Times New Roman" w:hAnsi="Times New Roman" w:cs="Times New Roman"/>
          <w:color w:val="000000"/>
          <w:sz w:val="20"/>
          <w:szCs w:val="20"/>
          <w:lang w:eastAsia="ru-RU"/>
        </w:rPr>
        <w:t>7</w:t>
      </w:r>
      <w:r w:rsidRPr="00AA43D1">
        <w:rPr>
          <w:rFonts w:ascii="Times New Roman" w:eastAsia="Times New Roman" w:hAnsi="Times New Roman" w:cs="Times New Roman"/>
          <w:color w:val="000000"/>
          <w:sz w:val="20"/>
          <w:szCs w:val="20"/>
          <w:lang w:eastAsia="ru-RU"/>
        </w:rPr>
        <w:t>. Флаг России.</w:t>
      </w:r>
    </w:p>
    <w:p w14:paraId="13F4912D" w14:textId="083FF6E9" w:rsidR="00C50DF8" w:rsidRPr="00AA43D1" w:rsidRDefault="007C6537" w:rsidP="00C50DF8">
      <w:pPr>
        <w:shd w:val="clear" w:color="auto" w:fill="F7FDF7"/>
        <w:spacing w:after="0" w:line="240" w:lineRule="auto"/>
        <w:rPr>
          <w:rFonts w:ascii="Times New Roman" w:eastAsia="Times New Roman" w:hAnsi="Times New Roman" w:cs="Times New Roman"/>
          <w:color w:val="000000"/>
          <w:sz w:val="20"/>
          <w:szCs w:val="20"/>
          <w:lang w:eastAsia="ru-RU"/>
        </w:rPr>
      </w:pPr>
      <w:r w:rsidRPr="00AA43D1">
        <w:rPr>
          <w:rFonts w:ascii="Times New Roman" w:eastAsia="Times New Roman" w:hAnsi="Times New Roman" w:cs="Times New Roman"/>
          <w:color w:val="000000"/>
          <w:sz w:val="20"/>
          <w:szCs w:val="20"/>
          <w:lang w:eastAsia="ru-RU"/>
        </w:rPr>
        <w:t>8</w:t>
      </w:r>
      <w:r w:rsidR="00C50DF8" w:rsidRPr="00AA43D1">
        <w:rPr>
          <w:rFonts w:ascii="Times New Roman" w:eastAsia="Times New Roman" w:hAnsi="Times New Roman" w:cs="Times New Roman"/>
          <w:color w:val="000000"/>
          <w:sz w:val="20"/>
          <w:szCs w:val="20"/>
          <w:lang w:eastAsia="ru-RU"/>
        </w:rPr>
        <w:t>. Шина</w:t>
      </w:r>
      <w:r w:rsidR="00C50DF8" w:rsidRPr="00AA43D1">
        <w:rPr>
          <w:rFonts w:ascii="Times New Roman" w:eastAsia="Times New Roman" w:hAnsi="Times New Roman" w:cs="Times New Roman"/>
          <w:color w:val="000000"/>
          <w:sz w:val="20"/>
          <w:szCs w:val="20"/>
          <w:lang w:eastAsia="ru-RU"/>
        </w:rPr>
        <w:br/>
      </w:r>
    </w:p>
    <w:p w14:paraId="27DD64A3" w14:textId="487750A4" w:rsidR="00C50DF8" w:rsidRPr="00AA43D1" w:rsidRDefault="00C50DF8" w:rsidP="00C50DF8">
      <w:pPr>
        <w:shd w:val="clear" w:color="auto" w:fill="FFFFFF"/>
        <w:spacing w:before="240" w:after="120" w:line="240" w:lineRule="atLeast"/>
        <w:outlineLvl w:val="1"/>
        <w:rPr>
          <w:rFonts w:ascii="Times New Roman" w:eastAsia="Times New Roman" w:hAnsi="Times New Roman" w:cs="Times New Roman"/>
          <w:b/>
          <w:bCs/>
          <w:caps/>
          <w:color w:val="000000"/>
          <w:sz w:val="20"/>
          <w:szCs w:val="20"/>
          <w:lang w:eastAsia="ru-RU"/>
        </w:rPr>
      </w:pPr>
      <w:r w:rsidRPr="00AA43D1">
        <w:rPr>
          <w:rFonts w:ascii="Times New Roman" w:eastAsia="Times New Roman" w:hAnsi="Times New Roman" w:cs="Times New Roman"/>
          <w:b/>
          <w:bCs/>
          <w:caps/>
          <w:color w:val="000000"/>
          <w:sz w:val="20"/>
          <w:szCs w:val="20"/>
          <w:lang w:eastAsia="ru-RU"/>
        </w:rPr>
        <w:t>ОБОРУДОВАНИЕ ДЛЯ ПРОВЕДЕНИЯ ПРАКТИЧЕСКИХ РАБОТ</w:t>
      </w:r>
    </w:p>
    <w:p w14:paraId="6A3A5941" w14:textId="77777777" w:rsidR="00AA43D1" w:rsidRDefault="00C50DF8" w:rsidP="00AA43D1">
      <w:pPr>
        <w:shd w:val="clear" w:color="auto" w:fill="F7FDF7"/>
        <w:spacing w:line="240" w:lineRule="auto"/>
        <w:rPr>
          <w:rFonts w:ascii="Times New Roman" w:eastAsia="Times New Roman" w:hAnsi="Times New Roman" w:cs="Times New Roman"/>
          <w:color w:val="000000"/>
          <w:sz w:val="20"/>
          <w:szCs w:val="20"/>
          <w:lang w:eastAsia="ru-RU"/>
        </w:rPr>
      </w:pPr>
      <w:r w:rsidRPr="00AA43D1">
        <w:rPr>
          <w:rFonts w:ascii="Times New Roman" w:eastAsia="Times New Roman" w:hAnsi="Times New Roman" w:cs="Times New Roman"/>
          <w:color w:val="000000"/>
          <w:sz w:val="20"/>
          <w:szCs w:val="20"/>
          <w:lang w:eastAsia="ru-RU"/>
        </w:rPr>
        <w:t>1.Персональный компьютер</w:t>
      </w:r>
      <w:r w:rsidRPr="00AA43D1">
        <w:rPr>
          <w:rFonts w:ascii="Times New Roman" w:eastAsia="Times New Roman" w:hAnsi="Times New Roman" w:cs="Times New Roman"/>
          <w:color w:val="000000"/>
          <w:sz w:val="20"/>
          <w:szCs w:val="20"/>
          <w:lang w:eastAsia="ru-RU"/>
        </w:rPr>
        <w:br/>
        <w:t>2.Принтер лазерный</w:t>
      </w:r>
      <w:r w:rsidRPr="00AA43D1">
        <w:rPr>
          <w:rFonts w:ascii="Times New Roman" w:eastAsia="Times New Roman" w:hAnsi="Times New Roman" w:cs="Times New Roman"/>
          <w:color w:val="000000"/>
          <w:sz w:val="20"/>
          <w:szCs w:val="20"/>
          <w:lang w:eastAsia="ru-RU"/>
        </w:rPr>
        <w:br/>
        <w:t>3.Мультимедийный проектор</w:t>
      </w:r>
      <w:r w:rsidRPr="00AA43D1">
        <w:rPr>
          <w:rFonts w:ascii="Times New Roman" w:eastAsia="Times New Roman" w:hAnsi="Times New Roman" w:cs="Times New Roman"/>
          <w:color w:val="000000"/>
          <w:sz w:val="20"/>
          <w:szCs w:val="20"/>
          <w:lang w:eastAsia="ru-RU"/>
        </w:rPr>
        <w:br/>
        <w:t>4. Конституция Российской Федерации</w:t>
      </w:r>
      <w:r w:rsidRPr="00AA43D1">
        <w:rPr>
          <w:rFonts w:ascii="Times New Roman" w:eastAsia="Times New Roman" w:hAnsi="Times New Roman" w:cs="Times New Roman"/>
          <w:color w:val="000000"/>
          <w:sz w:val="20"/>
          <w:szCs w:val="20"/>
          <w:lang w:eastAsia="ru-RU"/>
        </w:rPr>
        <w:br/>
        <w:t>5. ФЗ «О воинской обязанности и военной службе»</w:t>
      </w:r>
      <w:r w:rsidRPr="00AA43D1">
        <w:rPr>
          <w:rFonts w:ascii="Times New Roman" w:eastAsia="Times New Roman" w:hAnsi="Times New Roman" w:cs="Times New Roman"/>
          <w:color w:val="000000"/>
          <w:sz w:val="20"/>
          <w:szCs w:val="20"/>
          <w:lang w:eastAsia="ru-RU"/>
        </w:rPr>
        <w:br/>
        <w:t>6. ФЗ «О пожарной безопасности»</w:t>
      </w:r>
      <w:r w:rsidRPr="00AA43D1">
        <w:rPr>
          <w:rFonts w:ascii="Times New Roman" w:eastAsia="Times New Roman" w:hAnsi="Times New Roman" w:cs="Times New Roman"/>
          <w:color w:val="000000"/>
          <w:sz w:val="20"/>
          <w:szCs w:val="20"/>
          <w:lang w:eastAsia="ru-RU"/>
        </w:rPr>
        <w:br/>
        <w:t>7. Брошюра «Действия населения по предупреждению террористических акций»</w:t>
      </w:r>
      <w:r w:rsidRPr="00AA43D1">
        <w:rPr>
          <w:rFonts w:ascii="Times New Roman" w:eastAsia="Times New Roman" w:hAnsi="Times New Roman" w:cs="Times New Roman"/>
          <w:color w:val="000000"/>
          <w:sz w:val="20"/>
          <w:szCs w:val="20"/>
          <w:lang w:eastAsia="ru-RU"/>
        </w:rPr>
        <w:br/>
        <w:t>8. Брошюра «Первая медицинская помощь в чрезвычайных ситуациях»</w:t>
      </w:r>
      <w:r w:rsidRPr="00AA43D1">
        <w:rPr>
          <w:rFonts w:ascii="Times New Roman" w:eastAsia="Times New Roman" w:hAnsi="Times New Roman" w:cs="Times New Roman"/>
          <w:color w:val="000000"/>
          <w:sz w:val="20"/>
          <w:szCs w:val="20"/>
          <w:lang w:eastAsia="ru-RU"/>
        </w:rPr>
        <w:br/>
        <w:t>9. Брошюра «Первичная профилактика курения табака»</w:t>
      </w:r>
      <w:r w:rsidRPr="00AA43D1">
        <w:rPr>
          <w:rFonts w:ascii="Times New Roman" w:eastAsia="Times New Roman" w:hAnsi="Times New Roman" w:cs="Times New Roman"/>
          <w:color w:val="000000"/>
          <w:sz w:val="20"/>
          <w:szCs w:val="20"/>
          <w:lang w:eastAsia="ru-RU"/>
        </w:rPr>
        <w:br/>
        <w:t>10.Брошюра «Средства защиты органов дыхания и кожи (противогазы, респираторы и защитная одежда)»</w:t>
      </w:r>
      <w:r w:rsidRPr="00AA43D1">
        <w:rPr>
          <w:rFonts w:ascii="Times New Roman" w:eastAsia="Times New Roman" w:hAnsi="Times New Roman" w:cs="Times New Roman"/>
          <w:color w:val="000000"/>
          <w:sz w:val="20"/>
          <w:szCs w:val="20"/>
          <w:lang w:eastAsia="ru-RU"/>
        </w:rPr>
        <w:br/>
        <w:t>11. Брошюра «Школа выживания. Обеспечение жизнедеятельности в экстремальных ситуациях»</w:t>
      </w:r>
    </w:p>
    <w:p w14:paraId="6E1DB32E" w14:textId="6A332B9B" w:rsidR="00AA43D1" w:rsidRPr="00514563" w:rsidRDefault="00C50DF8" w:rsidP="008E1C84">
      <w:pPr>
        <w:shd w:val="clear" w:color="auto" w:fill="F7FDF7"/>
        <w:spacing w:line="240" w:lineRule="auto"/>
        <w:rPr>
          <w:rFonts w:ascii="LiberationSerif" w:eastAsia="Times New Roman" w:hAnsi="LiberationSerif" w:cs="Times New Roman"/>
          <w:color w:val="000000"/>
          <w:sz w:val="20"/>
          <w:szCs w:val="20"/>
          <w:lang w:eastAsia="ru-RU"/>
        </w:rPr>
      </w:pPr>
      <w:r w:rsidRPr="00AA43D1">
        <w:rPr>
          <w:rFonts w:ascii="Times New Roman" w:eastAsia="Times New Roman" w:hAnsi="Times New Roman" w:cs="Times New Roman"/>
          <w:color w:val="000000"/>
          <w:sz w:val="20"/>
          <w:szCs w:val="20"/>
          <w:lang w:eastAsia="ru-RU"/>
        </w:rPr>
        <w:br/>
      </w:r>
    </w:p>
    <w:p w14:paraId="046FCFBF" w14:textId="77777777" w:rsidR="00AA43D1" w:rsidRPr="00AA43D1" w:rsidRDefault="00AA43D1" w:rsidP="00AA43D1">
      <w:pPr>
        <w:shd w:val="clear" w:color="auto" w:fill="F7FDF7"/>
        <w:spacing w:line="240" w:lineRule="auto"/>
        <w:rPr>
          <w:rFonts w:ascii="LiberationSerif" w:eastAsia="Times New Roman" w:hAnsi="LiberationSerif" w:cs="Times New Roman"/>
          <w:color w:val="000000"/>
          <w:lang w:eastAsia="ru-RU"/>
        </w:rPr>
      </w:pPr>
    </w:p>
    <w:p w14:paraId="50817261" w14:textId="77777777" w:rsidR="00AA43D1" w:rsidRPr="00AA43D1" w:rsidRDefault="00AA43D1" w:rsidP="00AA43D1">
      <w:pPr>
        <w:shd w:val="clear" w:color="auto" w:fill="F7FDF7"/>
        <w:spacing w:line="240" w:lineRule="auto"/>
        <w:rPr>
          <w:rFonts w:ascii="LiberationSerif" w:eastAsia="Times New Roman" w:hAnsi="LiberationSerif" w:cs="Times New Roman"/>
          <w:color w:val="000000"/>
          <w:lang w:eastAsia="ru-RU"/>
        </w:rPr>
      </w:pPr>
      <w:r w:rsidRPr="00AA43D1">
        <w:rPr>
          <w:rFonts w:ascii="LiberationSerif" w:eastAsia="Times New Roman" w:hAnsi="LiberationSerif" w:cs="Times New Roman"/>
          <w:color w:val="000000"/>
          <w:lang w:eastAsia="ru-RU"/>
        </w:rPr>
        <w:t xml:space="preserve">                 Принято</w:t>
      </w:r>
    </w:p>
    <w:p w14:paraId="110DE296" w14:textId="77777777" w:rsidR="00AA43D1" w:rsidRPr="00AA43D1" w:rsidRDefault="00AA43D1" w:rsidP="00AA43D1">
      <w:pPr>
        <w:shd w:val="clear" w:color="auto" w:fill="F7FDF7"/>
        <w:spacing w:line="240" w:lineRule="auto"/>
        <w:rPr>
          <w:rFonts w:ascii="LiberationSerif" w:eastAsia="Times New Roman" w:hAnsi="LiberationSerif" w:cs="Times New Roman"/>
          <w:color w:val="000000"/>
          <w:lang w:eastAsia="ru-RU"/>
        </w:rPr>
      </w:pPr>
      <w:r w:rsidRPr="00AA43D1">
        <w:rPr>
          <w:rFonts w:ascii="LiberationSerif" w:eastAsia="Times New Roman" w:hAnsi="LiberationSerif" w:cs="Times New Roman"/>
          <w:color w:val="000000"/>
          <w:lang w:eastAsia="ru-RU"/>
        </w:rPr>
        <w:t xml:space="preserve">     Решение педагогического совета</w:t>
      </w:r>
    </w:p>
    <w:p w14:paraId="5CBA44D2" w14:textId="476B22EF" w:rsidR="00AA43D1" w:rsidRPr="00AA43D1" w:rsidRDefault="00284B0D" w:rsidP="00AA43D1">
      <w:pPr>
        <w:shd w:val="clear" w:color="auto" w:fill="F7FDF7"/>
        <w:spacing w:line="480" w:lineRule="auto"/>
        <w:rPr>
          <w:rFonts w:ascii="LiberationSerif" w:eastAsia="Times New Roman" w:hAnsi="LiberationSerif" w:cs="Times New Roman"/>
          <w:color w:val="000000"/>
          <w:lang w:eastAsia="ru-RU"/>
        </w:rPr>
      </w:pPr>
      <w:r>
        <w:rPr>
          <w:rFonts w:ascii="LiberationSerif" w:eastAsia="Times New Roman" w:hAnsi="LiberationSerif" w:cs="Times New Roman"/>
          <w:color w:val="000000"/>
          <w:lang w:eastAsia="ru-RU"/>
        </w:rPr>
        <w:t xml:space="preserve">от </w:t>
      </w:r>
      <w:r>
        <w:rPr>
          <w:rFonts w:ascii="LiberationSerif" w:eastAsia="Times New Roman" w:hAnsi="LiberationSerif" w:cs="Times New Roman"/>
          <w:color w:val="000000"/>
          <w:lang w:eastAsia="ru-RU"/>
        </w:rPr>
        <w:softHyphen/>
      </w:r>
      <w:r>
        <w:rPr>
          <w:rFonts w:ascii="LiberationSerif" w:eastAsia="Times New Roman" w:hAnsi="LiberationSerif" w:cs="Times New Roman"/>
          <w:color w:val="000000"/>
          <w:lang w:eastAsia="ru-RU"/>
        </w:rPr>
        <w:softHyphen/>
      </w:r>
      <w:r>
        <w:rPr>
          <w:rFonts w:ascii="LiberationSerif" w:eastAsia="Times New Roman" w:hAnsi="LiberationSerif" w:cs="Times New Roman"/>
          <w:color w:val="000000"/>
          <w:lang w:eastAsia="ru-RU"/>
        </w:rPr>
        <w:softHyphen/>
        <w:t>«30» августа 2023</w:t>
      </w:r>
      <w:r w:rsidR="00C531F7">
        <w:rPr>
          <w:rFonts w:ascii="LiberationSerif" w:eastAsia="Times New Roman" w:hAnsi="LiberationSerif" w:cs="Times New Roman"/>
          <w:color w:val="000000"/>
          <w:lang w:eastAsia="ru-RU"/>
        </w:rPr>
        <w:t xml:space="preserve"> года  №1</w:t>
      </w:r>
    </w:p>
    <w:p w14:paraId="69A9B3DD" w14:textId="7B19D291" w:rsidR="00C50DF8" w:rsidRPr="007C6537" w:rsidRDefault="00C50DF8" w:rsidP="007C6537">
      <w:pPr>
        <w:shd w:val="clear" w:color="auto" w:fill="F7FDF7"/>
        <w:spacing w:line="240" w:lineRule="auto"/>
        <w:rPr>
          <w:rFonts w:ascii="Times New Roman" w:eastAsia="Times New Roman" w:hAnsi="Times New Roman" w:cs="Times New Roman"/>
          <w:color w:val="000000"/>
          <w:sz w:val="24"/>
          <w:szCs w:val="24"/>
          <w:lang w:eastAsia="ru-RU"/>
        </w:rPr>
        <w:sectPr w:rsidR="00C50DF8" w:rsidRPr="007C6537">
          <w:pgSz w:w="11900" w:h="16840"/>
          <w:pgMar w:top="284" w:right="556" w:bottom="1440" w:left="664" w:header="720" w:footer="720" w:gutter="0"/>
          <w:cols w:space="720" w:equalWidth="0">
            <w:col w:w="10680" w:space="0"/>
          </w:cols>
          <w:docGrid w:linePitch="360"/>
        </w:sectPr>
      </w:pPr>
    </w:p>
    <w:p w14:paraId="511F987A" w14:textId="4BF46D81" w:rsidR="007C6537" w:rsidRDefault="007C6537" w:rsidP="007C6537">
      <w:pPr>
        <w:tabs>
          <w:tab w:val="left" w:pos="913"/>
        </w:tabs>
        <w:rPr>
          <w:rFonts w:ascii="Cambria" w:eastAsia="MS Mincho" w:hAnsi="Cambria" w:cs="Times New Roman"/>
        </w:rPr>
      </w:pPr>
    </w:p>
    <w:p w14:paraId="1E7FAC2E" w14:textId="44295EA8" w:rsidR="007C6537" w:rsidRPr="007C6537" w:rsidRDefault="007C6537" w:rsidP="007C6537">
      <w:pPr>
        <w:tabs>
          <w:tab w:val="left" w:pos="913"/>
        </w:tabs>
        <w:rPr>
          <w:rFonts w:ascii="Cambria" w:eastAsia="MS Mincho" w:hAnsi="Cambria" w:cs="Times New Roman"/>
        </w:rPr>
        <w:sectPr w:rsidR="007C6537" w:rsidRPr="007C6537">
          <w:pgSz w:w="11900" w:h="16840"/>
          <w:pgMar w:top="286" w:right="698" w:bottom="1440" w:left="666" w:header="720" w:footer="720" w:gutter="0"/>
          <w:cols w:space="720" w:equalWidth="0">
            <w:col w:w="10536" w:space="0"/>
          </w:cols>
          <w:docGrid w:linePitch="360"/>
        </w:sectPr>
      </w:pPr>
      <w:r>
        <w:rPr>
          <w:rFonts w:ascii="Cambria" w:eastAsia="MS Mincho" w:hAnsi="Cambria" w:cs="Times New Roman"/>
        </w:rPr>
        <w:tab/>
      </w:r>
    </w:p>
    <w:p w14:paraId="015778D9" w14:textId="1D1CB654" w:rsidR="00AE770E" w:rsidRPr="007C6537" w:rsidRDefault="00AE770E" w:rsidP="007C6537">
      <w:pPr>
        <w:autoSpaceDE w:val="0"/>
        <w:autoSpaceDN w:val="0"/>
        <w:spacing w:before="166" w:after="0" w:line="290" w:lineRule="auto"/>
        <w:ind w:right="4320"/>
        <w:rPr>
          <w:rFonts w:ascii="Times New Roman" w:eastAsia="Times New Roman" w:hAnsi="Times New Roman" w:cs="Times New Roman"/>
          <w:color w:val="000000"/>
          <w:sz w:val="24"/>
        </w:rPr>
      </w:pPr>
    </w:p>
    <w:sectPr w:rsidR="00AE770E" w:rsidRPr="007C65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altName w:val="Arial"/>
    <w:panose1 w:val="020F0302020204030204"/>
    <w:charset w:val="CC"/>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ourier">
    <w:panose1 w:val="02070409020205020404"/>
    <w:charset w:val="00"/>
    <w:family w:val="modern"/>
    <w:notTrueType/>
    <w:pitch w:val="fixed"/>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LiberationSerif">
    <w:altName w:val="Cambria"/>
    <w:panose1 w:val="00000000000000000000"/>
    <w:charset w:val="00"/>
    <w:family w:val="roman"/>
    <w:notTrueType/>
    <w:pitch w:val="default"/>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nsid w:val="FFFFFF7F"/>
    <w:multiLevelType w:val="singleLevel"/>
    <w:tmpl w:val="38441652"/>
    <w:lvl w:ilvl="0">
      <w:start w:val="1"/>
      <w:numFmt w:val="decimal"/>
      <w:pStyle w:val="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a"/>
      <w:lvlText w:val="%1."/>
      <w:lvlJc w:val="left"/>
      <w:pPr>
        <w:tabs>
          <w:tab w:val="num" w:pos="360"/>
        </w:tabs>
        <w:ind w:left="360" w:hanging="360"/>
      </w:pPr>
    </w:lvl>
  </w:abstractNum>
  <w:abstractNum w:abstractNumId="8">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abstractNum w:abstractNumId="9">
    <w:nsid w:val="01497F2C"/>
    <w:multiLevelType w:val="hybridMultilevel"/>
    <w:tmpl w:val="06983C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0CBD535C"/>
    <w:multiLevelType w:val="multilevel"/>
    <w:tmpl w:val="829E4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054154E"/>
    <w:multiLevelType w:val="hybridMultilevel"/>
    <w:tmpl w:val="231438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8760B72"/>
    <w:multiLevelType w:val="hybridMultilevel"/>
    <w:tmpl w:val="B19E81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9760B5E"/>
    <w:multiLevelType w:val="hybridMultilevel"/>
    <w:tmpl w:val="A358D7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13059E6"/>
    <w:multiLevelType w:val="hybridMultilevel"/>
    <w:tmpl w:val="46DE36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4047345"/>
    <w:multiLevelType w:val="hybridMultilevel"/>
    <w:tmpl w:val="BD0867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BAD5821"/>
    <w:multiLevelType w:val="hybridMultilevel"/>
    <w:tmpl w:val="756E57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E511F86"/>
    <w:multiLevelType w:val="hybridMultilevel"/>
    <w:tmpl w:val="41F48E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1E722AE"/>
    <w:multiLevelType w:val="hybridMultilevel"/>
    <w:tmpl w:val="2E584C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AAF7AB6"/>
    <w:multiLevelType w:val="hybridMultilevel"/>
    <w:tmpl w:val="C06094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1D72877"/>
    <w:multiLevelType w:val="hybridMultilevel"/>
    <w:tmpl w:val="27FEC9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2921312"/>
    <w:multiLevelType w:val="hybridMultilevel"/>
    <w:tmpl w:val="930004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2B72BDA"/>
    <w:multiLevelType w:val="hybridMultilevel"/>
    <w:tmpl w:val="0E1EF3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6114A31"/>
    <w:multiLevelType w:val="hybridMultilevel"/>
    <w:tmpl w:val="224E70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816446B"/>
    <w:multiLevelType w:val="hybridMultilevel"/>
    <w:tmpl w:val="2536EC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A333C54"/>
    <w:multiLevelType w:val="multilevel"/>
    <w:tmpl w:val="5CFC8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C535DFF"/>
    <w:multiLevelType w:val="hybridMultilevel"/>
    <w:tmpl w:val="963C1D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1E575A1"/>
    <w:multiLevelType w:val="hybridMultilevel"/>
    <w:tmpl w:val="C624DB5C"/>
    <w:lvl w:ilvl="0" w:tplc="04190001">
      <w:start w:val="1"/>
      <w:numFmt w:val="bullet"/>
      <w:lvlText w:val=""/>
      <w:lvlJc w:val="left"/>
      <w:pPr>
        <w:ind w:left="947" w:hanging="360"/>
      </w:pPr>
      <w:rPr>
        <w:rFonts w:ascii="Symbol" w:hAnsi="Symbol" w:hint="default"/>
      </w:rPr>
    </w:lvl>
    <w:lvl w:ilvl="1" w:tplc="04190003" w:tentative="1">
      <w:start w:val="1"/>
      <w:numFmt w:val="bullet"/>
      <w:lvlText w:val="o"/>
      <w:lvlJc w:val="left"/>
      <w:pPr>
        <w:ind w:left="1667" w:hanging="360"/>
      </w:pPr>
      <w:rPr>
        <w:rFonts w:ascii="Courier New" w:hAnsi="Courier New" w:cs="Courier New" w:hint="default"/>
      </w:rPr>
    </w:lvl>
    <w:lvl w:ilvl="2" w:tplc="04190005" w:tentative="1">
      <w:start w:val="1"/>
      <w:numFmt w:val="bullet"/>
      <w:lvlText w:val=""/>
      <w:lvlJc w:val="left"/>
      <w:pPr>
        <w:ind w:left="2387" w:hanging="360"/>
      </w:pPr>
      <w:rPr>
        <w:rFonts w:ascii="Wingdings" w:hAnsi="Wingdings" w:hint="default"/>
      </w:rPr>
    </w:lvl>
    <w:lvl w:ilvl="3" w:tplc="04190001" w:tentative="1">
      <w:start w:val="1"/>
      <w:numFmt w:val="bullet"/>
      <w:lvlText w:val=""/>
      <w:lvlJc w:val="left"/>
      <w:pPr>
        <w:ind w:left="3107" w:hanging="360"/>
      </w:pPr>
      <w:rPr>
        <w:rFonts w:ascii="Symbol" w:hAnsi="Symbol" w:hint="default"/>
      </w:rPr>
    </w:lvl>
    <w:lvl w:ilvl="4" w:tplc="04190003" w:tentative="1">
      <w:start w:val="1"/>
      <w:numFmt w:val="bullet"/>
      <w:lvlText w:val="o"/>
      <w:lvlJc w:val="left"/>
      <w:pPr>
        <w:ind w:left="3827" w:hanging="360"/>
      </w:pPr>
      <w:rPr>
        <w:rFonts w:ascii="Courier New" w:hAnsi="Courier New" w:cs="Courier New" w:hint="default"/>
      </w:rPr>
    </w:lvl>
    <w:lvl w:ilvl="5" w:tplc="04190005" w:tentative="1">
      <w:start w:val="1"/>
      <w:numFmt w:val="bullet"/>
      <w:lvlText w:val=""/>
      <w:lvlJc w:val="left"/>
      <w:pPr>
        <w:ind w:left="4547" w:hanging="360"/>
      </w:pPr>
      <w:rPr>
        <w:rFonts w:ascii="Wingdings" w:hAnsi="Wingdings" w:hint="default"/>
      </w:rPr>
    </w:lvl>
    <w:lvl w:ilvl="6" w:tplc="04190001" w:tentative="1">
      <w:start w:val="1"/>
      <w:numFmt w:val="bullet"/>
      <w:lvlText w:val=""/>
      <w:lvlJc w:val="left"/>
      <w:pPr>
        <w:ind w:left="5267" w:hanging="360"/>
      </w:pPr>
      <w:rPr>
        <w:rFonts w:ascii="Symbol" w:hAnsi="Symbol" w:hint="default"/>
      </w:rPr>
    </w:lvl>
    <w:lvl w:ilvl="7" w:tplc="04190003" w:tentative="1">
      <w:start w:val="1"/>
      <w:numFmt w:val="bullet"/>
      <w:lvlText w:val="o"/>
      <w:lvlJc w:val="left"/>
      <w:pPr>
        <w:ind w:left="5987" w:hanging="360"/>
      </w:pPr>
      <w:rPr>
        <w:rFonts w:ascii="Courier New" w:hAnsi="Courier New" w:cs="Courier New" w:hint="default"/>
      </w:rPr>
    </w:lvl>
    <w:lvl w:ilvl="8" w:tplc="04190005" w:tentative="1">
      <w:start w:val="1"/>
      <w:numFmt w:val="bullet"/>
      <w:lvlText w:val=""/>
      <w:lvlJc w:val="left"/>
      <w:pPr>
        <w:ind w:left="6707" w:hanging="360"/>
      </w:pPr>
      <w:rPr>
        <w:rFonts w:ascii="Wingdings" w:hAnsi="Wingdings" w:hint="default"/>
      </w:rPr>
    </w:lvl>
  </w:abstractNum>
  <w:abstractNum w:abstractNumId="28">
    <w:nsid w:val="57F47C21"/>
    <w:multiLevelType w:val="hybridMultilevel"/>
    <w:tmpl w:val="84F42E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FCA17BE"/>
    <w:multiLevelType w:val="hybridMultilevel"/>
    <w:tmpl w:val="172098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2581995"/>
    <w:multiLevelType w:val="hybridMultilevel"/>
    <w:tmpl w:val="38CE8C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4FA10A9"/>
    <w:multiLevelType w:val="hybridMultilevel"/>
    <w:tmpl w:val="CCA216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0A77694"/>
    <w:multiLevelType w:val="hybridMultilevel"/>
    <w:tmpl w:val="953CAC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69E6753"/>
    <w:multiLevelType w:val="multilevel"/>
    <w:tmpl w:val="73CCB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6BA02D6"/>
    <w:multiLevelType w:val="hybridMultilevel"/>
    <w:tmpl w:val="FBE05F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6C41511"/>
    <w:multiLevelType w:val="hybridMultilevel"/>
    <w:tmpl w:val="E54647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9840282"/>
    <w:multiLevelType w:val="hybridMultilevel"/>
    <w:tmpl w:val="2F2CF4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25"/>
  </w:num>
  <w:num w:numId="11">
    <w:abstractNumId w:val="33"/>
  </w:num>
  <w:num w:numId="12">
    <w:abstractNumId w:val="10"/>
  </w:num>
  <w:num w:numId="13">
    <w:abstractNumId w:val="22"/>
  </w:num>
  <w:num w:numId="14">
    <w:abstractNumId w:val="32"/>
  </w:num>
  <w:num w:numId="15">
    <w:abstractNumId w:val="31"/>
  </w:num>
  <w:num w:numId="16">
    <w:abstractNumId w:val="26"/>
  </w:num>
  <w:num w:numId="17">
    <w:abstractNumId w:val="9"/>
  </w:num>
  <w:num w:numId="18">
    <w:abstractNumId w:val="17"/>
  </w:num>
  <w:num w:numId="19">
    <w:abstractNumId w:val="24"/>
  </w:num>
  <w:num w:numId="20">
    <w:abstractNumId w:val="29"/>
  </w:num>
  <w:num w:numId="21">
    <w:abstractNumId w:val="20"/>
  </w:num>
  <w:num w:numId="22">
    <w:abstractNumId w:val="36"/>
  </w:num>
  <w:num w:numId="23">
    <w:abstractNumId w:val="11"/>
  </w:num>
  <w:num w:numId="24">
    <w:abstractNumId w:val="35"/>
  </w:num>
  <w:num w:numId="25">
    <w:abstractNumId w:val="19"/>
  </w:num>
  <w:num w:numId="26">
    <w:abstractNumId w:val="30"/>
  </w:num>
  <w:num w:numId="27">
    <w:abstractNumId w:val="18"/>
  </w:num>
  <w:num w:numId="28">
    <w:abstractNumId w:val="34"/>
  </w:num>
  <w:num w:numId="29">
    <w:abstractNumId w:val="14"/>
  </w:num>
  <w:num w:numId="30">
    <w:abstractNumId w:val="23"/>
  </w:num>
  <w:num w:numId="31">
    <w:abstractNumId w:val="16"/>
  </w:num>
  <w:num w:numId="32">
    <w:abstractNumId w:val="28"/>
  </w:num>
  <w:num w:numId="33">
    <w:abstractNumId w:val="12"/>
  </w:num>
  <w:num w:numId="34">
    <w:abstractNumId w:val="13"/>
  </w:num>
  <w:num w:numId="35">
    <w:abstractNumId w:val="27"/>
  </w:num>
  <w:num w:numId="36">
    <w:abstractNumId w:val="15"/>
  </w:num>
  <w:num w:numId="3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1972"/>
    <w:rsid w:val="00006C17"/>
    <w:rsid w:val="000326D9"/>
    <w:rsid w:val="0009689E"/>
    <w:rsid w:val="000B4B09"/>
    <w:rsid w:val="000C6F29"/>
    <w:rsid w:val="00170158"/>
    <w:rsid w:val="0018498C"/>
    <w:rsid w:val="001975E2"/>
    <w:rsid w:val="001E3E74"/>
    <w:rsid w:val="001F46F0"/>
    <w:rsid w:val="00203B06"/>
    <w:rsid w:val="002072C2"/>
    <w:rsid w:val="00216DFC"/>
    <w:rsid w:val="00241374"/>
    <w:rsid w:val="00284B0D"/>
    <w:rsid w:val="00287C4B"/>
    <w:rsid w:val="002A2359"/>
    <w:rsid w:val="002C2A2B"/>
    <w:rsid w:val="00316092"/>
    <w:rsid w:val="00320DD3"/>
    <w:rsid w:val="003302F4"/>
    <w:rsid w:val="00330A32"/>
    <w:rsid w:val="00335975"/>
    <w:rsid w:val="0038184D"/>
    <w:rsid w:val="003853B4"/>
    <w:rsid w:val="003878EF"/>
    <w:rsid w:val="003C1972"/>
    <w:rsid w:val="003E76F4"/>
    <w:rsid w:val="003F1BDA"/>
    <w:rsid w:val="00412BEB"/>
    <w:rsid w:val="004204FB"/>
    <w:rsid w:val="004B640A"/>
    <w:rsid w:val="00514563"/>
    <w:rsid w:val="00560390"/>
    <w:rsid w:val="00584B0C"/>
    <w:rsid w:val="005F3CE1"/>
    <w:rsid w:val="00625BDC"/>
    <w:rsid w:val="006360DC"/>
    <w:rsid w:val="006607A5"/>
    <w:rsid w:val="006D22EE"/>
    <w:rsid w:val="00711128"/>
    <w:rsid w:val="007425F0"/>
    <w:rsid w:val="00765AFD"/>
    <w:rsid w:val="007C52DE"/>
    <w:rsid w:val="007C6537"/>
    <w:rsid w:val="007F78C0"/>
    <w:rsid w:val="00820EF6"/>
    <w:rsid w:val="00833C98"/>
    <w:rsid w:val="008517CD"/>
    <w:rsid w:val="008A0A00"/>
    <w:rsid w:val="008E1C84"/>
    <w:rsid w:val="008F2C07"/>
    <w:rsid w:val="00927A1D"/>
    <w:rsid w:val="009515A8"/>
    <w:rsid w:val="00954EB0"/>
    <w:rsid w:val="009B2B4E"/>
    <w:rsid w:val="009C638D"/>
    <w:rsid w:val="00AA43D1"/>
    <w:rsid w:val="00AA79C1"/>
    <w:rsid w:val="00AE770E"/>
    <w:rsid w:val="00AF2E94"/>
    <w:rsid w:val="00B05DF8"/>
    <w:rsid w:val="00B36E28"/>
    <w:rsid w:val="00B522FD"/>
    <w:rsid w:val="00B54990"/>
    <w:rsid w:val="00B65CD3"/>
    <w:rsid w:val="00BB2E94"/>
    <w:rsid w:val="00BC717F"/>
    <w:rsid w:val="00BE1244"/>
    <w:rsid w:val="00BF1E90"/>
    <w:rsid w:val="00C50DF8"/>
    <w:rsid w:val="00C531F7"/>
    <w:rsid w:val="00C67FDA"/>
    <w:rsid w:val="00C85EA7"/>
    <w:rsid w:val="00CF7697"/>
    <w:rsid w:val="00D404F0"/>
    <w:rsid w:val="00D556A3"/>
    <w:rsid w:val="00D80AAE"/>
    <w:rsid w:val="00DF6E5D"/>
    <w:rsid w:val="00E010AA"/>
    <w:rsid w:val="00E53856"/>
    <w:rsid w:val="00E6743C"/>
    <w:rsid w:val="00E8777E"/>
    <w:rsid w:val="00EB17D2"/>
    <w:rsid w:val="00EC3FF1"/>
    <w:rsid w:val="00EE492A"/>
    <w:rsid w:val="00F1194A"/>
    <w:rsid w:val="00F20153"/>
    <w:rsid w:val="00FC548D"/>
    <w:rsid w:val="00FF39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24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B65CD3"/>
  </w:style>
  <w:style w:type="paragraph" w:styleId="1">
    <w:name w:val="heading 1"/>
    <w:basedOn w:val="a1"/>
    <w:next w:val="a1"/>
    <w:link w:val="11"/>
    <w:uiPriority w:val="9"/>
    <w:qFormat/>
    <w:rsid w:val="00C50DF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1">
    <w:name w:val="heading 2"/>
    <w:basedOn w:val="a1"/>
    <w:next w:val="a1"/>
    <w:link w:val="22"/>
    <w:uiPriority w:val="9"/>
    <w:semiHidden/>
    <w:unhideWhenUsed/>
    <w:qFormat/>
    <w:rsid w:val="00C50DF8"/>
    <w:pPr>
      <w:keepNext/>
      <w:keepLines/>
      <w:spacing w:before="40" w:after="0"/>
      <w:outlineLvl w:val="1"/>
    </w:pPr>
    <w:rPr>
      <w:rFonts w:ascii="Calibri" w:eastAsia="MS Gothic" w:hAnsi="Calibri" w:cs="Times New Roman"/>
      <w:b/>
      <w:bCs/>
      <w:color w:val="4F81BD"/>
      <w:sz w:val="26"/>
      <w:szCs w:val="26"/>
    </w:rPr>
  </w:style>
  <w:style w:type="paragraph" w:styleId="31">
    <w:name w:val="heading 3"/>
    <w:basedOn w:val="a1"/>
    <w:next w:val="a1"/>
    <w:link w:val="32"/>
    <w:uiPriority w:val="9"/>
    <w:semiHidden/>
    <w:unhideWhenUsed/>
    <w:qFormat/>
    <w:rsid w:val="00C50DF8"/>
    <w:pPr>
      <w:keepNext/>
      <w:keepLines/>
      <w:spacing w:before="40" w:after="0"/>
      <w:outlineLvl w:val="2"/>
    </w:pPr>
    <w:rPr>
      <w:rFonts w:ascii="Calibri" w:eastAsia="MS Gothic" w:hAnsi="Calibri" w:cs="Times New Roman"/>
      <w:b/>
      <w:bCs/>
      <w:color w:val="4F81BD"/>
    </w:rPr>
  </w:style>
  <w:style w:type="paragraph" w:styleId="4">
    <w:name w:val="heading 4"/>
    <w:basedOn w:val="a1"/>
    <w:next w:val="a1"/>
    <w:link w:val="40"/>
    <w:uiPriority w:val="9"/>
    <w:semiHidden/>
    <w:unhideWhenUsed/>
    <w:qFormat/>
    <w:rsid w:val="00C50DF8"/>
    <w:pPr>
      <w:keepNext/>
      <w:keepLines/>
      <w:spacing w:before="40" w:after="0"/>
      <w:outlineLvl w:val="3"/>
    </w:pPr>
    <w:rPr>
      <w:rFonts w:ascii="Calibri" w:eastAsia="MS Gothic" w:hAnsi="Calibri" w:cs="Times New Roman"/>
      <w:b/>
      <w:bCs/>
      <w:i/>
      <w:iCs/>
      <w:color w:val="4F81BD"/>
    </w:rPr>
  </w:style>
  <w:style w:type="paragraph" w:styleId="5">
    <w:name w:val="heading 5"/>
    <w:basedOn w:val="a1"/>
    <w:next w:val="a1"/>
    <w:link w:val="50"/>
    <w:uiPriority w:val="9"/>
    <w:semiHidden/>
    <w:unhideWhenUsed/>
    <w:qFormat/>
    <w:rsid w:val="00C50DF8"/>
    <w:pPr>
      <w:keepNext/>
      <w:keepLines/>
      <w:spacing w:before="40" w:after="0"/>
      <w:outlineLvl w:val="4"/>
    </w:pPr>
    <w:rPr>
      <w:rFonts w:ascii="Calibri" w:eastAsia="MS Gothic" w:hAnsi="Calibri" w:cs="Times New Roman"/>
      <w:color w:val="243F60"/>
    </w:rPr>
  </w:style>
  <w:style w:type="paragraph" w:styleId="6">
    <w:name w:val="heading 6"/>
    <w:basedOn w:val="a1"/>
    <w:next w:val="a1"/>
    <w:link w:val="60"/>
    <w:uiPriority w:val="9"/>
    <w:semiHidden/>
    <w:unhideWhenUsed/>
    <w:qFormat/>
    <w:rsid w:val="00C50DF8"/>
    <w:pPr>
      <w:keepNext/>
      <w:keepLines/>
      <w:spacing w:before="40" w:after="0"/>
      <w:outlineLvl w:val="5"/>
    </w:pPr>
    <w:rPr>
      <w:rFonts w:ascii="Calibri" w:eastAsia="MS Gothic" w:hAnsi="Calibri" w:cs="Times New Roman"/>
      <w:i/>
      <w:iCs/>
      <w:color w:val="243F60"/>
    </w:rPr>
  </w:style>
  <w:style w:type="paragraph" w:styleId="7">
    <w:name w:val="heading 7"/>
    <w:basedOn w:val="a1"/>
    <w:next w:val="a1"/>
    <w:link w:val="70"/>
    <w:uiPriority w:val="9"/>
    <w:semiHidden/>
    <w:unhideWhenUsed/>
    <w:qFormat/>
    <w:rsid w:val="00C50DF8"/>
    <w:pPr>
      <w:keepNext/>
      <w:keepLines/>
      <w:spacing w:before="40" w:after="0"/>
      <w:outlineLvl w:val="6"/>
    </w:pPr>
    <w:rPr>
      <w:rFonts w:ascii="Calibri" w:eastAsia="MS Gothic" w:hAnsi="Calibri" w:cs="Times New Roman"/>
      <w:i/>
      <w:iCs/>
      <w:color w:val="404040"/>
    </w:rPr>
  </w:style>
  <w:style w:type="paragraph" w:styleId="8">
    <w:name w:val="heading 8"/>
    <w:basedOn w:val="a1"/>
    <w:next w:val="a1"/>
    <w:link w:val="80"/>
    <w:uiPriority w:val="9"/>
    <w:semiHidden/>
    <w:unhideWhenUsed/>
    <w:qFormat/>
    <w:rsid w:val="00C50DF8"/>
    <w:pPr>
      <w:keepNext/>
      <w:keepLines/>
      <w:spacing w:before="40" w:after="0"/>
      <w:outlineLvl w:val="7"/>
    </w:pPr>
    <w:rPr>
      <w:rFonts w:ascii="Calibri" w:eastAsia="MS Gothic" w:hAnsi="Calibri" w:cs="Times New Roman"/>
      <w:color w:val="4F81BD"/>
      <w:sz w:val="20"/>
      <w:szCs w:val="20"/>
    </w:rPr>
  </w:style>
  <w:style w:type="paragraph" w:styleId="9">
    <w:name w:val="heading 9"/>
    <w:basedOn w:val="a1"/>
    <w:next w:val="a1"/>
    <w:link w:val="90"/>
    <w:uiPriority w:val="9"/>
    <w:semiHidden/>
    <w:unhideWhenUsed/>
    <w:qFormat/>
    <w:rsid w:val="00C50DF8"/>
    <w:pPr>
      <w:keepNext/>
      <w:keepLines/>
      <w:spacing w:before="40" w:after="0"/>
      <w:outlineLvl w:val="8"/>
    </w:pPr>
    <w:rPr>
      <w:rFonts w:ascii="Calibri" w:eastAsia="MS Gothic" w:hAnsi="Calibri" w:cs="Times New Roman"/>
      <w:i/>
      <w:iCs/>
      <w:color w:val="404040"/>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10"/>
    <w:uiPriority w:val="9"/>
    <w:rsid w:val="00C50DF8"/>
    <w:rPr>
      <w:rFonts w:asciiTheme="majorHAnsi" w:eastAsiaTheme="majorEastAsia" w:hAnsiTheme="majorHAnsi" w:cstheme="majorBidi"/>
      <w:color w:val="2E74B5" w:themeColor="accent1" w:themeShade="BF"/>
      <w:sz w:val="32"/>
      <w:szCs w:val="32"/>
    </w:rPr>
  </w:style>
  <w:style w:type="character" w:customStyle="1" w:styleId="22">
    <w:name w:val="Заголовок 2 Знак"/>
    <w:basedOn w:val="a2"/>
    <w:link w:val="21"/>
    <w:uiPriority w:val="9"/>
    <w:semiHidden/>
    <w:rsid w:val="00C50DF8"/>
    <w:rPr>
      <w:rFonts w:ascii="Calibri" w:eastAsia="MS Gothic" w:hAnsi="Calibri" w:cs="Times New Roman"/>
      <w:b/>
      <w:bCs/>
      <w:color w:val="4F81BD"/>
      <w:sz w:val="26"/>
      <w:szCs w:val="26"/>
    </w:rPr>
  </w:style>
  <w:style w:type="character" w:customStyle="1" w:styleId="32">
    <w:name w:val="Заголовок 3 Знак"/>
    <w:basedOn w:val="a2"/>
    <w:link w:val="31"/>
    <w:uiPriority w:val="9"/>
    <w:semiHidden/>
    <w:rsid w:val="00C50DF8"/>
    <w:rPr>
      <w:rFonts w:ascii="Calibri" w:eastAsia="MS Gothic" w:hAnsi="Calibri" w:cs="Times New Roman"/>
      <w:b/>
      <w:bCs/>
      <w:color w:val="4F81BD"/>
    </w:rPr>
  </w:style>
  <w:style w:type="character" w:customStyle="1" w:styleId="40">
    <w:name w:val="Заголовок 4 Знак"/>
    <w:basedOn w:val="a2"/>
    <w:link w:val="4"/>
    <w:uiPriority w:val="9"/>
    <w:semiHidden/>
    <w:rsid w:val="00C50DF8"/>
    <w:rPr>
      <w:rFonts w:ascii="Calibri" w:eastAsia="MS Gothic" w:hAnsi="Calibri" w:cs="Times New Roman"/>
      <w:b/>
      <w:bCs/>
      <w:i/>
      <w:iCs/>
      <w:color w:val="4F81BD"/>
    </w:rPr>
  </w:style>
  <w:style w:type="character" w:customStyle="1" w:styleId="50">
    <w:name w:val="Заголовок 5 Знак"/>
    <w:basedOn w:val="a2"/>
    <w:link w:val="5"/>
    <w:uiPriority w:val="9"/>
    <w:semiHidden/>
    <w:rsid w:val="00C50DF8"/>
    <w:rPr>
      <w:rFonts w:ascii="Calibri" w:eastAsia="MS Gothic" w:hAnsi="Calibri" w:cs="Times New Roman"/>
      <w:color w:val="243F60"/>
    </w:rPr>
  </w:style>
  <w:style w:type="character" w:customStyle="1" w:styleId="60">
    <w:name w:val="Заголовок 6 Знак"/>
    <w:basedOn w:val="a2"/>
    <w:link w:val="6"/>
    <w:uiPriority w:val="9"/>
    <w:semiHidden/>
    <w:rsid w:val="00C50DF8"/>
    <w:rPr>
      <w:rFonts w:ascii="Calibri" w:eastAsia="MS Gothic" w:hAnsi="Calibri" w:cs="Times New Roman"/>
      <w:i/>
      <w:iCs/>
      <w:color w:val="243F60"/>
    </w:rPr>
  </w:style>
  <w:style w:type="character" w:customStyle="1" w:styleId="70">
    <w:name w:val="Заголовок 7 Знак"/>
    <w:basedOn w:val="a2"/>
    <w:link w:val="7"/>
    <w:uiPriority w:val="9"/>
    <w:semiHidden/>
    <w:rsid w:val="00C50DF8"/>
    <w:rPr>
      <w:rFonts w:ascii="Calibri" w:eastAsia="MS Gothic" w:hAnsi="Calibri" w:cs="Times New Roman"/>
      <w:i/>
      <w:iCs/>
      <w:color w:val="404040"/>
    </w:rPr>
  </w:style>
  <w:style w:type="character" w:customStyle="1" w:styleId="80">
    <w:name w:val="Заголовок 8 Знак"/>
    <w:basedOn w:val="a2"/>
    <w:link w:val="8"/>
    <w:uiPriority w:val="9"/>
    <w:semiHidden/>
    <w:rsid w:val="00C50DF8"/>
    <w:rPr>
      <w:rFonts w:ascii="Calibri" w:eastAsia="MS Gothic" w:hAnsi="Calibri" w:cs="Times New Roman"/>
      <w:color w:val="4F81BD"/>
      <w:sz w:val="20"/>
      <w:szCs w:val="20"/>
    </w:rPr>
  </w:style>
  <w:style w:type="character" w:customStyle="1" w:styleId="90">
    <w:name w:val="Заголовок 9 Знак"/>
    <w:basedOn w:val="a2"/>
    <w:link w:val="9"/>
    <w:uiPriority w:val="9"/>
    <w:semiHidden/>
    <w:rsid w:val="00C50DF8"/>
    <w:rPr>
      <w:rFonts w:ascii="Calibri" w:eastAsia="MS Gothic" w:hAnsi="Calibri" w:cs="Times New Roman"/>
      <w:i/>
      <w:iCs/>
      <w:color w:val="404040"/>
      <w:sz w:val="20"/>
      <w:szCs w:val="20"/>
    </w:rPr>
  </w:style>
  <w:style w:type="paragraph" w:customStyle="1" w:styleId="110">
    <w:name w:val="Заголовок 11"/>
    <w:basedOn w:val="a1"/>
    <w:next w:val="a1"/>
    <w:link w:val="10"/>
    <w:uiPriority w:val="9"/>
    <w:qFormat/>
    <w:rsid w:val="00C50DF8"/>
    <w:pPr>
      <w:keepNext/>
      <w:keepLines/>
      <w:spacing w:before="480" w:after="0" w:line="276" w:lineRule="auto"/>
      <w:outlineLvl w:val="0"/>
    </w:pPr>
    <w:rPr>
      <w:rFonts w:asciiTheme="majorHAnsi" w:eastAsiaTheme="majorEastAsia" w:hAnsiTheme="majorHAnsi" w:cstheme="majorBidi"/>
      <w:color w:val="2E74B5" w:themeColor="accent1" w:themeShade="BF"/>
      <w:sz w:val="32"/>
      <w:szCs w:val="32"/>
    </w:rPr>
  </w:style>
  <w:style w:type="paragraph" w:customStyle="1" w:styleId="210">
    <w:name w:val="Заголовок 21"/>
    <w:basedOn w:val="a1"/>
    <w:next w:val="a1"/>
    <w:uiPriority w:val="9"/>
    <w:unhideWhenUsed/>
    <w:qFormat/>
    <w:rsid w:val="00C50DF8"/>
    <w:pPr>
      <w:keepNext/>
      <w:keepLines/>
      <w:spacing w:before="200" w:after="0" w:line="276" w:lineRule="auto"/>
      <w:outlineLvl w:val="1"/>
    </w:pPr>
    <w:rPr>
      <w:rFonts w:ascii="Calibri" w:eastAsia="MS Gothic" w:hAnsi="Calibri" w:cs="Times New Roman"/>
      <w:b/>
      <w:bCs/>
      <w:color w:val="4F81BD"/>
      <w:sz w:val="26"/>
      <w:szCs w:val="26"/>
      <w:lang w:val="en-US"/>
    </w:rPr>
  </w:style>
  <w:style w:type="paragraph" w:customStyle="1" w:styleId="310">
    <w:name w:val="Заголовок 31"/>
    <w:basedOn w:val="a1"/>
    <w:next w:val="a1"/>
    <w:uiPriority w:val="9"/>
    <w:unhideWhenUsed/>
    <w:qFormat/>
    <w:rsid w:val="00C50DF8"/>
    <w:pPr>
      <w:keepNext/>
      <w:keepLines/>
      <w:spacing w:before="200" w:after="0" w:line="276" w:lineRule="auto"/>
      <w:outlineLvl w:val="2"/>
    </w:pPr>
    <w:rPr>
      <w:rFonts w:ascii="Calibri" w:eastAsia="MS Gothic" w:hAnsi="Calibri" w:cs="Times New Roman"/>
      <w:b/>
      <w:bCs/>
      <w:color w:val="4F81BD"/>
      <w:lang w:val="en-US"/>
    </w:rPr>
  </w:style>
  <w:style w:type="paragraph" w:customStyle="1" w:styleId="41">
    <w:name w:val="Заголовок 41"/>
    <w:basedOn w:val="a1"/>
    <w:next w:val="a1"/>
    <w:uiPriority w:val="9"/>
    <w:semiHidden/>
    <w:unhideWhenUsed/>
    <w:qFormat/>
    <w:rsid w:val="00C50DF8"/>
    <w:pPr>
      <w:keepNext/>
      <w:keepLines/>
      <w:spacing w:before="200" w:after="0" w:line="276" w:lineRule="auto"/>
      <w:outlineLvl w:val="3"/>
    </w:pPr>
    <w:rPr>
      <w:rFonts w:ascii="Calibri" w:eastAsia="MS Gothic" w:hAnsi="Calibri" w:cs="Times New Roman"/>
      <w:b/>
      <w:bCs/>
      <w:i/>
      <w:iCs/>
      <w:color w:val="4F81BD"/>
      <w:lang w:val="en-US"/>
    </w:rPr>
  </w:style>
  <w:style w:type="paragraph" w:customStyle="1" w:styleId="51">
    <w:name w:val="Заголовок 51"/>
    <w:basedOn w:val="a1"/>
    <w:next w:val="a1"/>
    <w:uiPriority w:val="9"/>
    <w:semiHidden/>
    <w:unhideWhenUsed/>
    <w:qFormat/>
    <w:rsid w:val="00C50DF8"/>
    <w:pPr>
      <w:keepNext/>
      <w:keepLines/>
      <w:spacing w:before="200" w:after="0" w:line="276" w:lineRule="auto"/>
      <w:outlineLvl w:val="4"/>
    </w:pPr>
    <w:rPr>
      <w:rFonts w:ascii="Calibri" w:eastAsia="MS Gothic" w:hAnsi="Calibri" w:cs="Times New Roman"/>
      <w:color w:val="243F60"/>
      <w:lang w:val="en-US"/>
    </w:rPr>
  </w:style>
  <w:style w:type="paragraph" w:customStyle="1" w:styleId="61">
    <w:name w:val="Заголовок 61"/>
    <w:basedOn w:val="a1"/>
    <w:next w:val="a1"/>
    <w:uiPriority w:val="9"/>
    <w:semiHidden/>
    <w:unhideWhenUsed/>
    <w:qFormat/>
    <w:rsid w:val="00C50DF8"/>
    <w:pPr>
      <w:keepNext/>
      <w:keepLines/>
      <w:spacing w:before="200" w:after="0" w:line="276" w:lineRule="auto"/>
      <w:outlineLvl w:val="5"/>
    </w:pPr>
    <w:rPr>
      <w:rFonts w:ascii="Calibri" w:eastAsia="MS Gothic" w:hAnsi="Calibri" w:cs="Times New Roman"/>
      <w:i/>
      <w:iCs/>
      <w:color w:val="243F60"/>
      <w:lang w:val="en-US"/>
    </w:rPr>
  </w:style>
  <w:style w:type="paragraph" w:customStyle="1" w:styleId="71">
    <w:name w:val="Заголовок 71"/>
    <w:basedOn w:val="a1"/>
    <w:next w:val="a1"/>
    <w:uiPriority w:val="9"/>
    <w:semiHidden/>
    <w:unhideWhenUsed/>
    <w:qFormat/>
    <w:rsid w:val="00C50DF8"/>
    <w:pPr>
      <w:keepNext/>
      <w:keepLines/>
      <w:spacing w:before="200" w:after="0" w:line="276" w:lineRule="auto"/>
      <w:outlineLvl w:val="6"/>
    </w:pPr>
    <w:rPr>
      <w:rFonts w:ascii="Calibri" w:eastAsia="MS Gothic" w:hAnsi="Calibri" w:cs="Times New Roman"/>
      <w:i/>
      <w:iCs/>
      <w:color w:val="404040"/>
      <w:lang w:val="en-US"/>
    </w:rPr>
  </w:style>
  <w:style w:type="paragraph" w:customStyle="1" w:styleId="81">
    <w:name w:val="Заголовок 81"/>
    <w:basedOn w:val="a1"/>
    <w:next w:val="a1"/>
    <w:uiPriority w:val="9"/>
    <w:semiHidden/>
    <w:unhideWhenUsed/>
    <w:qFormat/>
    <w:rsid w:val="00C50DF8"/>
    <w:pPr>
      <w:keepNext/>
      <w:keepLines/>
      <w:spacing w:before="200" w:after="0" w:line="276" w:lineRule="auto"/>
      <w:outlineLvl w:val="7"/>
    </w:pPr>
    <w:rPr>
      <w:rFonts w:ascii="Calibri" w:eastAsia="MS Gothic" w:hAnsi="Calibri" w:cs="Times New Roman"/>
      <w:color w:val="4F81BD"/>
      <w:sz w:val="20"/>
      <w:szCs w:val="20"/>
      <w:lang w:val="en-US"/>
    </w:rPr>
  </w:style>
  <w:style w:type="paragraph" w:customStyle="1" w:styleId="91">
    <w:name w:val="Заголовок 91"/>
    <w:basedOn w:val="a1"/>
    <w:next w:val="a1"/>
    <w:uiPriority w:val="9"/>
    <w:semiHidden/>
    <w:unhideWhenUsed/>
    <w:qFormat/>
    <w:rsid w:val="00C50DF8"/>
    <w:pPr>
      <w:keepNext/>
      <w:keepLines/>
      <w:spacing w:before="200" w:after="0" w:line="276" w:lineRule="auto"/>
      <w:outlineLvl w:val="8"/>
    </w:pPr>
    <w:rPr>
      <w:rFonts w:ascii="Calibri" w:eastAsia="MS Gothic" w:hAnsi="Calibri" w:cs="Times New Roman"/>
      <w:i/>
      <w:iCs/>
      <w:color w:val="404040"/>
      <w:sz w:val="20"/>
      <w:szCs w:val="20"/>
      <w:lang w:val="en-US"/>
    </w:rPr>
  </w:style>
  <w:style w:type="numbering" w:customStyle="1" w:styleId="12">
    <w:name w:val="Нет списка1"/>
    <w:next w:val="a4"/>
    <w:uiPriority w:val="99"/>
    <w:semiHidden/>
    <w:unhideWhenUsed/>
    <w:rsid w:val="00C50DF8"/>
  </w:style>
  <w:style w:type="paragraph" w:styleId="a5">
    <w:name w:val="header"/>
    <w:basedOn w:val="a1"/>
    <w:link w:val="a6"/>
    <w:uiPriority w:val="99"/>
    <w:unhideWhenUsed/>
    <w:rsid w:val="00C50DF8"/>
    <w:pPr>
      <w:tabs>
        <w:tab w:val="center" w:pos="4680"/>
        <w:tab w:val="right" w:pos="9360"/>
      </w:tabs>
      <w:spacing w:after="0" w:line="240" w:lineRule="auto"/>
    </w:pPr>
    <w:rPr>
      <w:rFonts w:eastAsia="MS Mincho"/>
      <w:lang w:val="en-US"/>
    </w:rPr>
  </w:style>
  <w:style w:type="character" w:customStyle="1" w:styleId="a6">
    <w:name w:val="Верхний колонтитул Знак"/>
    <w:basedOn w:val="a2"/>
    <w:link w:val="a5"/>
    <w:uiPriority w:val="99"/>
    <w:rsid w:val="00C50DF8"/>
    <w:rPr>
      <w:rFonts w:eastAsia="MS Mincho"/>
      <w:lang w:val="en-US"/>
    </w:rPr>
  </w:style>
  <w:style w:type="paragraph" w:styleId="a7">
    <w:name w:val="footer"/>
    <w:basedOn w:val="a1"/>
    <w:link w:val="a8"/>
    <w:uiPriority w:val="99"/>
    <w:unhideWhenUsed/>
    <w:rsid w:val="00C50DF8"/>
    <w:pPr>
      <w:tabs>
        <w:tab w:val="center" w:pos="4680"/>
        <w:tab w:val="right" w:pos="9360"/>
      </w:tabs>
      <w:spacing w:after="0" w:line="240" w:lineRule="auto"/>
    </w:pPr>
    <w:rPr>
      <w:rFonts w:eastAsia="MS Mincho"/>
      <w:lang w:val="en-US"/>
    </w:rPr>
  </w:style>
  <w:style w:type="character" w:customStyle="1" w:styleId="a8">
    <w:name w:val="Нижний колонтитул Знак"/>
    <w:basedOn w:val="a2"/>
    <w:link w:val="a7"/>
    <w:uiPriority w:val="99"/>
    <w:rsid w:val="00C50DF8"/>
    <w:rPr>
      <w:rFonts w:eastAsia="MS Mincho"/>
      <w:lang w:val="en-US"/>
    </w:rPr>
  </w:style>
  <w:style w:type="paragraph" w:styleId="a9">
    <w:name w:val="No Spacing"/>
    <w:uiPriority w:val="1"/>
    <w:qFormat/>
    <w:rsid w:val="00C50DF8"/>
    <w:pPr>
      <w:spacing w:after="0" w:line="240" w:lineRule="auto"/>
    </w:pPr>
    <w:rPr>
      <w:rFonts w:eastAsia="MS Mincho"/>
      <w:lang w:val="en-US"/>
    </w:rPr>
  </w:style>
  <w:style w:type="paragraph" w:customStyle="1" w:styleId="13">
    <w:name w:val="Заголовок1"/>
    <w:basedOn w:val="a1"/>
    <w:next w:val="a1"/>
    <w:uiPriority w:val="10"/>
    <w:qFormat/>
    <w:rsid w:val="00C50DF8"/>
    <w:pPr>
      <w:pBdr>
        <w:bottom w:val="single" w:sz="8" w:space="4" w:color="4F81BD"/>
      </w:pBdr>
      <w:spacing w:after="300" w:line="240" w:lineRule="auto"/>
      <w:contextualSpacing/>
    </w:pPr>
    <w:rPr>
      <w:rFonts w:ascii="Calibri" w:eastAsia="MS Gothic" w:hAnsi="Calibri" w:cs="Times New Roman"/>
      <w:color w:val="17365D"/>
      <w:spacing w:val="5"/>
      <w:kern w:val="28"/>
      <w:sz w:val="52"/>
      <w:szCs w:val="52"/>
      <w:lang w:val="en-US"/>
    </w:rPr>
  </w:style>
  <w:style w:type="character" w:customStyle="1" w:styleId="aa">
    <w:name w:val="Название Знак"/>
    <w:basedOn w:val="a2"/>
    <w:link w:val="ab"/>
    <w:uiPriority w:val="10"/>
    <w:rsid w:val="00C50DF8"/>
    <w:rPr>
      <w:rFonts w:ascii="Calibri" w:eastAsia="MS Gothic" w:hAnsi="Calibri" w:cs="Times New Roman"/>
      <w:color w:val="17365D"/>
      <w:spacing w:val="5"/>
      <w:kern w:val="28"/>
      <w:sz w:val="52"/>
      <w:szCs w:val="52"/>
    </w:rPr>
  </w:style>
  <w:style w:type="paragraph" w:customStyle="1" w:styleId="14">
    <w:name w:val="Подзаголовок1"/>
    <w:basedOn w:val="a1"/>
    <w:next w:val="a1"/>
    <w:uiPriority w:val="11"/>
    <w:qFormat/>
    <w:rsid w:val="00C50DF8"/>
    <w:pPr>
      <w:numPr>
        <w:ilvl w:val="1"/>
      </w:numPr>
      <w:spacing w:after="200" w:line="276" w:lineRule="auto"/>
    </w:pPr>
    <w:rPr>
      <w:rFonts w:ascii="Calibri" w:eastAsia="MS Gothic" w:hAnsi="Calibri" w:cs="Times New Roman"/>
      <w:i/>
      <w:iCs/>
      <w:color w:val="4F81BD"/>
      <w:spacing w:val="15"/>
      <w:sz w:val="24"/>
      <w:szCs w:val="24"/>
      <w:lang w:val="en-US"/>
    </w:rPr>
  </w:style>
  <w:style w:type="character" w:customStyle="1" w:styleId="ac">
    <w:name w:val="Подзаголовок Знак"/>
    <w:basedOn w:val="a2"/>
    <w:link w:val="ad"/>
    <w:uiPriority w:val="11"/>
    <w:rsid w:val="00C50DF8"/>
    <w:rPr>
      <w:rFonts w:ascii="Calibri" w:eastAsia="MS Gothic" w:hAnsi="Calibri" w:cs="Times New Roman"/>
      <w:i/>
      <w:iCs/>
      <w:color w:val="4F81BD"/>
      <w:spacing w:val="15"/>
      <w:sz w:val="24"/>
      <w:szCs w:val="24"/>
    </w:rPr>
  </w:style>
  <w:style w:type="paragraph" w:styleId="ae">
    <w:name w:val="List Paragraph"/>
    <w:basedOn w:val="a1"/>
    <w:uiPriority w:val="34"/>
    <w:qFormat/>
    <w:rsid w:val="00C50DF8"/>
    <w:pPr>
      <w:spacing w:after="200" w:line="276" w:lineRule="auto"/>
      <w:ind w:left="720"/>
      <w:contextualSpacing/>
    </w:pPr>
    <w:rPr>
      <w:rFonts w:eastAsia="MS Mincho"/>
      <w:lang w:val="en-US"/>
    </w:rPr>
  </w:style>
  <w:style w:type="paragraph" w:styleId="af">
    <w:name w:val="Body Text"/>
    <w:basedOn w:val="a1"/>
    <w:link w:val="af0"/>
    <w:uiPriority w:val="99"/>
    <w:unhideWhenUsed/>
    <w:rsid w:val="00C50DF8"/>
    <w:pPr>
      <w:spacing w:after="120" w:line="276" w:lineRule="auto"/>
    </w:pPr>
    <w:rPr>
      <w:rFonts w:eastAsia="MS Mincho"/>
      <w:lang w:val="en-US"/>
    </w:rPr>
  </w:style>
  <w:style w:type="character" w:customStyle="1" w:styleId="af0">
    <w:name w:val="Основной текст Знак"/>
    <w:basedOn w:val="a2"/>
    <w:link w:val="af"/>
    <w:uiPriority w:val="99"/>
    <w:rsid w:val="00C50DF8"/>
    <w:rPr>
      <w:rFonts w:eastAsia="MS Mincho"/>
      <w:lang w:val="en-US"/>
    </w:rPr>
  </w:style>
  <w:style w:type="paragraph" w:styleId="23">
    <w:name w:val="Body Text 2"/>
    <w:basedOn w:val="a1"/>
    <w:link w:val="24"/>
    <w:uiPriority w:val="99"/>
    <w:unhideWhenUsed/>
    <w:rsid w:val="00C50DF8"/>
    <w:pPr>
      <w:spacing w:after="120" w:line="480" w:lineRule="auto"/>
    </w:pPr>
    <w:rPr>
      <w:rFonts w:eastAsia="MS Mincho"/>
      <w:lang w:val="en-US"/>
    </w:rPr>
  </w:style>
  <w:style w:type="character" w:customStyle="1" w:styleId="24">
    <w:name w:val="Основной текст 2 Знак"/>
    <w:basedOn w:val="a2"/>
    <w:link w:val="23"/>
    <w:uiPriority w:val="99"/>
    <w:rsid w:val="00C50DF8"/>
    <w:rPr>
      <w:rFonts w:eastAsia="MS Mincho"/>
      <w:lang w:val="en-US"/>
    </w:rPr>
  </w:style>
  <w:style w:type="paragraph" w:styleId="33">
    <w:name w:val="Body Text 3"/>
    <w:basedOn w:val="a1"/>
    <w:link w:val="34"/>
    <w:uiPriority w:val="99"/>
    <w:unhideWhenUsed/>
    <w:rsid w:val="00C50DF8"/>
    <w:pPr>
      <w:spacing w:after="120" w:line="276" w:lineRule="auto"/>
    </w:pPr>
    <w:rPr>
      <w:rFonts w:eastAsia="MS Mincho"/>
      <w:sz w:val="16"/>
      <w:szCs w:val="16"/>
      <w:lang w:val="en-US"/>
    </w:rPr>
  </w:style>
  <w:style w:type="character" w:customStyle="1" w:styleId="34">
    <w:name w:val="Основной текст 3 Знак"/>
    <w:basedOn w:val="a2"/>
    <w:link w:val="33"/>
    <w:uiPriority w:val="99"/>
    <w:rsid w:val="00C50DF8"/>
    <w:rPr>
      <w:rFonts w:eastAsia="MS Mincho"/>
      <w:sz w:val="16"/>
      <w:szCs w:val="16"/>
      <w:lang w:val="en-US"/>
    </w:rPr>
  </w:style>
  <w:style w:type="paragraph" w:styleId="af1">
    <w:name w:val="List"/>
    <w:basedOn w:val="a1"/>
    <w:uiPriority w:val="99"/>
    <w:unhideWhenUsed/>
    <w:rsid w:val="00C50DF8"/>
    <w:pPr>
      <w:spacing w:after="200" w:line="276" w:lineRule="auto"/>
      <w:ind w:left="360" w:hanging="360"/>
      <w:contextualSpacing/>
    </w:pPr>
    <w:rPr>
      <w:rFonts w:eastAsia="MS Mincho"/>
      <w:lang w:val="en-US"/>
    </w:rPr>
  </w:style>
  <w:style w:type="paragraph" w:styleId="25">
    <w:name w:val="List 2"/>
    <w:basedOn w:val="a1"/>
    <w:uiPriority w:val="99"/>
    <w:unhideWhenUsed/>
    <w:rsid w:val="00C50DF8"/>
    <w:pPr>
      <w:spacing w:after="200" w:line="276" w:lineRule="auto"/>
      <w:ind w:left="720" w:hanging="360"/>
      <w:contextualSpacing/>
    </w:pPr>
    <w:rPr>
      <w:rFonts w:eastAsia="MS Mincho"/>
      <w:lang w:val="en-US"/>
    </w:rPr>
  </w:style>
  <w:style w:type="paragraph" w:styleId="35">
    <w:name w:val="List 3"/>
    <w:basedOn w:val="a1"/>
    <w:uiPriority w:val="99"/>
    <w:unhideWhenUsed/>
    <w:rsid w:val="00C50DF8"/>
    <w:pPr>
      <w:spacing w:after="200" w:line="276" w:lineRule="auto"/>
      <w:ind w:left="1080" w:hanging="360"/>
      <w:contextualSpacing/>
    </w:pPr>
    <w:rPr>
      <w:rFonts w:eastAsia="MS Mincho"/>
      <w:lang w:val="en-US"/>
    </w:rPr>
  </w:style>
  <w:style w:type="paragraph" w:styleId="a0">
    <w:name w:val="List Bullet"/>
    <w:basedOn w:val="a1"/>
    <w:uiPriority w:val="99"/>
    <w:unhideWhenUsed/>
    <w:rsid w:val="00C50DF8"/>
    <w:pPr>
      <w:numPr>
        <w:numId w:val="1"/>
      </w:numPr>
      <w:spacing w:after="200" w:line="276" w:lineRule="auto"/>
      <w:contextualSpacing/>
    </w:pPr>
    <w:rPr>
      <w:rFonts w:eastAsia="MS Mincho"/>
      <w:lang w:val="en-US"/>
    </w:rPr>
  </w:style>
  <w:style w:type="paragraph" w:styleId="20">
    <w:name w:val="List Bullet 2"/>
    <w:basedOn w:val="a1"/>
    <w:uiPriority w:val="99"/>
    <w:unhideWhenUsed/>
    <w:rsid w:val="00C50DF8"/>
    <w:pPr>
      <w:numPr>
        <w:numId w:val="2"/>
      </w:numPr>
      <w:spacing w:after="200" w:line="276" w:lineRule="auto"/>
      <w:contextualSpacing/>
    </w:pPr>
    <w:rPr>
      <w:rFonts w:eastAsia="MS Mincho"/>
      <w:lang w:val="en-US"/>
    </w:rPr>
  </w:style>
  <w:style w:type="paragraph" w:styleId="30">
    <w:name w:val="List Bullet 3"/>
    <w:basedOn w:val="a1"/>
    <w:uiPriority w:val="99"/>
    <w:unhideWhenUsed/>
    <w:rsid w:val="00C50DF8"/>
    <w:pPr>
      <w:numPr>
        <w:numId w:val="3"/>
      </w:numPr>
      <w:spacing w:after="200" w:line="276" w:lineRule="auto"/>
      <w:contextualSpacing/>
    </w:pPr>
    <w:rPr>
      <w:rFonts w:eastAsia="MS Mincho"/>
      <w:lang w:val="en-US"/>
    </w:rPr>
  </w:style>
  <w:style w:type="paragraph" w:styleId="a">
    <w:name w:val="List Number"/>
    <w:basedOn w:val="a1"/>
    <w:uiPriority w:val="99"/>
    <w:unhideWhenUsed/>
    <w:rsid w:val="00C50DF8"/>
    <w:pPr>
      <w:numPr>
        <w:numId w:val="5"/>
      </w:numPr>
      <w:spacing w:after="200" w:line="276" w:lineRule="auto"/>
      <w:contextualSpacing/>
    </w:pPr>
    <w:rPr>
      <w:rFonts w:eastAsia="MS Mincho"/>
      <w:lang w:val="en-US"/>
    </w:rPr>
  </w:style>
  <w:style w:type="paragraph" w:styleId="2">
    <w:name w:val="List Number 2"/>
    <w:basedOn w:val="a1"/>
    <w:uiPriority w:val="99"/>
    <w:unhideWhenUsed/>
    <w:rsid w:val="00C50DF8"/>
    <w:pPr>
      <w:numPr>
        <w:numId w:val="6"/>
      </w:numPr>
      <w:spacing w:after="200" w:line="276" w:lineRule="auto"/>
      <w:contextualSpacing/>
    </w:pPr>
    <w:rPr>
      <w:rFonts w:eastAsia="MS Mincho"/>
      <w:lang w:val="en-US"/>
    </w:rPr>
  </w:style>
  <w:style w:type="paragraph" w:styleId="3">
    <w:name w:val="List Number 3"/>
    <w:basedOn w:val="a1"/>
    <w:uiPriority w:val="99"/>
    <w:unhideWhenUsed/>
    <w:rsid w:val="00C50DF8"/>
    <w:pPr>
      <w:numPr>
        <w:numId w:val="7"/>
      </w:numPr>
      <w:spacing w:after="200" w:line="276" w:lineRule="auto"/>
      <w:contextualSpacing/>
    </w:pPr>
    <w:rPr>
      <w:rFonts w:eastAsia="MS Mincho"/>
      <w:lang w:val="en-US"/>
    </w:rPr>
  </w:style>
  <w:style w:type="paragraph" w:styleId="af2">
    <w:name w:val="List Continue"/>
    <w:basedOn w:val="a1"/>
    <w:uiPriority w:val="99"/>
    <w:unhideWhenUsed/>
    <w:rsid w:val="00C50DF8"/>
    <w:pPr>
      <w:spacing w:after="120" w:line="276" w:lineRule="auto"/>
      <w:ind w:left="360"/>
      <w:contextualSpacing/>
    </w:pPr>
    <w:rPr>
      <w:rFonts w:eastAsia="MS Mincho"/>
      <w:lang w:val="en-US"/>
    </w:rPr>
  </w:style>
  <w:style w:type="paragraph" w:styleId="26">
    <w:name w:val="List Continue 2"/>
    <w:basedOn w:val="a1"/>
    <w:uiPriority w:val="99"/>
    <w:unhideWhenUsed/>
    <w:rsid w:val="00C50DF8"/>
    <w:pPr>
      <w:spacing w:after="120" w:line="276" w:lineRule="auto"/>
      <w:ind w:left="720"/>
      <w:contextualSpacing/>
    </w:pPr>
    <w:rPr>
      <w:rFonts w:eastAsia="MS Mincho"/>
      <w:lang w:val="en-US"/>
    </w:rPr>
  </w:style>
  <w:style w:type="paragraph" w:styleId="36">
    <w:name w:val="List Continue 3"/>
    <w:basedOn w:val="a1"/>
    <w:uiPriority w:val="99"/>
    <w:unhideWhenUsed/>
    <w:rsid w:val="00C50DF8"/>
    <w:pPr>
      <w:spacing w:after="120" w:line="276" w:lineRule="auto"/>
      <w:ind w:left="1080"/>
      <w:contextualSpacing/>
    </w:pPr>
    <w:rPr>
      <w:rFonts w:eastAsia="MS Mincho"/>
      <w:lang w:val="en-US"/>
    </w:rPr>
  </w:style>
  <w:style w:type="paragraph" w:styleId="af3">
    <w:name w:val="macro"/>
    <w:link w:val="af4"/>
    <w:uiPriority w:val="99"/>
    <w:unhideWhenUsed/>
    <w:rsid w:val="00C50DF8"/>
    <w:pPr>
      <w:tabs>
        <w:tab w:val="left" w:pos="576"/>
        <w:tab w:val="left" w:pos="1152"/>
        <w:tab w:val="left" w:pos="1728"/>
        <w:tab w:val="left" w:pos="2304"/>
        <w:tab w:val="left" w:pos="2880"/>
        <w:tab w:val="left" w:pos="3456"/>
        <w:tab w:val="left" w:pos="4032"/>
      </w:tabs>
      <w:spacing w:after="200" w:line="276" w:lineRule="auto"/>
    </w:pPr>
    <w:rPr>
      <w:rFonts w:ascii="Courier" w:eastAsia="MS Mincho" w:hAnsi="Courier"/>
      <w:sz w:val="20"/>
      <w:szCs w:val="20"/>
      <w:lang w:val="en-US"/>
    </w:rPr>
  </w:style>
  <w:style w:type="character" w:customStyle="1" w:styleId="af4">
    <w:name w:val="Текст макроса Знак"/>
    <w:basedOn w:val="a2"/>
    <w:link w:val="af3"/>
    <w:uiPriority w:val="99"/>
    <w:rsid w:val="00C50DF8"/>
    <w:rPr>
      <w:rFonts w:ascii="Courier" w:eastAsia="MS Mincho" w:hAnsi="Courier"/>
      <w:sz w:val="20"/>
      <w:szCs w:val="20"/>
      <w:lang w:val="en-US"/>
    </w:rPr>
  </w:style>
  <w:style w:type="paragraph" w:customStyle="1" w:styleId="211">
    <w:name w:val="Цитата 21"/>
    <w:basedOn w:val="a1"/>
    <w:next w:val="a1"/>
    <w:uiPriority w:val="29"/>
    <w:qFormat/>
    <w:rsid w:val="00C50DF8"/>
    <w:pPr>
      <w:spacing w:after="200" w:line="276" w:lineRule="auto"/>
    </w:pPr>
    <w:rPr>
      <w:rFonts w:eastAsia="MS Mincho"/>
      <w:i/>
      <w:iCs/>
      <w:color w:val="000000"/>
      <w:lang w:val="en-US"/>
    </w:rPr>
  </w:style>
  <w:style w:type="character" w:customStyle="1" w:styleId="27">
    <w:name w:val="Цитата 2 Знак"/>
    <w:basedOn w:val="a2"/>
    <w:link w:val="28"/>
    <w:uiPriority w:val="29"/>
    <w:rsid w:val="00C50DF8"/>
    <w:rPr>
      <w:i/>
      <w:iCs/>
      <w:color w:val="000000"/>
    </w:rPr>
  </w:style>
  <w:style w:type="paragraph" w:customStyle="1" w:styleId="15">
    <w:name w:val="Название объекта1"/>
    <w:basedOn w:val="a1"/>
    <w:next w:val="a1"/>
    <w:uiPriority w:val="35"/>
    <w:semiHidden/>
    <w:unhideWhenUsed/>
    <w:qFormat/>
    <w:rsid w:val="00C50DF8"/>
    <w:pPr>
      <w:spacing w:after="200" w:line="240" w:lineRule="auto"/>
    </w:pPr>
    <w:rPr>
      <w:rFonts w:eastAsia="MS Mincho"/>
      <w:b/>
      <w:bCs/>
      <w:color w:val="4F81BD"/>
      <w:sz w:val="18"/>
      <w:szCs w:val="18"/>
      <w:lang w:val="en-US"/>
    </w:rPr>
  </w:style>
  <w:style w:type="character" w:styleId="af5">
    <w:name w:val="Strong"/>
    <w:basedOn w:val="a2"/>
    <w:uiPriority w:val="22"/>
    <w:qFormat/>
    <w:rsid w:val="00C50DF8"/>
    <w:rPr>
      <w:b/>
      <w:bCs/>
    </w:rPr>
  </w:style>
  <w:style w:type="character" w:styleId="af6">
    <w:name w:val="Emphasis"/>
    <w:basedOn w:val="a2"/>
    <w:uiPriority w:val="20"/>
    <w:qFormat/>
    <w:rsid w:val="00C50DF8"/>
    <w:rPr>
      <w:i/>
      <w:iCs/>
    </w:rPr>
  </w:style>
  <w:style w:type="paragraph" w:customStyle="1" w:styleId="16">
    <w:name w:val="Выделенная цитата1"/>
    <w:basedOn w:val="a1"/>
    <w:next w:val="a1"/>
    <w:uiPriority w:val="30"/>
    <w:qFormat/>
    <w:rsid w:val="00C50DF8"/>
    <w:pPr>
      <w:pBdr>
        <w:bottom w:val="single" w:sz="4" w:space="4" w:color="4F81BD"/>
      </w:pBdr>
      <w:spacing w:before="200" w:after="280" w:line="276" w:lineRule="auto"/>
      <w:ind w:left="936" w:right="936"/>
    </w:pPr>
    <w:rPr>
      <w:rFonts w:eastAsia="MS Mincho"/>
      <w:b/>
      <w:bCs/>
      <w:i/>
      <w:iCs/>
      <w:color w:val="4F81BD"/>
      <w:lang w:val="en-US"/>
    </w:rPr>
  </w:style>
  <w:style w:type="character" w:customStyle="1" w:styleId="af7">
    <w:name w:val="Выделенная цитата Знак"/>
    <w:basedOn w:val="a2"/>
    <w:link w:val="af8"/>
    <w:uiPriority w:val="30"/>
    <w:rsid w:val="00C50DF8"/>
    <w:rPr>
      <w:b/>
      <w:bCs/>
      <w:i/>
      <w:iCs/>
      <w:color w:val="4F81BD"/>
    </w:rPr>
  </w:style>
  <w:style w:type="character" w:customStyle="1" w:styleId="17">
    <w:name w:val="Слабое выделение1"/>
    <w:basedOn w:val="a2"/>
    <w:uiPriority w:val="19"/>
    <w:qFormat/>
    <w:rsid w:val="00C50DF8"/>
    <w:rPr>
      <w:i/>
      <w:iCs/>
      <w:color w:val="808080"/>
    </w:rPr>
  </w:style>
  <w:style w:type="character" w:customStyle="1" w:styleId="18">
    <w:name w:val="Сильное выделение1"/>
    <w:basedOn w:val="a2"/>
    <w:uiPriority w:val="21"/>
    <w:qFormat/>
    <w:rsid w:val="00C50DF8"/>
    <w:rPr>
      <w:b/>
      <w:bCs/>
      <w:i/>
      <w:iCs/>
      <w:color w:val="4F81BD"/>
    </w:rPr>
  </w:style>
  <w:style w:type="character" w:customStyle="1" w:styleId="19">
    <w:name w:val="Слабая ссылка1"/>
    <w:basedOn w:val="a2"/>
    <w:uiPriority w:val="31"/>
    <w:qFormat/>
    <w:rsid w:val="00C50DF8"/>
    <w:rPr>
      <w:smallCaps/>
      <w:color w:val="C0504D"/>
      <w:u w:val="single"/>
    </w:rPr>
  </w:style>
  <w:style w:type="character" w:customStyle="1" w:styleId="1a">
    <w:name w:val="Сильная ссылка1"/>
    <w:basedOn w:val="a2"/>
    <w:uiPriority w:val="32"/>
    <w:qFormat/>
    <w:rsid w:val="00C50DF8"/>
    <w:rPr>
      <w:b/>
      <w:bCs/>
      <w:smallCaps/>
      <w:color w:val="C0504D"/>
      <w:spacing w:val="5"/>
      <w:u w:val="single"/>
    </w:rPr>
  </w:style>
  <w:style w:type="character" w:styleId="af9">
    <w:name w:val="Book Title"/>
    <w:basedOn w:val="a2"/>
    <w:uiPriority w:val="33"/>
    <w:qFormat/>
    <w:rsid w:val="00C50DF8"/>
    <w:rPr>
      <w:b/>
      <w:bCs/>
      <w:smallCaps/>
      <w:spacing w:val="5"/>
    </w:rPr>
  </w:style>
  <w:style w:type="character" w:customStyle="1" w:styleId="11">
    <w:name w:val="Заголовок 1 Знак1"/>
    <w:basedOn w:val="a2"/>
    <w:link w:val="1"/>
    <w:uiPriority w:val="9"/>
    <w:rsid w:val="00C50DF8"/>
    <w:rPr>
      <w:rFonts w:asciiTheme="majorHAnsi" w:eastAsiaTheme="majorEastAsia" w:hAnsiTheme="majorHAnsi" w:cstheme="majorBidi"/>
      <w:color w:val="2E74B5" w:themeColor="accent1" w:themeShade="BF"/>
      <w:sz w:val="32"/>
      <w:szCs w:val="32"/>
    </w:rPr>
  </w:style>
  <w:style w:type="paragraph" w:styleId="afa">
    <w:name w:val="TOC Heading"/>
    <w:basedOn w:val="1"/>
    <w:next w:val="a1"/>
    <w:uiPriority w:val="39"/>
    <w:semiHidden/>
    <w:unhideWhenUsed/>
    <w:qFormat/>
    <w:rsid w:val="00C50DF8"/>
    <w:pPr>
      <w:spacing w:before="480" w:line="276" w:lineRule="auto"/>
      <w:outlineLvl w:val="9"/>
    </w:pPr>
    <w:rPr>
      <w:b/>
      <w:bCs/>
      <w:sz w:val="28"/>
      <w:szCs w:val="28"/>
      <w:lang w:val="en-US"/>
    </w:rPr>
  </w:style>
  <w:style w:type="table" w:styleId="afb">
    <w:name w:val="Table Grid"/>
    <w:basedOn w:val="a3"/>
    <w:uiPriority w:val="59"/>
    <w:rsid w:val="00C50DF8"/>
    <w:pPr>
      <w:spacing w:after="0" w:line="240" w:lineRule="auto"/>
    </w:pPr>
    <w:rPr>
      <w:rFonts w:eastAsia="MS Mincho"/>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b">
    <w:name w:val="Светлая заливка1"/>
    <w:basedOn w:val="a3"/>
    <w:next w:val="afc"/>
    <w:uiPriority w:val="60"/>
    <w:rsid w:val="00C50DF8"/>
    <w:pPr>
      <w:spacing w:after="0" w:line="240" w:lineRule="auto"/>
    </w:pPr>
    <w:rPr>
      <w:rFonts w:eastAsia="MS Mincho"/>
      <w:color w:val="00000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Светлая заливка - Акцент 11"/>
    <w:basedOn w:val="a3"/>
    <w:next w:val="-1"/>
    <w:uiPriority w:val="60"/>
    <w:rsid w:val="00C50DF8"/>
    <w:pPr>
      <w:spacing w:after="0" w:line="240" w:lineRule="auto"/>
    </w:pPr>
    <w:rPr>
      <w:rFonts w:eastAsia="MS Mincho"/>
      <w:color w:val="365F91"/>
      <w:lang w:val="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
    <w:name w:val="Светлая заливка - Акцент 21"/>
    <w:basedOn w:val="a3"/>
    <w:next w:val="-2"/>
    <w:uiPriority w:val="60"/>
    <w:rsid w:val="00C50DF8"/>
    <w:pPr>
      <w:spacing w:after="0" w:line="240" w:lineRule="auto"/>
    </w:pPr>
    <w:rPr>
      <w:rFonts w:eastAsia="MS Mincho"/>
      <w:color w:val="943634"/>
      <w:lang w:val="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31">
    <w:name w:val="Светлая заливка - Акцент 31"/>
    <w:basedOn w:val="a3"/>
    <w:next w:val="-3"/>
    <w:uiPriority w:val="60"/>
    <w:rsid w:val="00C50DF8"/>
    <w:pPr>
      <w:spacing w:after="0" w:line="240" w:lineRule="auto"/>
    </w:pPr>
    <w:rPr>
      <w:rFonts w:eastAsia="MS Mincho"/>
      <w:color w:val="76923C"/>
      <w:lang w:val="en-US"/>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41">
    <w:name w:val="Светлая заливка - Акцент 41"/>
    <w:basedOn w:val="a3"/>
    <w:next w:val="-4"/>
    <w:uiPriority w:val="60"/>
    <w:rsid w:val="00C50DF8"/>
    <w:pPr>
      <w:spacing w:after="0" w:line="240" w:lineRule="auto"/>
    </w:pPr>
    <w:rPr>
      <w:rFonts w:eastAsia="MS Mincho"/>
      <w:color w:val="5F497A"/>
      <w:lang w:val="en-US"/>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51">
    <w:name w:val="Светлая заливка - Акцент 51"/>
    <w:basedOn w:val="a3"/>
    <w:next w:val="-5"/>
    <w:uiPriority w:val="60"/>
    <w:rsid w:val="00C50DF8"/>
    <w:pPr>
      <w:spacing w:after="0" w:line="240" w:lineRule="auto"/>
    </w:pPr>
    <w:rPr>
      <w:rFonts w:eastAsia="MS Mincho"/>
      <w:color w:val="31849B"/>
      <w:lang w:val="en-US"/>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61">
    <w:name w:val="Светлая заливка - Акцент 61"/>
    <w:basedOn w:val="a3"/>
    <w:next w:val="-6"/>
    <w:uiPriority w:val="60"/>
    <w:rsid w:val="00C50DF8"/>
    <w:pPr>
      <w:spacing w:after="0" w:line="240" w:lineRule="auto"/>
    </w:pPr>
    <w:rPr>
      <w:rFonts w:eastAsia="MS Mincho"/>
      <w:color w:val="E36C0A"/>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c">
    <w:name w:val="Светлый список1"/>
    <w:basedOn w:val="a3"/>
    <w:next w:val="afd"/>
    <w:uiPriority w:val="61"/>
    <w:rsid w:val="00C50DF8"/>
    <w:pPr>
      <w:spacing w:after="0" w:line="240" w:lineRule="auto"/>
    </w:pPr>
    <w:rPr>
      <w:rFonts w:eastAsia="MS Mincho"/>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0">
    <w:name w:val="Светлый список - Акцент 11"/>
    <w:basedOn w:val="a3"/>
    <w:next w:val="-10"/>
    <w:uiPriority w:val="61"/>
    <w:rsid w:val="00C50DF8"/>
    <w:pPr>
      <w:spacing w:after="0" w:line="240" w:lineRule="auto"/>
    </w:pPr>
    <w:rPr>
      <w:rFonts w:eastAsia="MS Mincho"/>
      <w:lang w:val="en-US"/>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0">
    <w:name w:val="Светлый список - Акцент 21"/>
    <w:basedOn w:val="a3"/>
    <w:next w:val="-20"/>
    <w:uiPriority w:val="61"/>
    <w:rsid w:val="00C50DF8"/>
    <w:pPr>
      <w:spacing w:after="0" w:line="240" w:lineRule="auto"/>
    </w:pPr>
    <w:rPr>
      <w:rFonts w:eastAsia="MS Mincho"/>
      <w:lang w:val="en-US"/>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310">
    <w:name w:val="Светлый список - Акцент 31"/>
    <w:basedOn w:val="a3"/>
    <w:next w:val="-30"/>
    <w:uiPriority w:val="61"/>
    <w:rsid w:val="00C50DF8"/>
    <w:pPr>
      <w:spacing w:after="0" w:line="240" w:lineRule="auto"/>
    </w:pPr>
    <w:rPr>
      <w:rFonts w:eastAsia="MS Mincho"/>
      <w:lang w:val="en-US"/>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410">
    <w:name w:val="Светлый список - Акцент 41"/>
    <w:basedOn w:val="a3"/>
    <w:next w:val="-40"/>
    <w:uiPriority w:val="61"/>
    <w:rsid w:val="00C50DF8"/>
    <w:pPr>
      <w:spacing w:after="0" w:line="240" w:lineRule="auto"/>
    </w:pPr>
    <w:rPr>
      <w:rFonts w:eastAsia="MS Mincho"/>
      <w:lang w:val="en-US"/>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510">
    <w:name w:val="Светлый список - Акцент 51"/>
    <w:basedOn w:val="a3"/>
    <w:next w:val="-50"/>
    <w:uiPriority w:val="61"/>
    <w:rsid w:val="00C50DF8"/>
    <w:pPr>
      <w:spacing w:after="0" w:line="240" w:lineRule="auto"/>
    </w:pPr>
    <w:rPr>
      <w:rFonts w:eastAsia="MS Mincho"/>
      <w:lang w:val="en-US"/>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610">
    <w:name w:val="Светлый список - Акцент 61"/>
    <w:basedOn w:val="a3"/>
    <w:next w:val="-60"/>
    <w:uiPriority w:val="61"/>
    <w:rsid w:val="00C50DF8"/>
    <w:pPr>
      <w:spacing w:after="0" w:line="240" w:lineRule="auto"/>
    </w:pPr>
    <w:rPr>
      <w:rFonts w:eastAsia="MS Mincho"/>
      <w:lang w:val="en-US"/>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1d">
    <w:name w:val="Светлая сетка1"/>
    <w:basedOn w:val="a3"/>
    <w:next w:val="afe"/>
    <w:uiPriority w:val="62"/>
    <w:rsid w:val="00C50DF8"/>
    <w:pPr>
      <w:spacing w:after="0" w:line="240" w:lineRule="auto"/>
    </w:pPr>
    <w:rPr>
      <w:rFonts w:eastAsia="MS Mincho"/>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
    <w:name w:val="Светлая сетка - Акцент 11"/>
    <w:basedOn w:val="a3"/>
    <w:next w:val="-12"/>
    <w:uiPriority w:val="62"/>
    <w:rsid w:val="00C50DF8"/>
    <w:pPr>
      <w:spacing w:after="0" w:line="240" w:lineRule="auto"/>
    </w:pPr>
    <w:rPr>
      <w:rFonts w:eastAsia="MS Mincho"/>
      <w:lang w:val="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211">
    <w:name w:val="Светлая сетка - Акцент 21"/>
    <w:basedOn w:val="a3"/>
    <w:next w:val="-22"/>
    <w:uiPriority w:val="62"/>
    <w:rsid w:val="00C50DF8"/>
    <w:pPr>
      <w:spacing w:after="0" w:line="240" w:lineRule="auto"/>
    </w:pPr>
    <w:rPr>
      <w:rFonts w:eastAsia="MS Mincho"/>
      <w:lang w:val="en-US"/>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311">
    <w:name w:val="Светлая сетка - Акцент 31"/>
    <w:basedOn w:val="a3"/>
    <w:next w:val="-32"/>
    <w:uiPriority w:val="62"/>
    <w:rsid w:val="00C50DF8"/>
    <w:pPr>
      <w:spacing w:after="0" w:line="240" w:lineRule="auto"/>
    </w:pPr>
    <w:rPr>
      <w:rFonts w:eastAsia="MS Mincho"/>
      <w:lang w:val="en-US"/>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
    <w:name w:val="Светлая сетка - Акцент 41"/>
    <w:basedOn w:val="a3"/>
    <w:next w:val="-42"/>
    <w:uiPriority w:val="62"/>
    <w:rsid w:val="00C50DF8"/>
    <w:pPr>
      <w:spacing w:after="0" w:line="240" w:lineRule="auto"/>
    </w:pPr>
    <w:rPr>
      <w:rFonts w:eastAsia="MS Mincho"/>
      <w:lang w:val="en-US"/>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511">
    <w:name w:val="Светлая сетка - Акцент 51"/>
    <w:basedOn w:val="a3"/>
    <w:next w:val="-52"/>
    <w:uiPriority w:val="62"/>
    <w:rsid w:val="00C50DF8"/>
    <w:pPr>
      <w:spacing w:after="0" w:line="240" w:lineRule="auto"/>
    </w:pPr>
    <w:rPr>
      <w:rFonts w:eastAsia="MS Mincho"/>
      <w:lang w:val="en-US"/>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611">
    <w:name w:val="Светлая сетка - Акцент 61"/>
    <w:basedOn w:val="a3"/>
    <w:next w:val="-62"/>
    <w:uiPriority w:val="62"/>
    <w:rsid w:val="00C50DF8"/>
    <w:pPr>
      <w:spacing w:after="0" w:line="240" w:lineRule="auto"/>
    </w:pPr>
    <w:rPr>
      <w:rFonts w:eastAsia="MS Mincho"/>
      <w:lang w:val="en-US"/>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111">
    <w:name w:val="Средняя заливка 11"/>
    <w:basedOn w:val="a3"/>
    <w:next w:val="1e"/>
    <w:uiPriority w:val="63"/>
    <w:rsid w:val="00C50DF8"/>
    <w:pPr>
      <w:spacing w:after="0" w:line="240" w:lineRule="auto"/>
    </w:pPr>
    <w:rPr>
      <w:rFonts w:eastAsia="MS Mincho"/>
      <w:lang w:val="en-US"/>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
    <w:name w:val="Средняя заливка 1 - Акцент 11"/>
    <w:basedOn w:val="a3"/>
    <w:next w:val="1-1"/>
    <w:uiPriority w:val="63"/>
    <w:rsid w:val="00C50DF8"/>
    <w:pPr>
      <w:spacing w:after="0" w:line="240" w:lineRule="auto"/>
    </w:pPr>
    <w:rPr>
      <w:rFonts w:eastAsia="MS Mincho"/>
      <w:lang w:val="en-US"/>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
    <w:name w:val="Средняя заливка 1 - Акцент 21"/>
    <w:basedOn w:val="a3"/>
    <w:next w:val="1-2"/>
    <w:uiPriority w:val="63"/>
    <w:rsid w:val="00C50DF8"/>
    <w:pPr>
      <w:spacing w:after="0" w:line="240" w:lineRule="auto"/>
    </w:pPr>
    <w:rPr>
      <w:rFonts w:eastAsia="MS Mincho"/>
      <w:lang w:val="en-US"/>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1-31">
    <w:name w:val="Средняя заливка 1 - Акцент 31"/>
    <w:basedOn w:val="a3"/>
    <w:next w:val="1-3"/>
    <w:uiPriority w:val="63"/>
    <w:rsid w:val="00C50DF8"/>
    <w:pPr>
      <w:spacing w:after="0" w:line="240" w:lineRule="auto"/>
    </w:pPr>
    <w:rPr>
      <w:rFonts w:eastAsia="MS Mincho"/>
      <w:lang w:val="en-US"/>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1-41">
    <w:name w:val="Средняя заливка 1 - Акцент 41"/>
    <w:basedOn w:val="a3"/>
    <w:next w:val="1-4"/>
    <w:uiPriority w:val="63"/>
    <w:rsid w:val="00C50DF8"/>
    <w:pPr>
      <w:spacing w:after="0" w:line="240" w:lineRule="auto"/>
    </w:pPr>
    <w:rPr>
      <w:rFonts w:eastAsia="MS Mincho"/>
      <w:lang w:val="en-US"/>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1-51">
    <w:name w:val="Средняя заливка 1 - Акцент 51"/>
    <w:basedOn w:val="a3"/>
    <w:next w:val="1-5"/>
    <w:uiPriority w:val="63"/>
    <w:rsid w:val="00C50DF8"/>
    <w:pPr>
      <w:spacing w:after="0" w:line="240" w:lineRule="auto"/>
    </w:pPr>
    <w:rPr>
      <w:rFonts w:eastAsia="MS Mincho"/>
      <w:lang w:val="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61">
    <w:name w:val="Средняя заливка 1 - Акцент 61"/>
    <w:basedOn w:val="a3"/>
    <w:next w:val="1-6"/>
    <w:uiPriority w:val="63"/>
    <w:rsid w:val="00C50DF8"/>
    <w:pPr>
      <w:spacing w:after="0" w:line="240" w:lineRule="auto"/>
    </w:pPr>
    <w:rPr>
      <w:rFonts w:eastAsia="MS Mincho"/>
      <w:lang w:val="en-US"/>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212">
    <w:name w:val="Средняя заливка 21"/>
    <w:basedOn w:val="a3"/>
    <w:next w:val="29"/>
    <w:uiPriority w:val="64"/>
    <w:rsid w:val="00C50DF8"/>
    <w:pPr>
      <w:spacing w:after="0" w:line="240" w:lineRule="auto"/>
    </w:pPr>
    <w:rPr>
      <w:rFonts w:eastAsia="MS Mincho"/>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1">
    <w:name w:val="Средняя заливка 2 - Акцент 11"/>
    <w:basedOn w:val="a3"/>
    <w:next w:val="2-1"/>
    <w:uiPriority w:val="64"/>
    <w:rsid w:val="00C50DF8"/>
    <w:pPr>
      <w:spacing w:after="0" w:line="240" w:lineRule="auto"/>
    </w:pPr>
    <w:rPr>
      <w:rFonts w:eastAsia="MS Mincho"/>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1">
    <w:name w:val="Средняя заливка 2 - Акцент 21"/>
    <w:basedOn w:val="a3"/>
    <w:next w:val="2-2"/>
    <w:uiPriority w:val="64"/>
    <w:rsid w:val="00C50DF8"/>
    <w:pPr>
      <w:spacing w:after="0" w:line="240" w:lineRule="auto"/>
    </w:pPr>
    <w:rPr>
      <w:rFonts w:eastAsia="MS Mincho"/>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1">
    <w:name w:val="Средняя заливка 2 - Акцент 31"/>
    <w:basedOn w:val="a3"/>
    <w:next w:val="2-3"/>
    <w:uiPriority w:val="64"/>
    <w:rsid w:val="00C50DF8"/>
    <w:pPr>
      <w:spacing w:after="0" w:line="240" w:lineRule="auto"/>
    </w:pPr>
    <w:rPr>
      <w:rFonts w:eastAsia="MS Mincho"/>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1">
    <w:name w:val="Средняя заливка 2 - Акцент 41"/>
    <w:basedOn w:val="a3"/>
    <w:next w:val="2-4"/>
    <w:uiPriority w:val="64"/>
    <w:rsid w:val="00C50DF8"/>
    <w:pPr>
      <w:spacing w:after="0" w:line="240" w:lineRule="auto"/>
    </w:pPr>
    <w:rPr>
      <w:rFonts w:eastAsia="MS Mincho"/>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1">
    <w:name w:val="Средняя заливка 2 - Акцент 51"/>
    <w:basedOn w:val="a3"/>
    <w:next w:val="2-5"/>
    <w:uiPriority w:val="64"/>
    <w:rsid w:val="00C50DF8"/>
    <w:pPr>
      <w:spacing w:after="0" w:line="240" w:lineRule="auto"/>
    </w:pPr>
    <w:rPr>
      <w:rFonts w:eastAsia="MS Mincho"/>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1">
    <w:name w:val="Средняя заливка 2 - Акцент 61"/>
    <w:basedOn w:val="a3"/>
    <w:next w:val="2-6"/>
    <w:uiPriority w:val="64"/>
    <w:rsid w:val="00C50DF8"/>
    <w:pPr>
      <w:spacing w:after="0" w:line="240" w:lineRule="auto"/>
    </w:pPr>
    <w:rPr>
      <w:rFonts w:eastAsia="MS Mincho"/>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2">
    <w:name w:val="Средний список 11"/>
    <w:basedOn w:val="a3"/>
    <w:next w:val="1f"/>
    <w:uiPriority w:val="65"/>
    <w:rsid w:val="00C50DF8"/>
    <w:pPr>
      <w:spacing w:after="0" w:line="240" w:lineRule="auto"/>
    </w:pPr>
    <w:rPr>
      <w:rFonts w:eastAsia="MS Mincho"/>
      <w:color w:val="00000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
    <w:name w:val="Средний список 1 - Акцент 11"/>
    <w:basedOn w:val="a3"/>
    <w:next w:val="1-10"/>
    <w:uiPriority w:val="65"/>
    <w:rsid w:val="00C50DF8"/>
    <w:pPr>
      <w:spacing w:after="0" w:line="240" w:lineRule="auto"/>
    </w:pPr>
    <w:rPr>
      <w:rFonts w:eastAsia="MS Mincho"/>
      <w:color w:val="000000"/>
      <w:lang w:val="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0">
    <w:name w:val="Средний список 1 - Акцент 21"/>
    <w:basedOn w:val="a3"/>
    <w:next w:val="1-20"/>
    <w:uiPriority w:val="65"/>
    <w:rsid w:val="00C50DF8"/>
    <w:pPr>
      <w:spacing w:after="0" w:line="240" w:lineRule="auto"/>
    </w:pPr>
    <w:rPr>
      <w:rFonts w:eastAsia="MS Mincho"/>
      <w:color w:val="000000"/>
      <w:lang w:val="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1-310">
    <w:name w:val="Средний список 1 - Акцент 31"/>
    <w:basedOn w:val="a3"/>
    <w:next w:val="1-30"/>
    <w:uiPriority w:val="65"/>
    <w:rsid w:val="00C50DF8"/>
    <w:pPr>
      <w:spacing w:after="0" w:line="240" w:lineRule="auto"/>
    </w:pPr>
    <w:rPr>
      <w:rFonts w:eastAsia="MS Mincho"/>
      <w:color w:val="000000"/>
      <w:lang w:val="en-US"/>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1-410">
    <w:name w:val="Средний список 1 - Акцент 41"/>
    <w:basedOn w:val="a3"/>
    <w:next w:val="1-40"/>
    <w:uiPriority w:val="65"/>
    <w:rsid w:val="00C50DF8"/>
    <w:pPr>
      <w:spacing w:after="0" w:line="240" w:lineRule="auto"/>
    </w:pPr>
    <w:rPr>
      <w:rFonts w:eastAsia="MS Mincho"/>
      <w:color w:val="000000"/>
      <w:lang w:val="en-US"/>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1-510">
    <w:name w:val="Средний список 1 - Акцент 51"/>
    <w:basedOn w:val="a3"/>
    <w:next w:val="1-50"/>
    <w:uiPriority w:val="65"/>
    <w:rsid w:val="00C50DF8"/>
    <w:pPr>
      <w:spacing w:after="0" w:line="240" w:lineRule="auto"/>
    </w:pPr>
    <w:rPr>
      <w:rFonts w:eastAsia="MS Mincho"/>
      <w:color w:val="000000"/>
      <w:lang w:val="en-US"/>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1-610">
    <w:name w:val="Средний список 1 - Акцент 61"/>
    <w:basedOn w:val="a3"/>
    <w:next w:val="1-60"/>
    <w:uiPriority w:val="65"/>
    <w:rsid w:val="00C50DF8"/>
    <w:pPr>
      <w:spacing w:after="0" w:line="240" w:lineRule="auto"/>
    </w:pPr>
    <w:rPr>
      <w:rFonts w:eastAsia="MS Mincho"/>
      <w:color w:val="00000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213">
    <w:name w:val="Средний список 21"/>
    <w:basedOn w:val="a3"/>
    <w:next w:val="2a"/>
    <w:uiPriority w:val="66"/>
    <w:rsid w:val="00C50DF8"/>
    <w:pPr>
      <w:spacing w:after="0" w:line="240" w:lineRule="auto"/>
    </w:pPr>
    <w:rPr>
      <w:rFonts w:ascii="Calibri" w:eastAsia="MS Gothic" w:hAnsi="Calibri" w:cs="Times New Roman"/>
      <w:color w:val="00000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2-110">
    <w:name w:val="Средний список 2 - Акцент 11"/>
    <w:basedOn w:val="a3"/>
    <w:next w:val="2-10"/>
    <w:uiPriority w:val="66"/>
    <w:rsid w:val="00C50DF8"/>
    <w:pPr>
      <w:spacing w:after="0" w:line="240" w:lineRule="auto"/>
    </w:pPr>
    <w:rPr>
      <w:rFonts w:ascii="Calibri" w:eastAsia="MS Gothic" w:hAnsi="Calibri" w:cs="Times New Roman"/>
      <w:color w:val="000000"/>
      <w:lang w:val="en-US"/>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2-210">
    <w:name w:val="Средний список 2 - Акцент 21"/>
    <w:basedOn w:val="a3"/>
    <w:next w:val="2-20"/>
    <w:uiPriority w:val="66"/>
    <w:rsid w:val="00C50DF8"/>
    <w:pPr>
      <w:spacing w:after="0" w:line="240" w:lineRule="auto"/>
    </w:pPr>
    <w:rPr>
      <w:rFonts w:ascii="Calibri" w:eastAsia="MS Gothic" w:hAnsi="Calibri" w:cs="Times New Roman"/>
      <w:color w:val="000000"/>
      <w:lang w:val="en-US"/>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customStyle="1" w:styleId="2-310">
    <w:name w:val="Средний список 2 - Акцент 31"/>
    <w:basedOn w:val="a3"/>
    <w:next w:val="2-30"/>
    <w:uiPriority w:val="66"/>
    <w:rsid w:val="00C50DF8"/>
    <w:pPr>
      <w:spacing w:after="0" w:line="240" w:lineRule="auto"/>
    </w:pPr>
    <w:rPr>
      <w:rFonts w:ascii="Calibri" w:eastAsia="MS Gothic" w:hAnsi="Calibri" w:cs="Times New Roman"/>
      <w:color w:val="000000"/>
      <w:lang w:val="en-US"/>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2-410">
    <w:name w:val="Средний список 2 - Акцент 41"/>
    <w:basedOn w:val="a3"/>
    <w:next w:val="2-40"/>
    <w:uiPriority w:val="66"/>
    <w:rsid w:val="00C50DF8"/>
    <w:pPr>
      <w:spacing w:after="0" w:line="240" w:lineRule="auto"/>
    </w:pPr>
    <w:rPr>
      <w:rFonts w:ascii="Calibri" w:eastAsia="MS Gothic" w:hAnsi="Calibri" w:cs="Times New Roman"/>
      <w:color w:val="000000"/>
      <w:lang w:val="en-US"/>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customStyle="1" w:styleId="2-510">
    <w:name w:val="Средний список 2 - Акцент 51"/>
    <w:basedOn w:val="a3"/>
    <w:next w:val="2-50"/>
    <w:uiPriority w:val="66"/>
    <w:rsid w:val="00C50DF8"/>
    <w:pPr>
      <w:spacing w:after="0" w:line="240" w:lineRule="auto"/>
    </w:pPr>
    <w:rPr>
      <w:rFonts w:ascii="Calibri" w:eastAsia="MS Gothic" w:hAnsi="Calibri" w:cs="Times New Roman"/>
      <w:color w:val="000000"/>
      <w:lang w:val="en-US"/>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2-610">
    <w:name w:val="Средний список 2 - Акцент 61"/>
    <w:basedOn w:val="a3"/>
    <w:next w:val="2-60"/>
    <w:uiPriority w:val="66"/>
    <w:rsid w:val="00C50DF8"/>
    <w:pPr>
      <w:spacing w:after="0" w:line="240" w:lineRule="auto"/>
    </w:pPr>
    <w:rPr>
      <w:rFonts w:ascii="Calibri" w:eastAsia="MS Gothic" w:hAnsi="Calibri" w:cs="Times New Roman"/>
      <w:color w:val="000000"/>
      <w:lang w:val="en-US"/>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customStyle="1" w:styleId="113">
    <w:name w:val="Средняя сетка 11"/>
    <w:basedOn w:val="a3"/>
    <w:next w:val="1f0"/>
    <w:uiPriority w:val="67"/>
    <w:rsid w:val="00C50DF8"/>
    <w:pPr>
      <w:spacing w:after="0" w:line="240" w:lineRule="auto"/>
    </w:pPr>
    <w:rPr>
      <w:rFonts w:eastAsia="MS Mincho"/>
      <w:lang w:val="en-US"/>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11">
    <w:name w:val="Средняя сетка 1 - Акцент 11"/>
    <w:basedOn w:val="a3"/>
    <w:next w:val="1-12"/>
    <w:uiPriority w:val="67"/>
    <w:rsid w:val="00C50DF8"/>
    <w:pPr>
      <w:spacing w:after="0" w:line="240" w:lineRule="auto"/>
    </w:pPr>
    <w:rPr>
      <w:rFonts w:eastAsia="MS Mincho"/>
      <w:lang w:val="en-US"/>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1-211">
    <w:name w:val="Средняя сетка 1 - Акцент 21"/>
    <w:basedOn w:val="a3"/>
    <w:next w:val="1-22"/>
    <w:uiPriority w:val="67"/>
    <w:rsid w:val="00C50DF8"/>
    <w:pPr>
      <w:spacing w:after="0" w:line="240" w:lineRule="auto"/>
    </w:pPr>
    <w:rPr>
      <w:rFonts w:eastAsia="MS Mincho"/>
      <w:lang w:val="en-US"/>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311">
    <w:name w:val="Средняя сетка 1 - Акцент 31"/>
    <w:basedOn w:val="a3"/>
    <w:next w:val="1-32"/>
    <w:uiPriority w:val="67"/>
    <w:rsid w:val="00C50DF8"/>
    <w:pPr>
      <w:spacing w:after="0" w:line="240" w:lineRule="auto"/>
    </w:pPr>
    <w:rPr>
      <w:rFonts w:eastAsia="MS Mincho"/>
      <w:lang w:val="en-US"/>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customStyle="1" w:styleId="1-411">
    <w:name w:val="Средняя сетка 1 - Акцент 41"/>
    <w:basedOn w:val="a3"/>
    <w:next w:val="1-42"/>
    <w:uiPriority w:val="67"/>
    <w:rsid w:val="00C50DF8"/>
    <w:pPr>
      <w:spacing w:after="0" w:line="240" w:lineRule="auto"/>
    </w:pPr>
    <w:rPr>
      <w:rFonts w:eastAsia="MS Mincho"/>
      <w:lang w:val="en-US"/>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CellMar>
        <w:top w:w="0" w:type="dxa"/>
        <w:left w:w="108" w:type="dxa"/>
        <w:bottom w:w="0" w:type="dxa"/>
        <w:right w:w="108" w:type="dxa"/>
      </w:tblCellMar>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customStyle="1" w:styleId="1-511">
    <w:name w:val="Средняя сетка 1 - Акцент 51"/>
    <w:basedOn w:val="a3"/>
    <w:next w:val="1-52"/>
    <w:uiPriority w:val="67"/>
    <w:rsid w:val="00C50DF8"/>
    <w:pPr>
      <w:spacing w:after="0" w:line="240" w:lineRule="auto"/>
    </w:pPr>
    <w:rPr>
      <w:rFonts w:eastAsia="MS Mincho"/>
      <w:lang w:val="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CellMar>
        <w:top w:w="0" w:type="dxa"/>
        <w:left w:w="108" w:type="dxa"/>
        <w:bottom w:w="0" w:type="dxa"/>
        <w:right w:w="108" w:type="dxa"/>
      </w:tblCellMar>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1-611">
    <w:name w:val="Средняя сетка 1 - Акцент 61"/>
    <w:basedOn w:val="a3"/>
    <w:next w:val="1-62"/>
    <w:uiPriority w:val="67"/>
    <w:rsid w:val="00C50DF8"/>
    <w:pPr>
      <w:spacing w:after="0" w:line="240" w:lineRule="auto"/>
    </w:pPr>
    <w:rPr>
      <w:rFonts w:eastAsia="MS Mincho"/>
      <w:lang w:val="en-US"/>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CellMar>
        <w:top w:w="0" w:type="dxa"/>
        <w:left w:w="108" w:type="dxa"/>
        <w:bottom w:w="0" w:type="dxa"/>
        <w:right w:w="108" w:type="dxa"/>
      </w:tblCellMar>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214">
    <w:name w:val="Средняя сетка 21"/>
    <w:basedOn w:val="a3"/>
    <w:next w:val="2b"/>
    <w:uiPriority w:val="68"/>
    <w:rsid w:val="00C50DF8"/>
    <w:pPr>
      <w:spacing w:after="0" w:line="240" w:lineRule="auto"/>
    </w:pPr>
    <w:rPr>
      <w:rFonts w:ascii="Calibri" w:eastAsia="MS Gothic" w:hAnsi="Calibri" w:cs="Times New Roman"/>
      <w:color w:val="00000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2-111">
    <w:name w:val="Средняя сетка 2 - Акцент 11"/>
    <w:basedOn w:val="a3"/>
    <w:next w:val="2-12"/>
    <w:uiPriority w:val="68"/>
    <w:rsid w:val="00C50DF8"/>
    <w:pPr>
      <w:spacing w:after="0" w:line="240" w:lineRule="auto"/>
    </w:pPr>
    <w:rPr>
      <w:rFonts w:ascii="Calibri" w:eastAsia="MS Gothic" w:hAnsi="Calibri" w:cs="Times New Roman"/>
      <w:color w:val="000000"/>
      <w:lang w:val="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2-211">
    <w:name w:val="Средняя сетка 2 - Акцент 21"/>
    <w:basedOn w:val="a3"/>
    <w:next w:val="2-22"/>
    <w:uiPriority w:val="68"/>
    <w:rsid w:val="00C50DF8"/>
    <w:pPr>
      <w:spacing w:after="0" w:line="240" w:lineRule="auto"/>
    </w:pPr>
    <w:rPr>
      <w:rFonts w:ascii="Calibri" w:eastAsia="MS Gothic" w:hAnsi="Calibri" w:cs="Times New Roman"/>
      <w:color w:val="000000"/>
      <w:lang w:val="en-US"/>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2-311">
    <w:name w:val="Средняя сетка 2 - Акцент 31"/>
    <w:basedOn w:val="a3"/>
    <w:next w:val="2-32"/>
    <w:uiPriority w:val="68"/>
    <w:rsid w:val="00C50DF8"/>
    <w:pPr>
      <w:spacing w:after="0" w:line="240" w:lineRule="auto"/>
    </w:pPr>
    <w:rPr>
      <w:rFonts w:ascii="Calibri" w:eastAsia="MS Gothic" w:hAnsi="Calibri" w:cs="Times New Roman"/>
      <w:color w:val="000000"/>
      <w:lang w:val="en-US"/>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customStyle="1" w:styleId="2-411">
    <w:name w:val="Средняя сетка 2 - Акцент 41"/>
    <w:basedOn w:val="a3"/>
    <w:next w:val="2-42"/>
    <w:uiPriority w:val="68"/>
    <w:rsid w:val="00C50DF8"/>
    <w:pPr>
      <w:spacing w:after="0" w:line="240" w:lineRule="auto"/>
    </w:pPr>
    <w:rPr>
      <w:rFonts w:ascii="Calibri" w:eastAsia="MS Gothic" w:hAnsi="Calibri" w:cs="Times New Roman"/>
      <w:color w:val="000000"/>
      <w:lang w:val="en-US"/>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customStyle="1" w:styleId="2-511">
    <w:name w:val="Средняя сетка 2 - Акцент 51"/>
    <w:basedOn w:val="a3"/>
    <w:next w:val="2-52"/>
    <w:uiPriority w:val="68"/>
    <w:rsid w:val="00C50DF8"/>
    <w:pPr>
      <w:spacing w:after="0" w:line="240" w:lineRule="auto"/>
    </w:pPr>
    <w:rPr>
      <w:rFonts w:ascii="Calibri" w:eastAsia="MS Gothic" w:hAnsi="Calibri" w:cs="Times New Roman"/>
      <w:color w:val="000000"/>
      <w:lang w:val="en-US"/>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customStyle="1" w:styleId="2-611">
    <w:name w:val="Средняя сетка 2 - Акцент 61"/>
    <w:basedOn w:val="a3"/>
    <w:next w:val="2-62"/>
    <w:uiPriority w:val="68"/>
    <w:rsid w:val="00C50DF8"/>
    <w:pPr>
      <w:spacing w:after="0" w:line="240" w:lineRule="auto"/>
    </w:pPr>
    <w:rPr>
      <w:rFonts w:ascii="Calibri" w:eastAsia="MS Gothic" w:hAnsi="Calibri" w:cs="Times New Roman"/>
      <w:color w:val="000000"/>
      <w:lang w:val="en-US"/>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11">
    <w:name w:val="Средняя сетка 31"/>
    <w:basedOn w:val="a3"/>
    <w:next w:val="37"/>
    <w:uiPriority w:val="69"/>
    <w:rsid w:val="00C50DF8"/>
    <w:pPr>
      <w:spacing w:after="0" w:line="240" w:lineRule="auto"/>
    </w:pPr>
    <w:rPr>
      <w:rFonts w:eastAsia="MS Mincho"/>
      <w:lang w:val="en-U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3-11">
    <w:name w:val="Средняя сетка 3 - Акцент 11"/>
    <w:basedOn w:val="a3"/>
    <w:next w:val="3-1"/>
    <w:uiPriority w:val="69"/>
    <w:rsid w:val="00C50DF8"/>
    <w:pPr>
      <w:spacing w:after="0" w:line="240" w:lineRule="auto"/>
    </w:pPr>
    <w:rPr>
      <w:rFonts w:eastAsia="MS Mincho"/>
      <w:lang w:val="en-U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3-21">
    <w:name w:val="Средняя сетка 3 - Акцент 21"/>
    <w:basedOn w:val="a3"/>
    <w:next w:val="3-2"/>
    <w:uiPriority w:val="69"/>
    <w:rsid w:val="00C50DF8"/>
    <w:pPr>
      <w:spacing w:after="0" w:line="240" w:lineRule="auto"/>
    </w:pPr>
    <w:rPr>
      <w:rFonts w:eastAsia="MS Mincho"/>
      <w:lang w:val="en-U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3-31">
    <w:name w:val="Средняя сетка 3 - Акцент 31"/>
    <w:basedOn w:val="a3"/>
    <w:next w:val="3-3"/>
    <w:uiPriority w:val="69"/>
    <w:rsid w:val="00C50DF8"/>
    <w:pPr>
      <w:spacing w:after="0" w:line="240" w:lineRule="auto"/>
    </w:pPr>
    <w:rPr>
      <w:rFonts w:eastAsia="MS Mincho"/>
      <w:lang w:val="en-U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3-41">
    <w:name w:val="Средняя сетка 3 - Акцент 41"/>
    <w:basedOn w:val="a3"/>
    <w:next w:val="3-4"/>
    <w:uiPriority w:val="69"/>
    <w:rsid w:val="00C50DF8"/>
    <w:pPr>
      <w:spacing w:after="0" w:line="240" w:lineRule="auto"/>
    </w:pPr>
    <w:rPr>
      <w:rFonts w:eastAsia="MS Mincho"/>
      <w:lang w:val="en-U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3-51">
    <w:name w:val="Средняя сетка 3 - Акцент 51"/>
    <w:basedOn w:val="a3"/>
    <w:next w:val="3-5"/>
    <w:uiPriority w:val="69"/>
    <w:rsid w:val="00C50DF8"/>
    <w:pPr>
      <w:spacing w:after="0" w:line="240" w:lineRule="auto"/>
    </w:pPr>
    <w:rPr>
      <w:rFonts w:eastAsia="MS Mincho"/>
      <w:lang w:val="en-U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3-61">
    <w:name w:val="Средняя сетка 3 - Акцент 61"/>
    <w:basedOn w:val="a3"/>
    <w:next w:val="3-6"/>
    <w:uiPriority w:val="69"/>
    <w:rsid w:val="00C50DF8"/>
    <w:pPr>
      <w:spacing w:after="0" w:line="240" w:lineRule="auto"/>
    </w:pPr>
    <w:rPr>
      <w:rFonts w:eastAsia="MS Mincho"/>
      <w:lang w:val="en-U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1f1">
    <w:name w:val="Темный список1"/>
    <w:basedOn w:val="a3"/>
    <w:next w:val="aff"/>
    <w:uiPriority w:val="70"/>
    <w:rsid w:val="00C50DF8"/>
    <w:pPr>
      <w:spacing w:after="0" w:line="240" w:lineRule="auto"/>
    </w:pPr>
    <w:rPr>
      <w:rFonts w:eastAsia="MS Mincho"/>
      <w:color w:val="FFFFFF"/>
      <w:lang w:val="en-US"/>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12">
    <w:name w:val="Темный список - Акцент 11"/>
    <w:basedOn w:val="a3"/>
    <w:next w:val="-13"/>
    <w:uiPriority w:val="70"/>
    <w:rsid w:val="00C50DF8"/>
    <w:pPr>
      <w:spacing w:after="0" w:line="240" w:lineRule="auto"/>
    </w:pPr>
    <w:rPr>
      <w:rFonts w:eastAsia="MS Mincho"/>
      <w:color w:val="FFFFFF"/>
      <w:lang w:val="en-US"/>
    </w:rPr>
    <w:tblPr>
      <w:tblStyleRowBandSize w:val="1"/>
      <w:tblStyleColBandSize w:val="1"/>
      <w:tblInd w:w="0" w:type="dxa"/>
      <w:tblCellMar>
        <w:top w:w="0" w:type="dxa"/>
        <w:left w:w="108" w:type="dxa"/>
        <w:bottom w:w="0" w:type="dxa"/>
        <w:right w:w="108" w:type="dxa"/>
      </w:tblCellMar>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customStyle="1" w:styleId="-212">
    <w:name w:val="Темный список - Акцент 21"/>
    <w:basedOn w:val="a3"/>
    <w:next w:val="-23"/>
    <w:uiPriority w:val="70"/>
    <w:rsid w:val="00C50DF8"/>
    <w:pPr>
      <w:spacing w:after="0" w:line="240" w:lineRule="auto"/>
    </w:pPr>
    <w:rPr>
      <w:rFonts w:eastAsia="MS Mincho"/>
      <w:color w:val="FFFFFF"/>
      <w:lang w:val="en-US"/>
    </w:rPr>
    <w:tblPr>
      <w:tblStyleRowBandSize w:val="1"/>
      <w:tblStyleColBandSize w:val="1"/>
      <w:tblInd w:w="0" w:type="dxa"/>
      <w:tblCellMar>
        <w:top w:w="0" w:type="dxa"/>
        <w:left w:w="108" w:type="dxa"/>
        <w:bottom w:w="0" w:type="dxa"/>
        <w:right w:w="108" w:type="dxa"/>
      </w:tblCellMar>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customStyle="1" w:styleId="-312">
    <w:name w:val="Темный список - Акцент 31"/>
    <w:basedOn w:val="a3"/>
    <w:next w:val="-33"/>
    <w:uiPriority w:val="70"/>
    <w:rsid w:val="00C50DF8"/>
    <w:pPr>
      <w:spacing w:after="0" w:line="240" w:lineRule="auto"/>
    </w:pPr>
    <w:rPr>
      <w:rFonts w:eastAsia="MS Mincho"/>
      <w:color w:val="FFFFFF"/>
      <w:lang w:val="en-US"/>
    </w:rPr>
    <w:tblPr>
      <w:tblStyleRowBandSize w:val="1"/>
      <w:tblStyleColBandSize w:val="1"/>
      <w:tblInd w:w="0" w:type="dxa"/>
      <w:tblCellMar>
        <w:top w:w="0" w:type="dxa"/>
        <w:left w:w="108" w:type="dxa"/>
        <w:bottom w:w="0" w:type="dxa"/>
        <w:right w:w="108" w:type="dxa"/>
      </w:tblCellMar>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customStyle="1" w:styleId="-412">
    <w:name w:val="Темный список - Акцент 41"/>
    <w:basedOn w:val="a3"/>
    <w:next w:val="-43"/>
    <w:uiPriority w:val="70"/>
    <w:rsid w:val="00C50DF8"/>
    <w:pPr>
      <w:spacing w:after="0" w:line="240" w:lineRule="auto"/>
    </w:pPr>
    <w:rPr>
      <w:rFonts w:eastAsia="MS Mincho"/>
      <w:color w:val="FFFFFF"/>
      <w:lang w:val="en-US"/>
    </w:rPr>
    <w:tblPr>
      <w:tblStyleRowBandSize w:val="1"/>
      <w:tblStyleColBandSize w:val="1"/>
      <w:tblInd w:w="0" w:type="dxa"/>
      <w:tblCellMar>
        <w:top w:w="0" w:type="dxa"/>
        <w:left w:w="108" w:type="dxa"/>
        <w:bottom w:w="0" w:type="dxa"/>
        <w:right w:w="108" w:type="dxa"/>
      </w:tblCellMar>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customStyle="1" w:styleId="-512">
    <w:name w:val="Темный список - Акцент 51"/>
    <w:basedOn w:val="a3"/>
    <w:next w:val="-53"/>
    <w:uiPriority w:val="70"/>
    <w:rsid w:val="00C50DF8"/>
    <w:pPr>
      <w:spacing w:after="0" w:line="240" w:lineRule="auto"/>
    </w:pPr>
    <w:rPr>
      <w:rFonts w:eastAsia="MS Mincho"/>
      <w:color w:val="FFFFFF"/>
      <w:lang w:val="en-US"/>
    </w:rPr>
    <w:tblPr>
      <w:tblStyleRowBandSize w:val="1"/>
      <w:tblStyleColBandSize w:val="1"/>
      <w:tblInd w:w="0" w:type="dxa"/>
      <w:tblCellMar>
        <w:top w:w="0" w:type="dxa"/>
        <w:left w:w="108" w:type="dxa"/>
        <w:bottom w:w="0" w:type="dxa"/>
        <w:right w:w="108" w:type="dxa"/>
      </w:tblCellMar>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customStyle="1" w:styleId="-612">
    <w:name w:val="Темный список - Акцент 61"/>
    <w:basedOn w:val="a3"/>
    <w:next w:val="-63"/>
    <w:uiPriority w:val="70"/>
    <w:rsid w:val="00C50DF8"/>
    <w:pPr>
      <w:spacing w:after="0" w:line="240" w:lineRule="auto"/>
    </w:pPr>
    <w:rPr>
      <w:rFonts w:eastAsia="MS Mincho"/>
      <w:color w:val="FFFFFF"/>
      <w:lang w:val="en-US"/>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f2">
    <w:name w:val="Цветная заливка1"/>
    <w:basedOn w:val="a3"/>
    <w:next w:val="aff0"/>
    <w:uiPriority w:val="71"/>
    <w:rsid w:val="00C50DF8"/>
    <w:pPr>
      <w:spacing w:after="0" w:line="240" w:lineRule="auto"/>
    </w:pPr>
    <w:rPr>
      <w:rFonts w:eastAsia="MS Mincho"/>
      <w:color w:val="000000"/>
      <w:lang w:val="en-US"/>
    </w:rPr>
    <w:tblPr>
      <w:tblStyleRowBandSize w:val="1"/>
      <w:tblStyleColBandSize w:val="1"/>
      <w:tblInd w:w="0" w:type="dxa"/>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13">
    <w:name w:val="Цветная заливка - Акцент 11"/>
    <w:basedOn w:val="a3"/>
    <w:next w:val="-14"/>
    <w:uiPriority w:val="71"/>
    <w:rsid w:val="00C50DF8"/>
    <w:pPr>
      <w:spacing w:after="0" w:line="240" w:lineRule="auto"/>
    </w:pPr>
    <w:rPr>
      <w:rFonts w:eastAsia="MS Mincho"/>
      <w:color w:val="000000"/>
      <w:lang w:val="en-US"/>
    </w:rPr>
    <w:tblPr>
      <w:tblStyleRowBandSize w:val="1"/>
      <w:tblStyleColBandSize w:val="1"/>
      <w:tblInd w:w="0" w:type="dxa"/>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CellMar>
        <w:top w:w="0" w:type="dxa"/>
        <w:left w:w="108" w:type="dxa"/>
        <w:bottom w:w="0" w:type="dxa"/>
        <w:right w:w="108" w:type="dxa"/>
      </w:tblCellMar>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213">
    <w:name w:val="Цветная заливка - Акцент 21"/>
    <w:basedOn w:val="a3"/>
    <w:next w:val="-24"/>
    <w:uiPriority w:val="71"/>
    <w:rsid w:val="00C50DF8"/>
    <w:pPr>
      <w:spacing w:after="0" w:line="240" w:lineRule="auto"/>
    </w:pPr>
    <w:rPr>
      <w:rFonts w:eastAsia="MS Mincho"/>
      <w:color w:val="000000"/>
      <w:lang w:val="en-US"/>
    </w:rPr>
    <w:tblPr>
      <w:tblStyleRowBandSize w:val="1"/>
      <w:tblStyleColBandSize w:val="1"/>
      <w:tblInd w:w="0" w:type="dxa"/>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CellMar>
        <w:top w:w="0" w:type="dxa"/>
        <w:left w:w="108" w:type="dxa"/>
        <w:bottom w:w="0" w:type="dxa"/>
        <w:right w:w="108" w:type="dxa"/>
      </w:tblCellMar>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313">
    <w:name w:val="Цветная заливка - Акцент 31"/>
    <w:basedOn w:val="a3"/>
    <w:next w:val="-34"/>
    <w:uiPriority w:val="71"/>
    <w:rsid w:val="00C50DF8"/>
    <w:pPr>
      <w:spacing w:after="0" w:line="240" w:lineRule="auto"/>
    </w:pPr>
    <w:rPr>
      <w:rFonts w:eastAsia="MS Mincho"/>
      <w:color w:val="000000"/>
      <w:lang w:val="en-US"/>
    </w:rPr>
    <w:tblPr>
      <w:tblStyleRowBandSize w:val="1"/>
      <w:tblStyleColBandSize w:val="1"/>
      <w:tblInd w:w="0" w:type="dxa"/>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CellMar>
        <w:top w:w="0" w:type="dxa"/>
        <w:left w:w="108" w:type="dxa"/>
        <w:bottom w:w="0" w:type="dxa"/>
        <w:right w:w="108" w:type="dxa"/>
      </w:tblCellMar>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413">
    <w:name w:val="Цветная заливка - Акцент 41"/>
    <w:basedOn w:val="a3"/>
    <w:next w:val="-44"/>
    <w:uiPriority w:val="71"/>
    <w:rsid w:val="00C50DF8"/>
    <w:pPr>
      <w:spacing w:after="0" w:line="240" w:lineRule="auto"/>
    </w:pPr>
    <w:rPr>
      <w:rFonts w:eastAsia="MS Mincho"/>
      <w:color w:val="000000"/>
      <w:lang w:val="en-US"/>
    </w:rPr>
    <w:tblPr>
      <w:tblStyleRowBandSize w:val="1"/>
      <w:tblStyleColBandSize w:val="1"/>
      <w:tblInd w:w="0" w:type="dxa"/>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CellMar>
        <w:top w:w="0" w:type="dxa"/>
        <w:left w:w="108" w:type="dxa"/>
        <w:bottom w:w="0" w:type="dxa"/>
        <w:right w:w="108" w:type="dxa"/>
      </w:tblCellMar>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513">
    <w:name w:val="Цветная заливка - Акцент 51"/>
    <w:basedOn w:val="a3"/>
    <w:next w:val="-54"/>
    <w:uiPriority w:val="71"/>
    <w:rsid w:val="00C50DF8"/>
    <w:pPr>
      <w:spacing w:after="0" w:line="240" w:lineRule="auto"/>
    </w:pPr>
    <w:rPr>
      <w:rFonts w:eastAsia="MS Mincho"/>
      <w:color w:val="000000"/>
      <w:lang w:val="en-US"/>
    </w:rPr>
    <w:tblPr>
      <w:tblStyleRowBandSize w:val="1"/>
      <w:tblStyleColBandSize w:val="1"/>
      <w:tblInd w:w="0" w:type="dxa"/>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CellMar>
        <w:top w:w="0" w:type="dxa"/>
        <w:left w:w="108" w:type="dxa"/>
        <w:bottom w:w="0" w:type="dxa"/>
        <w:right w:w="108" w:type="dxa"/>
      </w:tblCellMar>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613">
    <w:name w:val="Цветная заливка - Акцент 61"/>
    <w:basedOn w:val="a3"/>
    <w:next w:val="-64"/>
    <w:uiPriority w:val="71"/>
    <w:rsid w:val="00C50DF8"/>
    <w:pPr>
      <w:spacing w:after="0" w:line="240" w:lineRule="auto"/>
    </w:pPr>
    <w:rPr>
      <w:rFonts w:eastAsia="MS Mincho"/>
      <w:color w:val="000000"/>
      <w:lang w:val="en-US"/>
    </w:rPr>
    <w:tblPr>
      <w:tblStyleRowBandSize w:val="1"/>
      <w:tblStyleColBandSize w:val="1"/>
      <w:tblInd w:w="0" w:type="dxa"/>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CellMar>
        <w:top w:w="0" w:type="dxa"/>
        <w:left w:w="108" w:type="dxa"/>
        <w:bottom w:w="0" w:type="dxa"/>
        <w:right w:w="108" w:type="dxa"/>
      </w:tblCellMar>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1f3">
    <w:name w:val="Цветной список1"/>
    <w:basedOn w:val="a3"/>
    <w:next w:val="aff1"/>
    <w:uiPriority w:val="72"/>
    <w:rsid w:val="00C50DF8"/>
    <w:pPr>
      <w:spacing w:after="0" w:line="240" w:lineRule="auto"/>
    </w:pPr>
    <w:rPr>
      <w:rFonts w:eastAsia="MS Mincho"/>
      <w:color w:val="000000"/>
      <w:lang w:val="en-US"/>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14">
    <w:name w:val="Цветной список - Акцент 11"/>
    <w:basedOn w:val="a3"/>
    <w:next w:val="-15"/>
    <w:uiPriority w:val="72"/>
    <w:rsid w:val="00C50DF8"/>
    <w:pPr>
      <w:spacing w:after="0" w:line="240" w:lineRule="auto"/>
    </w:pPr>
    <w:rPr>
      <w:rFonts w:eastAsia="MS Mincho"/>
      <w:color w:val="000000"/>
      <w:lang w:val="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214">
    <w:name w:val="Цветной список - Акцент 21"/>
    <w:basedOn w:val="a3"/>
    <w:next w:val="-25"/>
    <w:uiPriority w:val="72"/>
    <w:rsid w:val="00C50DF8"/>
    <w:pPr>
      <w:spacing w:after="0" w:line="240" w:lineRule="auto"/>
    </w:pPr>
    <w:rPr>
      <w:rFonts w:eastAsia="MS Mincho"/>
      <w:color w:val="000000"/>
      <w:lang w:val="en-US"/>
    </w:rPr>
    <w:tblPr>
      <w:tblStyleRowBandSize w:val="1"/>
      <w:tblStyleColBandSize w:val="1"/>
      <w:tblInd w:w="0" w:type="dxa"/>
      <w:tblCellMar>
        <w:top w:w="0" w:type="dxa"/>
        <w:left w:w="108" w:type="dxa"/>
        <w:bottom w:w="0" w:type="dxa"/>
        <w:right w:w="108" w:type="dxa"/>
      </w:tblCellMar>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customStyle="1" w:styleId="-314">
    <w:name w:val="Цветной список - Акцент 31"/>
    <w:basedOn w:val="a3"/>
    <w:next w:val="-35"/>
    <w:uiPriority w:val="72"/>
    <w:rsid w:val="00C50DF8"/>
    <w:pPr>
      <w:spacing w:after="0" w:line="240" w:lineRule="auto"/>
    </w:pPr>
    <w:rPr>
      <w:rFonts w:eastAsia="MS Mincho"/>
      <w:color w:val="000000"/>
      <w:lang w:val="en-US"/>
    </w:rPr>
    <w:tblPr>
      <w:tblStyleRowBandSize w:val="1"/>
      <w:tblStyleColBandSize w:val="1"/>
      <w:tblInd w:w="0" w:type="dxa"/>
      <w:tblCellMar>
        <w:top w:w="0" w:type="dxa"/>
        <w:left w:w="108" w:type="dxa"/>
        <w:bottom w:w="0" w:type="dxa"/>
        <w:right w:w="108" w:type="dxa"/>
      </w:tblCellMar>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414">
    <w:name w:val="Цветной список - Акцент 41"/>
    <w:basedOn w:val="a3"/>
    <w:next w:val="-45"/>
    <w:uiPriority w:val="72"/>
    <w:rsid w:val="00C50DF8"/>
    <w:pPr>
      <w:spacing w:after="0" w:line="240" w:lineRule="auto"/>
    </w:pPr>
    <w:rPr>
      <w:rFonts w:eastAsia="MS Mincho"/>
      <w:color w:val="000000"/>
      <w:lang w:val="en-US"/>
    </w:rPr>
    <w:tblPr>
      <w:tblStyleRowBandSize w:val="1"/>
      <w:tblStyleColBandSize w:val="1"/>
      <w:tblInd w:w="0" w:type="dxa"/>
      <w:tblCellMar>
        <w:top w:w="0" w:type="dxa"/>
        <w:left w:w="108" w:type="dxa"/>
        <w:bottom w:w="0" w:type="dxa"/>
        <w:right w:w="108" w:type="dxa"/>
      </w:tblCellMar>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customStyle="1" w:styleId="-514">
    <w:name w:val="Цветной список - Акцент 51"/>
    <w:basedOn w:val="a3"/>
    <w:next w:val="-55"/>
    <w:uiPriority w:val="72"/>
    <w:rsid w:val="00C50DF8"/>
    <w:pPr>
      <w:spacing w:after="0" w:line="240" w:lineRule="auto"/>
    </w:pPr>
    <w:rPr>
      <w:rFonts w:eastAsia="MS Mincho"/>
      <w:color w:val="000000"/>
      <w:lang w:val="en-US"/>
    </w:rPr>
    <w:tblPr>
      <w:tblStyleRowBandSize w:val="1"/>
      <w:tblStyleColBandSize w:val="1"/>
      <w:tblInd w:w="0" w:type="dxa"/>
      <w:tblCellMar>
        <w:top w:w="0" w:type="dxa"/>
        <w:left w:w="108" w:type="dxa"/>
        <w:bottom w:w="0" w:type="dxa"/>
        <w:right w:w="108" w:type="dxa"/>
      </w:tblCellMar>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614">
    <w:name w:val="Цветной список - Акцент 61"/>
    <w:basedOn w:val="a3"/>
    <w:next w:val="-65"/>
    <w:uiPriority w:val="72"/>
    <w:rsid w:val="00C50DF8"/>
    <w:pPr>
      <w:spacing w:after="0" w:line="240" w:lineRule="auto"/>
    </w:pPr>
    <w:rPr>
      <w:rFonts w:eastAsia="MS Mincho"/>
      <w:color w:val="000000"/>
      <w:lang w:val="en-US"/>
    </w:rPr>
    <w:tblPr>
      <w:tblStyleRowBandSize w:val="1"/>
      <w:tblStyleColBandSize w:val="1"/>
      <w:tblInd w:w="0" w:type="dxa"/>
      <w:tblCellMar>
        <w:top w:w="0" w:type="dxa"/>
        <w:left w:w="108" w:type="dxa"/>
        <w:bottom w:w="0" w:type="dxa"/>
        <w:right w:w="108" w:type="dxa"/>
      </w:tblCellMar>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1f4">
    <w:name w:val="Цветная сетка1"/>
    <w:basedOn w:val="a3"/>
    <w:next w:val="aff2"/>
    <w:uiPriority w:val="73"/>
    <w:rsid w:val="00C50DF8"/>
    <w:pPr>
      <w:spacing w:after="0" w:line="240" w:lineRule="auto"/>
    </w:pPr>
    <w:rPr>
      <w:rFonts w:eastAsia="MS Mincho"/>
      <w:color w:val="000000"/>
      <w:lang w:val="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15">
    <w:name w:val="Цветная сетка - Акцент 11"/>
    <w:basedOn w:val="a3"/>
    <w:next w:val="-16"/>
    <w:uiPriority w:val="73"/>
    <w:rsid w:val="00C50DF8"/>
    <w:pPr>
      <w:spacing w:after="0" w:line="240" w:lineRule="auto"/>
    </w:pPr>
    <w:rPr>
      <w:rFonts w:eastAsia="MS Mincho"/>
      <w:color w:val="000000"/>
      <w:lang w:val="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215">
    <w:name w:val="Цветная сетка - Акцент 21"/>
    <w:basedOn w:val="a3"/>
    <w:next w:val="-26"/>
    <w:uiPriority w:val="73"/>
    <w:rsid w:val="00C50DF8"/>
    <w:pPr>
      <w:spacing w:after="0" w:line="240" w:lineRule="auto"/>
    </w:pPr>
    <w:rPr>
      <w:rFonts w:eastAsia="MS Mincho"/>
      <w:color w:val="000000"/>
      <w:lang w:val="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315">
    <w:name w:val="Цветная сетка - Акцент 31"/>
    <w:basedOn w:val="a3"/>
    <w:next w:val="-36"/>
    <w:uiPriority w:val="73"/>
    <w:rsid w:val="00C50DF8"/>
    <w:pPr>
      <w:spacing w:after="0" w:line="240" w:lineRule="auto"/>
    </w:pPr>
    <w:rPr>
      <w:rFonts w:eastAsia="MS Mincho"/>
      <w:color w:val="000000"/>
      <w:lang w:val="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415">
    <w:name w:val="Цветная сетка - Акцент 41"/>
    <w:basedOn w:val="a3"/>
    <w:next w:val="-46"/>
    <w:uiPriority w:val="73"/>
    <w:rsid w:val="00C50DF8"/>
    <w:pPr>
      <w:spacing w:after="0" w:line="240" w:lineRule="auto"/>
    </w:pPr>
    <w:rPr>
      <w:rFonts w:eastAsia="MS Mincho"/>
      <w:color w:val="000000"/>
      <w:lang w:val="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515">
    <w:name w:val="Цветная сетка - Акцент 51"/>
    <w:basedOn w:val="a3"/>
    <w:next w:val="-56"/>
    <w:uiPriority w:val="73"/>
    <w:rsid w:val="00C50DF8"/>
    <w:pPr>
      <w:spacing w:after="0" w:line="240" w:lineRule="auto"/>
    </w:pPr>
    <w:rPr>
      <w:rFonts w:eastAsia="MS Mincho"/>
      <w:color w:val="000000"/>
      <w:lang w:val="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615">
    <w:name w:val="Цветная сетка - Акцент 61"/>
    <w:basedOn w:val="a3"/>
    <w:next w:val="-66"/>
    <w:uiPriority w:val="73"/>
    <w:rsid w:val="00C50DF8"/>
    <w:pPr>
      <w:spacing w:after="0" w:line="240" w:lineRule="auto"/>
    </w:pPr>
    <w:rPr>
      <w:rFonts w:eastAsia="MS Mincho"/>
      <w:color w:val="000000"/>
      <w:lang w:val="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customStyle="1" w:styleId="215">
    <w:name w:val="Заголовок 2 Знак1"/>
    <w:basedOn w:val="a2"/>
    <w:uiPriority w:val="9"/>
    <w:semiHidden/>
    <w:rsid w:val="00C50DF8"/>
    <w:rPr>
      <w:rFonts w:asciiTheme="majorHAnsi" w:eastAsiaTheme="majorEastAsia" w:hAnsiTheme="majorHAnsi" w:cstheme="majorBidi"/>
      <w:color w:val="2E74B5" w:themeColor="accent1" w:themeShade="BF"/>
      <w:sz w:val="26"/>
      <w:szCs w:val="26"/>
    </w:rPr>
  </w:style>
  <w:style w:type="character" w:customStyle="1" w:styleId="312">
    <w:name w:val="Заголовок 3 Знак1"/>
    <w:basedOn w:val="a2"/>
    <w:uiPriority w:val="9"/>
    <w:semiHidden/>
    <w:rsid w:val="00C50DF8"/>
    <w:rPr>
      <w:rFonts w:asciiTheme="majorHAnsi" w:eastAsiaTheme="majorEastAsia" w:hAnsiTheme="majorHAnsi" w:cstheme="majorBidi"/>
      <w:color w:val="1F4D78" w:themeColor="accent1" w:themeShade="7F"/>
      <w:sz w:val="24"/>
      <w:szCs w:val="24"/>
    </w:rPr>
  </w:style>
  <w:style w:type="paragraph" w:styleId="ab">
    <w:name w:val="Title"/>
    <w:basedOn w:val="a1"/>
    <w:next w:val="a1"/>
    <w:link w:val="aa"/>
    <w:uiPriority w:val="10"/>
    <w:qFormat/>
    <w:rsid w:val="00C50DF8"/>
    <w:pPr>
      <w:spacing w:after="0" w:line="240" w:lineRule="auto"/>
      <w:contextualSpacing/>
    </w:pPr>
    <w:rPr>
      <w:rFonts w:ascii="Calibri" w:eastAsia="MS Gothic" w:hAnsi="Calibri" w:cs="Times New Roman"/>
      <w:color w:val="17365D"/>
      <w:spacing w:val="5"/>
      <w:kern w:val="28"/>
      <w:sz w:val="52"/>
      <w:szCs w:val="52"/>
    </w:rPr>
  </w:style>
  <w:style w:type="character" w:customStyle="1" w:styleId="1f5">
    <w:name w:val="Заголовок Знак1"/>
    <w:basedOn w:val="a2"/>
    <w:uiPriority w:val="10"/>
    <w:rsid w:val="00C50DF8"/>
    <w:rPr>
      <w:rFonts w:asciiTheme="majorHAnsi" w:eastAsiaTheme="majorEastAsia" w:hAnsiTheme="majorHAnsi" w:cstheme="majorBidi"/>
      <w:spacing w:val="-10"/>
      <w:kern w:val="28"/>
      <w:sz w:val="56"/>
      <w:szCs w:val="56"/>
    </w:rPr>
  </w:style>
  <w:style w:type="paragraph" w:styleId="ad">
    <w:name w:val="Subtitle"/>
    <w:basedOn w:val="a1"/>
    <w:next w:val="a1"/>
    <w:link w:val="ac"/>
    <w:uiPriority w:val="11"/>
    <w:qFormat/>
    <w:rsid w:val="00C50DF8"/>
    <w:pPr>
      <w:numPr>
        <w:ilvl w:val="1"/>
      </w:numPr>
    </w:pPr>
    <w:rPr>
      <w:rFonts w:ascii="Calibri" w:eastAsia="MS Gothic" w:hAnsi="Calibri" w:cs="Times New Roman"/>
      <w:i/>
      <w:iCs/>
      <w:color w:val="4F81BD"/>
      <w:spacing w:val="15"/>
      <w:sz w:val="24"/>
      <w:szCs w:val="24"/>
    </w:rPr>
  </w:style>
  <w:style w:type="character" w:customStyle="1" w:styleId="1f6">
    <w:name w:val="Подзаголовок Знак1"/>
    <w:basedOn w:val="a2"/>
    <w:uiPriority w:val="11"/>
    <w:rsid w:val="00C50DF8"/>
    <w:rPr>
      <w:rFonts w:eastAsiaTheme="minorEastAsia"/>
      <w:color w:val="5A5A5A" w:themeColor="text1" w:themeTint="A5"/>
      <w:spacing w:val="15"/>
    </w:rPr>
  </w:style>
  <w:style w:type="paragraph" w:styleId="28">
    <w:name w:val="Quote"/>
    <w:basedOn w:val="a1"/>
    <w:next w:val="a1"/>
    <w:link w:val="27"/>
    <w:uiPriority w:val="29"/>
    <w:qFormat/>
    <w:rsid w:val="00C50DF8"/>
    <w:pPr>
      <w:spacing w:before="200"/>
      <w:ind w:left="864" w:right="864"/>
      <w:jc w:val="center"/>
    </w:pPr>
    <w:rPr>
      <w:i/>
      <w:iCs/>
      <w:color w:val="000000"/>
    </w:rPr>
  </w:style>
  <w:style w:type="character" w:customStyle="1" w:styleId="216">
    <w:name w:val="Цитата 2 Знак1"/>
    <w:basedOn w:val="a2"/>
    <w:uiPriority w:val="29"/>
    <w:rsid w:val="00C50DF8"/>
    <w:rPr>
      <w:i/>
      <w:iCs/>
      <w:color w:val="404040" w:themeColor="text1" w:themeTint="BF"/>
    </w:rPr>
  </w:style>
  <w:style w:type="character" w:customStyle="1" w:styleId="410">
    <w:name w:val="Заголовок 4 Знак1"/>
    <w:basedOn w:val="a2"/>
    <w:uiPriority w:val="9"/>
    <w:semiHidden/>
    <w:rsid w:val="00C50DF8"/>
    <w:rPr>
      <w:rFonts w:asciiTheme="majorHAnsi" w:eastAsiaTheme="majorEastAsia" w:hAnsiTheme="majorHAnsi" w:cstheme="majorBidi"/>
      <w:i/>
      <w:iCs/>
      <w:color w:val="2E74B5" w:themeColor="accent1" w:themeShade="BF"/>
    </w:rPr>
  </w:style>
  <w:style w:type="character" w:customStyle="1" w:styleId="510">
    <w:name w:val="Заголовок 5 Знак1"/>
    <w:basedOn w:val="a2"/>
    <w:uiPriority w:val="9"/>
    <w:semiHidden/>
    <w:rsid w:val="00C50DF8"/>
    <w:rPr>
      <w:rFonts w:asciiTheme="majorHAnsi" w:eastAsiaTheme="majorEastAsia" w:hAnsiTheme="majorHAnsi" w:cstheme="majorBidi"/>
      <w:color w:val="2E74B5" w:themeColor="accent1" w:themeShade="BF"/>
    </w:rPr>
  </w:style>
  <w:style w:type="character" w:customStyle="1" w:styleId="610">
    <w:name w:val="Заголовок 6 Знак1"/>
    <w:basedOn w:val="a2"/>
    <w:uiPriority w:val="9"/>
    <w:semiHidden/>
    <w:rsid w:val="00C50DF8"/>
    <w:rPr>
      <w:rFonts w:asciiTheme="majorHAnsi" w:eastAsiaTheme="majorEastAsia" w:hAnsiTheme="majorHAnsi" w:cstheme="majorBidi"/>
      <w:color w:val="1F4D78" w:themeColor="accent1" w:themeShade="7F"/>
    </w:rPr>
  </w:style>
  <w:style w:type="character" w:customStyle="1" w:styleId="710">
    <w:name w:val="Заголовок 7 Знак1"/>
    <w:basedOn w:val="a2"/>
    <w:uiPriority w:val="9"/>
    <w:semiHidden/>
    <w:rsid w:val="00C50DF8"/>
    <w:rPr>
      <w:rFonts w:asciiTheme="majorHAnsi" w:eastAsiaTheme="majorEastAsia" w:hAnsiTheme="majorHAnsi" w:cstheme="majorBidi"/>
      <w:i/>
      <w:iCs/>
      <w:color w:val="1F4D78" w:themeColor="accent1" w:themeShade="7F"/>
    </w:rPr>
  </w:style>
  <w:style w:type="character" w:customStyle="1" w:styleId="810">
    <w:name w:val="Заголовок 8 Знак1"/>
    <w:basedOn w:val="a2"/>
    <w:uiPriority w:val="9"/>
    <w:semiHidden/>
    <w:rsid w:val="00C50DF8"/>
    <w:rPr>
      <w:rFonts w:asciiTheme="majorHAnsi" w:eastAsiaTheme="majorEastAsia" w:hAnsiTheme="majorHAnsi" w:cstheme="majorBidi"/>
      <w:color w:val="272727" w:themeColor="text1" w:themeTint="D8"/>
      <w:sz w:val="21"/>
      <w:szCs w:val="21"/>
    </w:rPr>
  </w:style>
  <w:style w:type="character" w:customStyle="1" w:styleId="910">
    <w:name w:val="Заголовок 9 Знак1"/>
    <w:basedOn w:val="a2"/>
    <w:uiPriority w:val="9"/>
    <w:semiHidden/>
    <w:rsid w:val="00C50DF8"/>
    <w:rPr>
      <w:rFonts w:asciiTheme="majorHAnsi" w:eastAsiaTheme="majorEastAsia" w:hAnsiTheme="majorHAnsi" w:cstheme="majorBidi"/>
      <w:i/>
      <w:iCs/>
      <w:color w:val="272727" w:themeColor="text1" w:themeTint="D8"/>
      <w:sz w:val="21"/>
      <w:szCs w:val="21"/>
    </w:rPr>
  </w:style>
  <w:style w:type="paragraph" w:styleId="af8">
    <w:name w:val="Intense Quote"/>
    <w:basedOn w:val="a1"/>
    <w:next w:val="a1"/>
    <w:link w:val="af7"/>
    <w:uiPriority w:val="30"/>
    <w:qFormat/>
    <w:rsid w:val="00C50DF8"/>
    <w:pPr>
      <w:pBdr>
        <w:top w:val="single" w:sz="4" w:space="10" w:color="5B9BD5" w:themeColor="accent1"/>
        <w:bottom w:val="single" w:sz="4" w:space="10" w:color="5B9BD5" w:themeColor="accent1"/>
      </w:pBdr>
      <w:spacing w:before="360" w:after="360"/>
      <w:ind w:left="864" w:right="864"/>
      <w:jc w:val="center"/>
    </w:pPr>
    <w:rPr>
      <w:b/>
      <w:bCs/>
      <w:i/>
      <w:iCs/>
      <w:color w:val="4F81BD"/>
    </w:rPr>
  </w:style>
  <w:style w:type="character" w:customStyle="1" w:styleId="1f7">
    <w:name w:val="Выделенная цитата Знак1"/>
    <w:basedOn w:val="a2"/>
    <w:uiPriority w:val="30"/>
    <w:rsid w:val="00C50DF8"/>
    <w:rPr>
      <w:i/>
      <w:iCs/>
      <w:color w:val="5B9BD5" w:themeColor="accent1"/>
    </w:rPr>
  </w:style>
  <w:style w:type="character" w:styleId="aff3">
    <w:name w:val="Subtle Emphasis"/>
    <w:basedOn w:val="a2"/>
    <w:uiPriority w:val="19"/>
    <w:qFormat/>
    <w:rsid w:val="00C50DF8"/>
    <w:rPr>
      <w:i/>
      <w:iCs/>
      <w:color w:val="404040" w:themeColor="text1" w:themeTint="BF"/>
    </w:rPr>
  </w:style>
  <w:style w:type="character" w:styleId="aff4">
    <w:name w:val="Intense Emphasis"/>
    <w:basedOn w:val="a2"/>
    <w:uiPriority w:val="21"/>
    <w:qFormat/>
    <w:rsid w:val="00C50DF8"/>
    <w:rPr>
      <w:i/>
      <w:iCs/>
      <w:color w:val="5B9BD5" w:themeColor="accent1"/>
    </w:rPr>
  </w:style>
  <w:style w:type="character" w:styleId="aff5">
    <w:name w:val="Subtle Reference"/>
    <w:basedOn w:val="a2"/>
    <w:uiPriority w:val="31"/>
    <w:qFormat/>
    <w:rsid w:val="00C50DF8"/>
    <w:rPr>
      <w:smallCaps/>
      <w:color w:val="5A5A5A" w:themeColor="text1" w:themeTint="A5"/>
    </w:rPr>
  </w:style>
  <w:style w:type="character" w:styleId="aff6">
    <w:name w:val="Intense Reference"/>
    <w:basedOn w:val="a2"/>
    <w:uiPriority w:val="32"/>
    <w:qFormat/>
    <w:rsid w:val="00C50DF8"/>
    <w:rPr>
      <w:b/>
      <w:bCs/>
      <w:smallCaps/>
      <w:color w:val="5B9BD5" w:themeColor="accent1"/>
      <w:spacing w:val="5"/>
    </w:rPr>
  </w:style>
  <w:style w:type="table" w:styleId="afc">
    <w:name w:val="Light Shading"/>
    <w:basedOn w:val="a3"/>
    <w:uiPriority w:val="60"/>
    <w:semiHidden/>
    <w:unhideWhenUsed/>
    <w:rsid w:val="00C50DF8"/>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semiHidden/>
    <w:unhideWhenUsed/>
    <w:rsid w:val="00C50DF8"/>
    <w:pPr>
      <w:spacing w:after="0" w:line="240" w:lineRule="auto"/>
    </w:pPr>
    <w:rPr>
      <w:color w:val="2E74B5" w:themeColor="accent1" w:themeShade="BF"/>
    </w:rPr>
    <w:tblPr>
      <w:tblStyleRowBandSize w:val="1"/>
      <w:tblStyleColBandSize w:val="1"/>
      <w:tblInd w:w="0" w:type="dxa"/>
      <w:tblBorders>
        <w:top w:val="single" w:sz="8" w:space="0" w:color="5B9BD5" w:themeColor="accent1"/>
        <w:bottom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2">
    <w:name w:val="Light Shading Accent 2"/>
    <w:basedOn w:val="a3"/>
    <w:uiPriority w:val="60"/>
    <w:semiHidden/>
    <w:unhideWhenUsed/>
    <w:rsid w:val="00C50DF8"/>
    <w:pPr>
      <w:spacing w:after="0" w:line="240" w:lineRule="auto"/>
    </w:pPr>
    <w:rPr>
      <w:color w:val="C45911" w:themeColor="accent2" w:themeShade="BF"/>
    </w:rPr>
    <w:tblPr>
      <w:tblStyleRowBandSize w:val="1"/>
      <w:tblStyleColBandSize w:val="1"/>
      <w:tblInd w:w="0" w:type="dxa"/>
      <w:tblBorders>
        <w:top w:val="single" w:sz="8" w:space="0" w:color="ED7D31" w:themeColor="accent2"/>
        <w:bottom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3">
    <w:name w:val="Light Shading Accent 3"/>
    <w:basedOn w:val="a3"/>
    <w:uiPriority w:val="60"/>
    <w:semiHidden/>
    <w:unhideWhenUsed/>
    <w:rsid w:val="00C50DF8"/>
    <w:pPr>
      <w:spacing w:after="0" w:line="240" w:lineRule="auto"/>
    </w:pPr>
    <w:rPr>
      <w:color w:val="7B7B7B" w:themeColor="accent3" w:themeShade="BF"/>
    </w:rPr>
    <w:tblPr>
      <w:tblStyleRowBandSize w:val="1"/>
      <w:tblStyleColBandSize w:val="1"/>
      <w:tblInd w:w="0" w:type="dxa"/>
      <w:tblBorders>
        <w:top w:val="single" w:sz="8" w:space="0" w:color="A5A5A5" w:themeColor="accent3"/>
        <w:bottom w:val="single" w:sz="8" w:space="0" w:color="A5A5A5"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4">
    <w:name w:val="Light Shading Accent 4"/>
    <w:basedOn w:val="a3"/>
    <w:uiPriority w:val="60"/>
    <w:semiHidden/>
    <w:unhideWhenUsed/>
    <w:rsid w:val="00C50DF8"/>
    <w:pPr>
      <w:spacing w:after="0" w:line="240" w:lineRule="auto"/>
    </w:pPr>
    <w:rPr>
      <w:color w:val="BF8F00" w:themeColor="accent4" w:themeShade="BF"/>
    </w:rPr>
    <w:tblPr>
      <w:tblStyleRowBandSize w:val="1"/>
      <w:tblStyleColBandSize w:val="1"/>
      <w:tblInd w:w="0" w:type="dxa"/>
      <w:tblBorders>
        <w:top w:val="single" w:sz="8" w:space="0" w:color="FFC000" w:themeColor="accent4"/>
        <w:bottom w:val="single" w:sz="8" w:space="0" w:color="FFC000"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5">
    <w:name w:val="Light Shading Accent 5"/>
    <w:basedOn w:val="a3"/>
    <w:uiPriority w:val="60"/>
    <w:semiHidden/>
    <w:unhideWhenUsed/>
    <w:rsid w:val="00C50DF8"/>
    <w:pPr>
      <w:spacing w:after="0" w:line="240" w:lineRule="auto"/>
    </w:pPr>
    <w:rPr>
      <w:color w:val="2F5496" w:themeColor="accent5" w:themeShade="BF"/>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6">
    <w:name w:val="Light Shading Accent 6"/>
    <w:basedOn w:val="a3"/>
    <w:uiPriority w:val="60"/>
    <w:semiHidden/>
    <w:unhideWhenUsed/>
    <w:rsid w:val="00C50DF8"/>
    <w:pPr>
      <w:spacing w:after="0" w:line="240" w:lineRule="auto"/>
    </w:pPr>
    <w:rPr>
      <w:color w:val="538135" w:themeColor="accent6" w:themeShade="BF"/>
    </w:rPr>
    <w:tblPr>
      <w:tblStyleRowBandSize w:val="1"/>
      <w:tblStyleColBandSize w:val="1"/>
      <w:tblInd w:w="0" w:type="dxa"/>
      <w:tblBorders>
        <w:top w:val="single" w:sz="8" w:space="0" w:color="70AD47" w:themeColor="accent6"/>
        <w:bottom w:val="single" w:sz="8" w:space="0" w:color="70AD47"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afd">
    <w:name w:val="Light List"/>
    <w:basedOn w:val="a3"/>
    <w:uiPriority w:val="61"/>
    <w:semiHidden/>
    <w:unhideWhenUsed/>
    <w:rsid w:val="00C50DF8"/>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semiHidden/>
    <w:unhideWhenUsed/>
    <w:rsid w:val="00C50DF8"/>
    <w:pPr>
      <w:spacing w:after="0" w:line="240" w:lineRule="auto"/>
    </w:pPr>
    <w:tblPr>
      <w:tblStyleRowBandSize w:val="1"/>
      <w:tblStyleColBandSize w:val="1"/>
      <w:tblInd w:w="0" w:type="dxa"/>
      <w:tblBorders>
        <w:top w:val="single" w:sz="8" w:space="0" w:color="5B9BD5" w:themeColor="accent1"/>
        <w:left w:val="single" w:sz="8" w:space="0" w:color="5B9BD5" w:themeColor="accent1"/>
        <w:bottom w:val="single" w:sz="8" w:space="0" w:color="5B9BD5" w:themeColor="accent1"/>
        <w:right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20">
    <w:name w:val="Light List Accent 2"/>
    <w:basedOn w:val="a3"/>
    <w:uiPriority w:val="61"/>
    <w:semiHidden/>
    <w:unhideWhenUsed/>
    <w:rsid w:val="00C50DF8"/>
    <w:pPr>
      <w:spacing w:after="0" w:line="240" w:lineRule="auto"/>
    </w:pPr>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30">
    <w:name w:val="Light List Accent 3"/>
    <w:basedOn w:val="a3"/>
    <w:uiPriority w:val="61"/>
    <w:semiHidden/>
    <w:unhideWhenUsed/>
    <w:rsid w:val="00C50DF8"/>
    <w:pPr>
      <w:spacing w:after="0" w:line="240" w:lineRule="auto"/>
    </w:pPr>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40">
    <w:name w:val="Light List Accent 4"/>
    <w:basedOn w:val="a3"/>
    <w:uiPriority w:val="61"/>
    <w:semiHidden/>
    <w:unhideWhenUsed/>
    <w:rsid w:val="00C50DF8"/>
    <w:pPr>
      <w:spacing w:after="0" w:line="240" w:lineRule="auto"/>
    </w:pPr>
    <w:tblPr>
      <w:tblStyleRowBandSize w:val="1"/>
      <w:tblStyleColBandSize w:val="1"/>
      <w:tblInd w:w="0" w:type="dxa"/>
      <w:tblBorders>
        <w:top w:val="single" w:sz="8" w:space="0" w:color="FFC000" w:themeColor="accent4"/>
        <w:left w:val="single" w:sz="8" w:space="0" w:color="FFC000" w:themeColor="accent4"/>
        <w:bottom w:val="single" w:sz="8" w:space="0" w:color="FFC000" w:themeColor="accent4"/>
        <w:right w:val="single" w:sz="8" w:space="0" w:color="FFC000"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50">
    <w:name w:val="Light List Accent 5"/>
    <w:basedOn w:val="a3"/>
    <w:uiPriority w:val="61"/>
    <w:semiHidden/>
    <w:unhideWhenUsed/>
    <w:rsid w:val="00C50DF8"/>
    <w:pPr>
      <w:spacing w:after="0" w:line="240" w:lineRule="auto"/>
    </w:pPr>
    <w:tblPr>
      <w:tblStyleRowBandSize w:val="1"/>
      <w:tblStyleColBandSize w:val="1"/>
      <w:tblInd w:w="0" w:type="dxa"/>
      <w:tblBorders>
        <w:top w:val="single" w:sz="8" w:space="0" w:color="4472C4" w:themeColor="accent5"/>
        <w:left w:val="single" w:sz="8" w:space="0" w:color="4472C4" w:themeColor="accent5"/>
        <w:bottom w:val="single" w:sz="8" w:space="0" w:color="4472C4" w:themeColor="accent5"/>
        <w:right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table" w:styleId="-60">
    <w:name w:val="Light List Accent 6"/>
    <w:basedOn w:val="a3"/>
    <w:uiPriority w:val="61"/>
    <w:semiHidden/>
    <w:unhideWhenUsed/>
    <w:rsid w:val="00C50DF8"/>
    <w:pPr>
      <w:spacing w:after="0" w:line="240" w:lineRule="auto"/>
    </w:pPr>
    <w:tblPr>
      <w:tblStyleRowBandSize w:val="1"/>
      <w:tblStyleColBandSize w:val="1"/>
      <w:tblInd w:w="0" w:type="dxa"/>
      <w:tblBorders>
        <w:top w:val="single" w:sz="8" w:space="0" w:color="70AD47" w:themeColor="accent6"/>
        <w:left w:val="single" w:sz="8" w:space="0" w:color="70AD47" w:themeColor="accent6"/>
        <w:bottom w:val="single" w:sz="8" w:space="0" w:color="70AD47" w:themeColor="accent6"/>
        <w:right w:val="single" w:sz="8" w:space="0" w:color="70AD47"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afe">
    <w:name w:val="Light Grid"/>
    <w:basedOn w:val="a3"/>
    <w:uiPriority w:val="62"/>
    <w:semiHidden/>
    <w:unhideWhenUsed/>
    <w:rsid w:val="00C50DF8"/>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2">
    <w:name w:val="Light Grid Accent 1"/>
    <w:basedOn w:val="a3"/>
    <w:uiPriority w:val="62"/>
    <w:semiHidden/>
    <w:unhideWhenUsed/>
    <w:rsid w:val="00C50DF8"/>
    <w:pPr>
      <w:spacing w:after="0" w:line="240" w:lineRule="auto"/>
    </w:pPr>
    <w:tblPr>
      <w:tblStyleRowBandSize w:val="1"/>
      <w:tblStyleColBandSize w:val="1"/>
      <w:tblInd w:w="0" w:type="dxa"/>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styleId="-22">
    <w:name w:val="Light Grid Accent 2"/>
    <w:basedOn w:val="a3"/>
    <w:uiPriority w:val="62"/>
    <w:semiHidden/>
    <w:unhideWhenUsed/>
    <w:rsid w:val="00C50DF8"/>
    <w:pPr>
      <w:spacing w:after="0" w:line="240" w:lineRule="auto"/>
    </w:pPr>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32">
    <w:name w:val="Light Grid Accent 3"/>
    <w:basedOn w:val="a3"/>
    <w:uiPriority w:val="62"/>
    <w:semiHidden/>
    <w:unhideWhenUsed/>
    <w:rsid w:val="00C50DF8"/>
    <w:pPr>
      <w:spacing w:after="0" w:line="240" w:lineRule="auto"/>
    </w:pPr>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42">
    <w:name w:val="Light Grid Accent 4"/>
    <w:basedOn w:val="a3"/>
    <w:uiPriority w:val="62"/>
    <w:semiHidden/>
    <w:unhideWhenUsed/>
    <w:rsid w:val="00C50DF8"/>
    <w:pPr>
      <w:spacing w:after="0" w:line="240" w:lineRule="auto"/>
    </w:pPr>
    <w:tblPr>
      <w:tblStyleRowBandSize w:val="1"/>
      <w:tblStyleColBandSize w:val="1"/>
      <w:tblInd w:w="0" w:type="dxa"/>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52">
    <w:name w:val="Light Grid Accent 5"/>
    <w:basedOn w:val="a3"/>
    <w:uiPriority w:val="62"/>
    <w:semiHidden/>
    <w:unhideWhenUsed/>
    <w:rsid w:val="00C50DF8"/>
    <w:pPr>
      <w:spacing w:after="0" w:line="240" w:lineRule="auto"/>
    </w:pPr>
    <w:tblPr>
      <w:tblStyleRowBandSize w:val="1"/>
      <w:tblStyleColBandSize w:val="1"/>
      <w:tblInd w:w="0" w:type="dxa"/>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table" w:styleId="-62">
    <w:name w:val="Light Grid Accent 6"/>
    <w:basedOn w:val="a3"/>
    <w:uiPriority w:val="62"/>
    <w:semiHidden/>
    <w:unhideWhenUsed/>
    <w:rsid w:val="00C50DF8"/>
    <w:pPr>
      <w:spacing w:after="0" w:line="240" w:lineRule="auto"/>
    </w:pPr>
    <w:tblPr>
      <w:tblStyleRowBandSize w:val="1"/>
      <w:tblStyleColBandSize w:val="1"/>
      <w:tblInd w:w="0" w:type="dxa"/>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1e">
    <w:name w:val="Medium Shading 1"/>
    <w:basedOn w:val="a3"/>
    <w:uiPriority w:val="63"/>
    <w:semiHidden/>
    <w:unhideWhenUsed/>
    <w:rsid w:val="00C50DF8"/>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semiHidden/>
    <w:unhideWhenUsed/>
    <w:rsid w:val="00C50DF8"/>
    <w:pPr>
      <w:spacing w:after="0" w:line="240" w:lineRule="auto"/>
    </w:pPr>
    <w:tblPr>
      <w:tblStyleRowBandSize w:val="1"/>
      <w:tblStyleColBandSize w:val="1"/>
      <w:tblInd w:w="0" w:type="dxa"/>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1-2">
    <w:name w:val="Medium Shading 1 Accent 2"/>
    <w:basedOn w:val="a3"/>
    <w:uiPriority w:val="63"/>
    <w:semiHidden/>
    <w:unhideWhenUsed/>
    <w:rsid w:val="00C50DF8"/>
    <w:pPr>
      <w:spacing w:after="0" w:line="240" w:lineRule="auto"/>
    </w:pPr>
    <w:tblPr>
      <w:tblStyleRowBandSize w:val="1"/>
      <w:tblStyleColBandSize w:val="1"/>
      <w:tblInd w:w="0" w:type="dxa"/>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1-3">
    <w:name w:val="Medium Shading 1 Accent 3"/>
    <w:basedOn w:val="a3"/>
    <w:uiPriority w:val="63"/>
    <w:semiHidden/>
    <w:unhideWhenUsed/>
    <w:rsid w:val="00C50DF8"/>
    <w:pPr>
      <w:spacing w:after="0" w:line="240" w:lineRule="auto"/>
    </w:pPr>
    <w:tblPr>
      <w:tblStyleRowBandSize w:val="1"/>
      <w:tblStyleColBandSize w:val="1"/>
      <w:tblInd w:w="0" w:type="dxa"/>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1-4">
    <w:name w:val="Medium Shading 1 Accent 4"/>
    <w:basedOn w:val="a3"/>
    <w:uiPriority w:val="63"/>
    <w:semiHidden/>
    <w:unhideWhenUsed/>
    <w:rsid w:val="00C50DF8"/>
    <w:pPr>
      <w:spacing w:after="0" w:line="240" w:lineRule="auto"/>
    </w:pPr>
    <w:tblPr>
      <w:tblStyleRowBandSize w:val="1"/>
      <w:tblStyleColBandSize w:val="1"/>
      <w:tblInd w:w="0" w:type="dxa"/>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1-5">
    <w:name w:val="Medium Shading 1 Accent 5"/>
    <w:basedOn w:val="a3"/>
    <w:uiPriority w:val="63"/>
    <w:semiHidden/>
    <w:unhideWhenUsed/>
    <w:rsid w:val="00C50DF8"/>
    <w:pPr>
      <w:spacing w:after="0" w:line="240" w:lineRule="auto"/>
    </w:pPr>
    <w:tblPr>
      <w:tblStyleRowBandSize w:val="1"/>
      <w:tblStyleColBandSize w:val="1"/>
      <w:tblInd w:w="0" w:type="dxa"/>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table" w:styleId="1-6">
    <w:name w:val="Medium Shading 1 Accent 6"/>
    <w:basedOn w:val="a3"/>
    <w:uiPriority w:val="63"/>
    <w:semiHidden/>
    <w:unhideWhenUsed/>
    <w:rsid w:val="00C50DF8"/>
    <w:pPr>
      <w:spacing w:after="0" w:line="240" w:lineRule="auto"/>
    </w:pPr>
    <w:tblPr>
      <w:tblStyleRowBandSize w:val="1"/>
      <w:tblStyleColBandSize w:val="1"/>
      <w:tblInd w:w="0" w:type="dxa"/>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29">
    <w:name w:val="Medium Shading 2"/>
    <w:basedOn w:val="a3"/>
    <w:uiPriority w:val="64"/>
    <w:semiHidden/>
    <w:unhideWhenUsed/>
    <w:rsid w:val="00C50DF8"/>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1">
    <w:name w:val="Medium Shading 2 Accent 1"/>
    <w:basedOn w:val="a3"/>
    <w:uiPriority w:val="64"/>
    <w:semiHidden/>
    <w:unhideWhenUsed/>
    <w:rsid w:val="00C50DF8"/>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2">
    <w:name w:val="Medium Shading 2 Accent 2"/>
    <w:basedOn w:val="a3"/>
    <w:uiPriority w:val="64"/>
    <w:semiHidden/>
    <w:unhideWhenUsed/>
    <w:rsid w:val="00C50DF8"/>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3">
    <w:name w:val="Medium Shading 2 Accent 3"/>
    <w:basedOn w:val="a3"/>
    <w:uiPriority w:val="64"/>
    <w:semiHidden/>
    <w:unhideWhenUsed/>
    <w:rsid w:val="00C50DF8"/>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4">
    <w:name w:val="Medium Shading 2 Accent 4"/>
    <w:basedOn w:val="a3"/>
    <w:uiPriority w:val="64"/>
    <w:semiHidden/>
    <w:unhideWhenUsed/>
    <w:rsid w:val="00C50DF8"/>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5">
    <w:name w:val="Medium Shading 2 Accent 5"/>
    <w:basedOn w:val="a3"/>
    <w:uiPriority w:val="64"/>
    <w:semiHidden/>
    <w:unhideWhenUsed/>
    <w:rsid w:val="00C50DF8"/>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6">
    <w:name w:val="Medium Shading 2 Accent 6"/>
    <w:basedOn w:val="a3"/>
    <w:uiPriority w:val="64"/>
    <w:semiHidden/>
    <w:unhideWhenUsed/>
    <w:rsid w:val="00C50DF8"/>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1f">
    <w:name w:val="Medium List 1"/>
    <w:basedOn w:val="a3"/>
    <w:uiPriority w:val="65"/>
    <w:semiHidden/>
    <w:unhideWhenUsed/>
    <w:rsid w:val="00C50DF8"/>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semiHidden/>
    <w:unhideWhenUsed/>
    <w:rsid w:val="00C50DF8"/>
    <w:pPr>
      <w:spacing w:after="0" w:line="240" w:lineRule="auto"/>
    </w:pPr>
    <w:rPr>
      <w:color w:val="000000" w:themeColor="text1"/>
    </w:rPr>
    <w:tblPr>
      <w:tblStyleRowBandSize w:val="1"/>
      <w:tblStyleColBandSize w:val="1"/>
      <w:tblInd w:w="0" w:type="dxa"/>
      <w:tblBorders>
        <w:top w:val="single" w:sz="8" w:space="0" w:color="5B9BD5" w:themeColor="accent1"/>
        <w:bottom w:val="single" w:sz="8" w:space="0" w:color="5B9BD5"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1-20">
    <w:name w:val="Medium List 1 Accent 2"/>
    <w:basedOn w:val="a3"/>
    <w:uiPriority w:val="65"/>
    <w:semiHidden/>
    <w:unhideWhenUsed/>
    <w:rsid w:val="00C50DF8"/>
    <w:pPr>
      <w:spacing w:after="0" w:line="240" w:lineRule="auto"/>
    </w:pPr>
    <w:rPr>
      <w:color w:val="000000" w:themeColor="text1"/>
    </w:rPr>
    <w:tblPr>
      <w:tblStyleRowBandSize w:val="1"/>
      <w:tblStyleColBandSize w:val="1"/>
      <w:tblInd w:w="0" w:type="dxa"/>
      <w:tblBorders>
        <w:top w:val="single" w:sz="8" w:space="0" w:color="ED7D31" w:themeColor="accent2"/>
        <w:bottom w:val="single" w:sz="8" w:space="0" w:color="ED7D31"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1-30">
    <w:name w:val="Medium List 1 Accent 3"/>
    <w:basedOn w:val="a3"/>
    <w:uiPriority w:val="65"/>
    <w:semiHidden/>
    <w:unhideWhenUsed/>
    <w:rsid w:val="00C50DF8"/>
    <w:pPr>
      <w:spacing w:after="0" w:line="240" w:lineRule="auto"/>
    </w:pPr>
    <w:rPr>
      <w:color w:val="000000" w:themeColor="text1"/>
    </w:rPr>
    <w:tblPr>
      <w:tblStyleRowBandSize w:val="1"/>
      <w:tblStyleColBandSize w:val="1"/>
      <w:tblInd w:w="0" w:type="dxa"/>
      <w:tblBorders>
        <w:top w:val="single" w:sz="8" w:space="0" w:color="A5A5A5" w:themeColor="accent3"/>
        <w:bottom w:val="single" w:sz="8" w:space="0" w:color="A5A5A5"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1-40">
    <w:name w:val="Medium List 1 Accent 4"/>
    <w:basedOn w:val="a3"/>
    <w:uiPriority w:val="65"/>
    <w:semiHidden/>
    <w:unhideWhenUsed/>
    <w:rsid w:val="00C50DF8"/>
    <w:pPr>
      <w:spacing w:after="0" w:line="240" w:lineRule="auto"/>
    </w:pPr>
    <w:rPr>
      <w:color w:val="000000" w:themeColor="text1"/>
    </w:rPr>
    <w:tblPr>
      <w:tblStyleRowBandSize w:val="1"/>
      <w:tblStyleColBandSize w:val="1"/>
      <w:tblInd w:w="0" w:type="dxa"/>
      <w:tblBorders>
        <w:top w:val="single" w:sz="8" w:space="0" w:color="FFC000" w:themeColor="accent4"/>
        <w:bottom w:val="single" w:sz="8" w:space="0" w:color="FFC000"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1-50">
    <w:name w:val="Medium List 1 Accent 5"/>
    <w:basedOn w:val="a3"/>
    <w:uiPriority w:val="65"/>
    <w:semiHidden/>
    <w:unhideWhenUsed/>
    <w:rsid w:val="00C50DF8"/>
    <w:pPr>
      <w:spacing w:after="0" w:line="240" w:lineRule="auto"/>
    </w:pPr>
    <w:rPr>
      <w:color w:val="000000" w:themeColor="text1"/>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472C4" w:themeColor="accent5"/>
        </w:tcBorders>
      </w:tcPr>
    </w:tblStylePr>
    <w:tblStylePr w:type="lastRow">
      <w:rPr>
        <w:b/>
        <w:bCs/>
        <w:color w:val="44546A" w:themeColor="text2"/>
      </w:rPr>
      <w:tblPr/>
      <w:tcPr>
        <w:tcBorders>
          <w:top w:val="single" w:sz="8" w:space="0" w:color="4472C4" w:themeColor="accent5"/>
          <w:bottom w:val="single" w:sz="8" w:space="0" w:color="4472C4" w:themeColor="accent5"/>
        </w:tcBorders>
      </w:tcPr>
    </w:tblStylePr>
    <w:tblStylePr w:type="firstCol">
      <w:rPr>
        <w:b/>
        <w:bCs/>
      </w:rPr>
    </w:tblStylePr>
    <w:tblStylePr w:type="lastCol">
      <w:rPr>
        <w:b/>
        <w:bCs/>
      </w:rPr>
      <w:tblPr/>
      <w:tcPr>
        <w:tcBorders>
          <w:top w:val="single" w:sz="8" w:space="0" w:color="4472C4" w:themeColor="accent5"/>
          <w:bottom w:val="single" w:sz="8" w:space="0" w:color="4472C4" w:themeColor="accent5"/>
        </w:tcBorders>
      </w:tcPr>
    </w:tblStylePr>
    <w:tblStylePr w:type="band1Vert">
      <w:tblPr/>
      <w:tcPr>
        <w:shd w:val="clear" w:color="auto" w:fill="D0DBF0" w:themeFill="accent5" w:themeFillTint="3F"/>
      </w:tcPr>
    </w:tblStylePr>
    <w:tblStylePr w:type="band1Horz">
      <w:tblPr/>
      <w:tcPr>
        <w:shd w:val="clear" w:color="auto" w:fill="D0DBF0" w:themeFill="accent5" w:themeFillTint="3F"/>
      </w:tcPr>
    </w:tblStylePr>
  </w:style>
  <w:style w:type="table" w:styleId="1-60">
    <w:name w:val="Medium List 1 Accent 6"/>
    <w:basedOn w:val="a3"/>
    <w:uiPriority w:val="65"/>
    <w:semiHidden/>
    <w:unhideWhenUsed/>
    <w:rsid w:val="00C50DF8"/>
    <w:pPr>
      <w:spacing w:after="0" w:line="240" w:lineRule="auto"/>
    </w:pPr>
    <w:rPr>
      <w:color w:val="000000" w:themeColor="text1"/>
    </w:rPr>
    <w:tblPr>
      <w:tblStyleRowBandSize w:val="1"/>
      <w:tblStyleColBandSize w:val="1"/>
      <w:tblInd w:w="0" w:type="dxa"/>
      <w:tblBorders>
        <w:top w:val="single" w:sz="8" w:space="0" w:color="70AD47" w:themeColor="accent6"/>
        <w:bottom w:val="single" w:sz="8" w:space="0" w:color="70AD47"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2a">
    <w:name w:val="Medium List 2"/>
    <w:basedOn w:val="a3"/>
    <w:uiPriority w:val="66"/>
    <w:semiHidden/>
    <w:unhideWhenUsed/>
    <w:rsid w:val="00C50DF8"/>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semiHidden/>
    <w:unhideWhenUsed/>
    <w:rsid w:val="00C50DF8"/>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5B9BD5" w:themeColor="accent1"/>
        <w:left w:val="single" w:sz="8" w:space="0" w:color="5B9BD5" w:themeColor="accent1"/>
        <w:bottom w:val="single" w:sz="8" w:space="0" w:color="5B9BD5" w:themeColor="accent1"/>
        <w:right w:val="single" w:sz="8" w:space="0" w:color="5B9BD5"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semiHidden/>
    <w:unhideWhenUsed/>
    <w:rsid w:val="00C50DF8"/>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semiHidden/>
    <w:unhideWhenUsed/>
    <w:rsid w:val="00C50DF8"/>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semiHidden/>
    <w:unhideWhenUsed/>
    <w:rsid w:val="00C50DF8"/>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FC000" w:themeColor="accent4"/>
        <w:left w:val="single" w:sz="8" w:space="0" w:color="FFC000" w:themeColor="accent4"/>
        <w:bottom w:val="single" w:sz="8" w:space="0" w:color="FFC000" w:themeColor="accent4"/>
        <w:right w:val="single" w:sz="8" w:space="0" w:color="FFC000"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semiHidden/>
    <w:unhideWhenUsed/>
    <w:rsid w:val="00C50DF8"/>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472C4" w:themeColor="accent5"/>
        <w:left w:val="single" w:sz="8" w:space="0" w:color="4472C4" w:themeColor="accent5"/>
        <w:bottom w:val="single" w:sz="8" w:space="0" w:color="4472C4" w:themeColor="accent5"/>
        <w:right w:val="single" w:sz="8" w:space="0" w:color="4472C4"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5"/>
          <w:insideH w:val="nil"/>
          <w:insideV w:val="nil"/>
        </w:tcBorders>
        <w:shd w:val="clear" w:color="auto" w:fill="FFFFFF" w:themeFill="background1"/>
      </w:tcPr>
    </w:tblStylePr>
    <w:tblStylePr w:type="lastCol">
      <w:tblPr/>
      <w:tcPr>
        <w:tcBorders>
          <w:top w:val="nil"/>
          <w:left w:val="single" w:sz="8" w:space="0" w:color="4472C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top w:val="nil"/>
          <w:bottom w:val="nil"/>
          <w:insideH w:val="nil"/>
          <w:insideV w:val="nil"/>
        </w:tcBorders>
        <w:shd w:val="clear" w:color="auto" w:fill="D0DB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semiHidden/>
    <w:unhideWhenUsed/>
    <w:rsid w:val="00C50DF8"/>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70AD47" w:themeColor="accent6"/>
        <w:left w:val="single" w:sz="8" w:space="0" w:color="70AD47" w:themeColor="accent6"/>
        <w:bottom w:val="single" w:sz="8" w:space="0" w:color="70AD47" w:themeColor="accent6"/>
        <w:right w:val="single" w:sz="8" w:space="0" w:color="70AD47"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f0">
    <w:name w:val="Medium Grid 1"/>
    <w:basedOn w:val="a3"/>
    <w:uiPriority w:val="67"/>
    <w:semiHidden/>
    <w:unhideWhenUsed/>
    <w:rsid w:val="00C50DF8"/>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2">
    <w:name w:val="Medium Grid 1 Accent 1"/>
    <w:basedOn w:val="a3"/>
    <w:uiPriority w:val="67"/>
    <w:semiHidden/>
    <w:unhideWhenUsed/>
    <w:rsid w:val="00C50DF8"/>
    <w:pPr>
      <w:spacing w:after="0" w:line="240" w:lineRule="auto"/>
    </w:pPr>
    <w:tblPr>
      <w:tblStyleRowBandSize w:val="1"/>
      <w:tblStyleColBandSize w:val="1"/>
      <w:tblInd w:w="0" w:type="dxa"/>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CellMar>
        <w:top w:w="0" w:type="dxa"/>
        <w:left w:w="108" w:type="dxa"/>
        <w:bottom w:w="0" w:type="dxa"/>
        <w:right w:w="108" w:type="dxa"/>
      </w:tblCellMar>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1-22">
    <w:name w:val="Medium Grid 1 Accent 2"/>
    <w:basedOn w:val="a3"/>
    <w:uiPriority w:val="67"/>
    <w:semiHidden/>
    <w:unhideWhenUsed/>
    <w:rsid w:val="00C50DF8"/>
    <w:pPr>
      <w:spacing w:after="0" w:line="240" w:lineRule="auto"/>
    </w:pPr>
    <w:tblPr>
      <w:tblStyleRowBandSize w:val="1"/>
      <w:tblStyleColBandSize w:val="1"/>
      <w:tblInd w:w="0" w:type="dxa"/>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CellMar>
        <w:top w:w="0" w:type="dxa"/>
        <w:left w:w="108" w:type="dxa"/>
        <w:bottom w:w="0" w:type="dxa"/>
        <w:right w:w="108" w:type="dxa"/>
      </w:tblCellMar>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1-32">
    <w:name w:val="Medium Grid 1 Accent 3"/>
    <w:basedOn w:val="a3"/>
    <w:uiPriority w:val="67"/>
    <w:semiHidden/>
    <w:unhideWhenUsed/>
    <w:rsid w:val="00C50DF8"/>
    <w:pPr>
      <w:spacing w:after="0" w:line="240" w:lineRule="auto"/>
    </w:pPr>
    <w:tblPr>
      <w:tblStyleRowBandSize w:val="1"/>
      <w:tblStyleColBandSize w:val="1"/>
      <w:tblInd w:w="0" w:type="dxa"/>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CellMar>
        <w:top w:w="0" w:type="dxa"/>
        <w:left w:w="108" w:type="dxa"/>
        <w:bottom w:w="0" w:type="dxa"/>
        <w:right w:w="108" w:type="dxa"/>
      </w:tblCellMar>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1-42">
    <w:name w:val="Medium Grid 1 Accent 4"/>
    <w:basedOn w:val="a3"/>
    <w:uiPriority w:val="67"/>
    <w:semiHidden/>
    <w:unhideWhenUsed/>
    <w:rsid w:val="00C50DF8"/>
    <w:pPr>
      <w:spacing w:after="0" w:line="240" w:lineRule="auto"/>
    </w:pPr>
    <w:tblPr>
      <w:tblStyleRowBandSize w:val="1"/>
      <w:tblStyleColBandSize w:val="1"/>
      <w:tblInd w:w="0" w:type="dxa"/>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CellMar>
        <w:top w:w="0" w:type="dxa"/>
        <w:left w:w="108" w:type="dxa"/>
        <w:bottom w:w="0" w:type="dxa"/>
        <w:right w:w="108" w:type="dxa"/>
      </w:tblCellMar>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1-52">
    <w:name w:val="Medium Grid 1 Accent 5"/>
    <w:basedOn w:val="a3"/>
    <w:uiPriority w:val="67"/>
    <w:semiHidden/>
    <w:unhideWhenUsed/>
    <w:rsid w:val="00C50DF8"/>
    <w:pPr>
      <w:spacing w:after="0" w:line="240" w:lineRule="auto"/>
    </w:pPr>
    <w:tblPr>
      <w:tblStyleRowBandSize w:val="1"/>
      <w:tblStyleColBandSize w:val="1"/>
      <w:tblInd w:w="0" w:type="dxa"/>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CellMar>
        <w:top w:w="0" w:type="dxa"/>
        <w:left w:w="108" w:type="dxa"/>
        <w:bottom w:w="0" w:type="dxa"/>
        <w:right w:w="108" w:type="dxa"/>
      </w:tblCellMar>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1-62">
    <w:name w:val="Medium Grid 1 Accent 6"/>
    <w:basedOn w:val="a3"/>
    <w:uiPriority w:val="67"/>
    <w:semiHidden/>
    <w:unhideWhenUsed/>
    <w:rsid w:val="00C50DF8"/>
    <w:pPr>
      <w:spacing w:after="0" w:line="240" w:lineRule="auto"/>
    </w:pPr>
    <w:tblPr>
      <w:tblStyleRowBandSize w:val="1"/>
      <w:tblStyleColBandSize w:val="1"/>
      <w:tblInd w:w="0" w:type="dxa"/>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CellMar>
        <w:top w:w="0" w:type="dxa"/>
        <w:left w:w="108" w:type="dxa"/>
        <w:bottom w:w="0" w:type="dxa"/>
        <w:right w:w="108" w:type="dxa"/>
      </w:tblCellMar>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2b">
    <w:name w:val="Medium Grid 2"/>
    <w:basedOn w:val="a3"/>
    <w:uiPriority w:val="68"/>
    <w:semiHidden/>
    <w:unhideWhenUsed/>
    <w:rsid w:val="00C50DF8"/>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2">
    <w:name w:val="Medium Grid 2 Accent 1"/>
    <w:basedOn w:val="a3"/>
    <w:uiPriority w:val="68"/>
    <w:semiHidden/>
    <w:unhideWhenUsed/>
    <w:rsid w:val="00C50DF8"/>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CellMar>
        <w:top w:w="0" w:type="dxa"/>
        <w:left w:w="108" w:type="dxa"/>
        <w:bottom w:w="0" w:type="dxa"/>
        <w:right w:w="108" w:type="dxa"/>
      </w:tblCellMar>
    </w:tblPr>
    <w:tcPr>
      <w:shd w:val="clear" w:color="auto" w:fill="D6E6F4" w:themeFill="accent1" w:themeFillTint="3F"/>
    </w:tcPr>
    <w:tblStylePr w:type="firstRow">
      <w:rPr>
        <w:b/>
        <w:bCs/>
        <w:color w:val="000000" w:themeColor="text1"/>
      </w:rPr>
      <w:tblPr/>
      <w:tcPr>
        <w:shd w:val="clear" w:color="auto" w:fill="EEF5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CEA" w:themeFill="accent1" w:themeFillTint="7F"/>
      </w:tcPr>
    </w:tblStylePr>
    <w:tblStylePr w:type="band1Horz">
      <w:tblPr/>
      <w:tcPr>
        <w:tcBorders>
          <w:insideH w:val="single" w:sz="6" w:space="0" w:color="5B9BD5" w:themeColor="accent1"/>
          <w:insideV w:val="single" w:sz="6" w:space="0" w:color="5B9BD5" w:themeColor="accent1"/>
        </w:tcBorders>
        <w:shd w:val="clear" w:color="auto" w:fill="ADCCEA" w:themeFill="accent1" w:themeFillTint="7F"/>
      </w:tcPr>
    </w:tblStylePr>
    <w:tblStylePr w:type="nwCell">
      <w:tblPr/>
      <w:tcPr>
        <w:shd w:val="clear" w:color="auto" w:fill="FFFFFF" w:themeFill="background1"/>
      </w:tcPr>
    </w:tblStylePr>
  </w:style>
  <w:style w:type="table" w:styleId="2-22">
    <w:name w:val="Medium Grid 2 Accent 2"/>
    <w:basedOn w:val="a3"/>
    <w:uiPriority w:val="68"/>
    <w:semiHidden/>
    <w:unhideWhenUsed/>
    <w:rsid w:val="00C50DF8"/>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CellMar>
        <w:top w:w="0" w:type="dxa"/>
        <w:left w:w="108" w:type="dxa"/>
        <w:bottom w:w="0" w:type="dxa"/>
        <w:right w:w="108" w:type="dxa"/>
      </w:tblCellMar>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2-32">
    <w:name w:val="Medium Grid 2 Accent 3"/>
    <w:basedOn w:val="a3"/>
    <w:uiPriority w:val="68"/>
    <w:semiHidden/>
    <w:unhideWhenUsed/>
    <w:rsid w:val="00C50DF8"/>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CellMar>
        <w:top w:w="0" w:type="dxa"/>
        <w:left w:w="108" w:type="dxa"/>
        <w:bottom w:w="0" w:type="dxa"/>
        <w:right w:w="108" w:type="dxa"/>
      </w:tblCellMar>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2-42">
    <w:name w:val="Medium Grid 2 Accent 4"/>
    <w:basedOn w:val="a3"/>
    <w:uiPriority w:val="68"/>
    <w:semiHidden/>
    <w:unhideWhenUsed/>
    <w:rsid w:val="00C50DF8"/>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CellMar>
        <w:top w:w="0" w:type="dxa"/>
        <w:left w:w="108" w:type="dxa"/>
        <w:bottom w:w="0" w:type="dxa"/>
        <w:right w:w="108" w:type="dxa"/>
      </w:tblCellMar>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2-52">
    <w:name w:val="Medium Grid 2 Accent 5"/>
    <w:basedOn w:val="a3"/>
    <w:uiPriority w:val="68"/>
    <w:semiHidden/>
    <w:unhideWhenUsed/>
    <w:rsid w:val="00C50DF8"/>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CellMar>
        <w:top w:w="0" w:type="dxa"/>
        <w:left w:w="108" w:type="dxa"/>
        <w:bottom w:w="0" w:type="dxa"/>
        <w:right w:w="108" w:type="dxa"/>
      </w:tblCellMar>
    </w:tblPr>
    <w:tcPr>
      <w:shd w:val="clear" w:color="auto" w:fill="D0DBF0" w:themeFill="accent5" w:themeFillTint="3F"/>
    </w:tcPr>
    <w:tblStylePr w:type="firstRow">
      <w:rPr>
        <w:b/>
        <w:bCs/>
        <w:color w:val="000000" w:themeColor="text1"/>
      </w:rPr>
      <w:tblPr/>
      <w:tcPr>
        <w:shd w:val="clear" w:color="auto" w:fill="ECF1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color="4472C4" w:themeColor="accent5"/>
          <w:insideV w:val="single" w:sz="6" w:space="0" w:color="4472C4" w:themeColor="accent5"/>
        </w:tcBorders>
        <w:shd w:val="clear" w:color="auto" w:fill="A1B8E1" w:themeFill="accent5" w:themeFillTint="7F"/>
      </w:tcPr>
    </w:tblStylePr>
    <w:tblStylePr w:type="nwCell">
      <w:tblPr/>
      <w:tcPr>
        <w:shd w:val="clear" w:color="auto" w:fill="FFFFFF" w:themeFill="background1"/>
      </w:tcPr>
    </w:tblStylePr>
  </w:style>
  <w:style w:type="table" w:styleId="2-62">
    <w:name w:val="Medium Grid 2 Accent 6"/>
    <w:basedOn w:val="a3"/>
    <w:uiPriority w:val="68"/>
    <w:semiHidden/>
    <w:unhideWhenUsed/>
    <w:rsid w:val="00C50DF8"/>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CellMar>
        <w:top w:w="0" w:type="dxa"/>
        <w:left w:w="108" w:type="dxa"/>
        <w:bottom w:w="0" w:type="dxa"/>
        <w:right w:w="108" w:type="dxa"/>
      </w:tblCellMar>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37">
    <w:name w:val="Medium Grid 3"/>
    <w:basedOn w:val="a3"/>
    <w:uiPriority w:val="69"/>
    <w:semiHidden/>
    <w:unhideWhenUsed/>
    <w:rsid w:val="00C50DF8"/>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semiHidden/>
    <w:unhideWhenUsed/>
    <w:rsid w:val="00C50DF8"/>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table" w:styleId="3-2">
    <w:name w:val="Medium Grid 3 Accent 2"/>
    <w:basedOn w:val="a3"/>
    <w:uiPriority w:val="69"/>
    <w:semiHidden/>
    <w:unhideWhenUsed/>
    <w:rsid w:val="00C50DF8"/>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3-3">
    <w:name w:val="Medium Grid 3 Accent 3"/>
    <w:basedOn w:val="a3"/>
    <w:uiPriority w:val="69"/>
    <w:semiHidden/>
    <w:unhideWhenUsed/>
    <w:rsid w:val="00C50DF8"/>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3-4">
    <w:name w:val="Medium Grid 3 Accent 4"/>
    <w:basedOn w:val="a3"/>
    <w:uiPriority w:val="69"/>
    <w:semiHidden/>
    <w:unhideWhenUsed/>
    <w:rsid w:val="00C50DF8"/>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3-5">
    <w:name w:val="Medium Grid 3 Accent 5"/>
    <w:basedOn w:val="a3"/>
    <w:uiPriority w:val="69"/>
    <w:semiHidden/>
    <w:unhideWhenUsed/>
    <w:rsid w:val="00C50DF8"/>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5" w:themeFillTint="7F"/>
      </w:tcPr>
    </w:tblStylePr>
  </w:style>
  <w:style w:type="table" w:styleId="3-6">
    <w:name w:val="Medium Grid 3 Accent 6"/>
    <w:basedOn w:val="a3"/>
    <w:uiPriority w:val="69"/>
    <w:semiHidden/>
    <w:unhideWhenUsed/>
    <w:rsid w:val="00C50DF8"/>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aff">
    <w:name w:val="Dark List"/>
    <w:basedOn w:val="a3"/>
    <w:uiPriority w:val="70"/>
    <w:semiHidden/>
    <w:unhideWhenUsed/>
    <w:rsid w:val="00C50DF8"/>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3"/>
    <w:uiPriority w:val="70"/>
    <w:semiHidden/>
    <w:unhideWhenUsed/>
    <w:rsid w:val="00C50DF8"/>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5B9BD5"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1" w:themeFillShade="BF"/>
      </w:tcPr>
    </w:tblStylePr>
    <w:tblStylePr w:type="band1Vert">
      <w:tblPr/>
      <w:tcPr>
        <w:tcBorders>
          <w:top w:val="nil"/>
          <w:left w:val="nil"/>
          <w:bottom w:val="nil"/>
          <w:right w:val="nil"/>
          <w:insideH w:val="nil"/>
          <w:insideV w:val="nil"/>
        </w:tcBorders>
        <w:shd w:val="clear" w:color="auto" w:fill="2E74B5" w:themeFill="accent1" w:themeFillShade="BF"/>
      </w:tcPr>
    </w:tblStylePr>
    <w:tblStylePr w:type="band1Horz">
      <w:tblPr/>
      <w:tcPr>
        <w:tcBorders>
          <w:top w:val="nil"/>
          <w:left w:val="nil"/>
          <w:bottom w:val="nil"/>
          <w:right w:val="nil"/>
          <w:insideH w:val="nil"/>
          <w:insideV w:val="nil"/>
        </w:tcBorders>
        <w:shd w:val="clear" w:color="auto" w:fill="2E74B5" w:themeFill="accent1" w:themeFillShade="BF"/>
      </w:tcPr>
    </w:tblStylePr>
  </w:style>
  <w:style w:type="table" w:styleId="-23">
    <w:name w:val="Dark List Accent 2"/>
    <w:basedOn w:val="a3"/>
    <w:uiPriority w:val="70"/>
    <w:semiHidden/>
    <w:unhideWhenUsed/>
    <w:rsid w:val="00C50DF8"/>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33">
    <w:name w:val="Dark List Accent 3"/>
    <w:basedOn w:val="a3"/>
    <w:uiPriority w:val="70"/>
    <w:semiHidden/>
    <w:unhideWhenUsed/>
    <w:rsid w:val="00C50DF8"/>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43">
    <w:name w:val="Dark List Accent 4"/>
    <w:basedOn w:val="a3"/>
    <w:uiPriority w:val="70"/>
    <w:semiHidden/>
    <w:unhideWhenUsed/>
    <w:rsid w:val="00C50DF8"/>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53">
    <w:name w:val="Dark List Accent 5"/>
    <w:basedOn w:val="a3"/>
    <w:uiPriority w:val="70"/>
    <w:semiHidden/>
    <w:unhideWhenUsed/>
    <w:rsid w:val="00C50DF8"/>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472C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63">
    <w:name w:val="Dark List Accent 6"/>
    <w:basedOn w:val="a3"/>
    <w:uiPriority w:val="70"/>
    <w:semiHidden/>
    <w:unhideWhenUsed/>
    <w:rsid w:val="00C50DF8"/>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aff0">
    <w:name w:val="Colorful Shading"/>
    <w:basedOn w:val="a3"/>
    <w:uiPriority w:val="71"/>
    <w:semiHidden/>
    <w:unhideWhenUsed/>
    <w:rsid w:val="00C50DF8"/>
    <w:pPr>
      <w:spacing w:after="0" w:line="240" w:lineRule="auto"/>
    </w:pPr>
    <w:rPr>
      <w:color w:val="000000" w:themeColor="text1"/>
    </w:rPr>
    <w:tblPr>
      <w:tblStyleRowBandSize w:val="1"/>
      <w:tblStyleColBandSize w:val="1"/>
      <w:tblInd w:w="0" w:type="dxa"/>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4">
    <w:name w:val="Colorful Shading Accent 1"/>
    <w:basedOn w:val="a3"/>
    <w:uiPriority w:val="71"/>
    <w:semiHidden/>
    <w:unhideWhenUsed/>
    <w:rsid w:val="00C50DF8"/>
    <w:pPr>
      <w:spacing w:after="0" w:line="240" w:lineRule="auto"/>
    </w:pPr>
    <w:rPr>
      <w:color w:val="000000" w:themeColor="text1"/>
    </w:rPr>
    <w:tblPr>
      <w:tblStyleRowBandSize w:val="1"/>
      <w:tblStyleColBandSize w:val="1"/>
      <w:tblInd w:w="0" w:type="dxa"/>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table" w:styleId="-24">
    <w:name w:val="Colorful Shading Accent 2"/>
    <w:basedOn w:val="a3"/>
    <w:uiPriority w:val="71"/>
    <w:semiHidden/>
    <w:unhideWhenUsed/>
    <w:rsid w:val="00C50DF8"/>
    <w:pPr>
      <w:spacing w:after="0" w:line="240" w:lineRule="auto"/>
    </w:pPr>
    <w:rPr>
      <w:color w:val="000000" w:themeColor="text1"/>
    </w:rPr>
    <w:tblPr>
      <w:tblStyleRowBandSize w:val="1"/>
      <w:tblStyleColBandSize w:val="1"/>
      <w:tblInd w:w="0" w:type="dxa"/>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34">
    <w:name w:val="Colorful Shading Accent 3"/>
    <w:basedOn w:val="a3"/>
    <w:uiPriority w:val="71"/>
    <w:semiHidden/>
    <w:unhideWhenUsed/>
    <w:rsid w:val="00C50DF8"/>
    <w:pPr>
      <w:spacing w:after="0" w:line="240" w:lineRule="auto"/>
    </w:pPr>
    <w:rPr>
      <w:color w:val="000000" w:themeColor="text1"/>
    </w:rPr>
    <w:tblPr>
      <w:tblStyleRowBandSize w:val="1"/>
      <w:tblStyleColBandSize w:val="1"/>
      <w:tblInd w:w="0" w:type="dxa"/>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44">
    <w:name w:val="Colorful Shading Accent 4"/>
    <w:basedOn w:val="a3"/>
    <w:uiPriority w:val="71"/>
    <w:semiHidden/>
    <w:unhideWhenUsed/>
    <w:rsid w:val="00C50DF8"/>
    <w:pPr>
      <w:spacing w:after="0" w:line="240" w:lineRule="auto"/>
    </w:pPr>
    <w:rPr>
      <w:color w:val="000000" w:themeColor="text1"/>
    </w:rPr>
    <w:tblPr>
      <w:tblStyleRowBandSize w:val="1"/>
      <w:tblStyleColBandSize w:val="1"/>
      <w:tblInd w:w="0" w:type="dxa"/>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54">
    <w:name w:val="Colorful Shading Accent 5"/>
    <w:basedOn w:val="a3"/>
    <w:uiPriority w:val="71"/>
    <w:semiHidden/>
    <w:unhideWhenUsed/>
    <w:rsid w:val="00C50DF8"/>
    <w:pPr>
      <w:spacing w:after="0" w:line="240" w:lineRule="auto"/>
    </w:pPr>
    <w:rPr>
      <w:color w:val="000000" w:themeColor="text1"/>
    </w:rPr>
    <w:tblPr>
      <w:tblStyleRowBandSize w:val="1"/>
      <w:tblStyleColBandSize w:val="1"/>
      <w:tblInd w:w="0" w:type="dxa"/>
      <w:tblBorders>
        <w:top w:val="single" w:sz="24" w:space="0" w:color="70AD47" w:themeColor="accent6"/>
        <w:left w:val="single" w:sz="4" w:space="0" w:color="4472C4" w:themeColor="accent5"/>
        <w:bottom w:val="single" w:sz="4" w:space="0" w:color="4472C4" w:themeColor="accent5"/>
        <w:right w:val="single" w:sz="4" w:space="0" w:color="4472C4"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CF1F9"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5" w:themeFillShade="99"/>
      </w:tcPr>
    </w:tblStylePr>
    <w:tblStylePr w:type="firstCol">
      <w:rPr>
        <w:color w:val="FFFFFF" w:themeColor="background1"/>
      </w:rPr>
      <w:tblPr/>
      <w:tcPr>
        <w:tcBorders>
          <w:top w:val="nil"/>
          <w:left w:val="nil"/>
          <w:bottom w:val="nil"/>
          <w:right w:val="nil"/>
          <w:insideH w:val="single" w:sz="4" w:space="0" w:color="264378" w:themeColor="accent5" w:themeShade="99"/>
          <w:insideV w:val="nil"/>
        </w:tcBorders>
        <w:shd w:val="clear" w:color="auto" w:fill="26437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rPr>
    </w:tblStylePr>
    <w:tblStylePr w:type="nwCell">
      <w:rPr>
        <w:color w:val="000000" w:themeColor="text1"/>
      </w:rPr>
    </w:tblStylePr>
  </w:style>
  <w:style w:type="table" w:styleId="-64">
    <w:name w:val="Colorful Shading Accent 6"/>
    <w:basedOn w:val="a3"/>
    <w:uiPriority w:val="71"/>
    <w:semiHidden/>
    <w:unhideWhenUsed/>
    <w:rsid w:val="00C50DF8"/>
    <w:pPr>
      <w:spacing w:after="0" w:line="240" w:lineRule="auto"/>
    </w:pPr>
    <w:rPr>
      <w:color w:val="000000" w:themeColor="text1"/>
    </w:rPr>
    <w:tblPr>
      <w:tblStyleRowBandSize w:val="1"/>
      <w:tblStyleColBandSize w:val="1"/>
      <w:tblInd w:w="0" w:type="dxa"/>
      <w:tblBorders>
        <w:top w:val="single" w:sz="24" w:space="0" w:color="4472C4"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0F7EC" w:themeFill="accent6" w:themeFillTint="19"/>
    </w:tcPr>
    <w:tblStylePr w:type="firstRow">
      <w:rPr>
        <w:b/>
        <w:bCs/>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aff1">
    <w:name w:val="Colorful List"/>
    <w:basedOn w:val="a3"/>
    <w:uiPriority w:val="72"/>
    <w:semiHidden/>
    <w:unhideWhenUsed/>
    <w:rsid w:val="00C50DF8"/>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5">
    <w:name w:val="Colorful List Accent 1"/>
    <w:basedOn w:val="a3"/>
    <w:uiPriority w:val="72"/>
    <w:semiHidden/>
    <w:unhideWhenUsed/>
    <w:rsid w:val="00C50DF8"/>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25">
    <w:name w:val="Colorful List Accent 2"/>
    <w:basedOn w:val="a3"/>
    <w:uiPriority w:val="72"/>
    <w:semiHidden/>
    <w:unhideWhenUsed/>
    <w:rsid w:val="00C50DF8"/>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35">
    <w:name w:val="Colorful List Accent 3"/>
    <w:basedOn w:val="a3"/>
    <w:uiPriority w:val="72"/>
    <w:semiHidden/>
    <w:unhideWhenUsed/>
    <w:rsid w:val="00C50DF8"/>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45">
    <w:name w:val="Colorful List Accent 4"/>
    <w:basedOn w:val="a3"/>
    <w:uiPriority w:val="72"/>
    <w:semiHidden/>
    <w:unhideWhenUsed/>
    <w:rsid w:val="00C50DF8"/>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55">
    <w:name w:val="Colorful List Accent 5"/>
    <w:basedOn w:val="a3"/>
    <w:uiPriority w:val="72"/>
    <w:semiHidden/>
    <w:unhideWhenUsed/>
    <w:rsid w:val="00C50DF8"/>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CF1F9"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5" w:themeFillTint="3F"/>
      </w:tcPr>
    </w:tblStylePr>
    <w:tblStylePr w:type="band1Horz">
      <w:tblPr/>
      <w:tcPr>
        <w:shd w:val="clear" w:color="auto" w:fill="D9E2F3" w:themeFill="accent5" w:themeFillTint="33"/>
      </w:tcPr>
    </w:tblStylePr>
  </w:style>
  <w:style w:type="table" w:styleId="-65">
    <w:name w:val="Colorful List Accent 6"/>
    <w:basedOn w:val="a3"/>
    <w:uiPriority w:val="72"/>
    <w:semiHidden/>
    <w:unhideWhenUsed/>
    <w:rsid w:val="00C50DF8"/>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259A0" w:themeFill="accent5" w:themeFillShade="CC"/>
      </w:tcPr>
    </w:tblStylePr>
    <w:tblStylePr w:type="lastRow">
      <w:rPr>
        <w:b/>
        <w:bCs/>
        <w:color w:val="3259A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aff2">
    <w:name w:val="Colorful Grid"/>
    <w:basedOn w:val="a3"/>
    <w:uiPriority w:val="73"/>
    <w:semiHidden/>
    <w:unhideWhenUsed/>
    <w:rsid w:val="00C50DF8"/>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6">
    <w:name w:val="Colorful Grid Accent 1"/>
    <w:basedOn w:val="a3"/>
    <w:uiPriority w:val="73"/>
    <w:semiHidden/>
    <w:unhideWhenUsed/>
    <w:rsid w:val="00C50DF8"/>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rPr>
      <w:tblPr/>
      <w:tcPr>
        <w:shd w:val="clear" w:color="auto" w:fill="BDD6EE" w:themeFill="accent1" w:themeFillTint="66"/>
      </w:tcPr>
    </w:tblStylePr>
    <w:tblStylePr w:type="firstCol">
      <w:rPr>
        <w:color w:val="FFFFFF" w:themeColor="background1"/>
      </w:rPr>
      <w:tblPr/>
      <w:tcPr>
        <w:shd w:val="clear" w:color="auto" w:fill="2E74B5" w:themeFill="accent1" w:themeFillShade="BF"/>
      </w:tcPr>
    </w:tblStylePr>
    <w:tblStylePr w:type="lastCol">
      <w:rPr>
        <w:color w:val="FFFFFF" w:themeColor="background1"/>
      </w:rPr>
      <w:tblPr/>
      <w:tcPr>
        <w:shd w:val="clear" w:color="auto" w:fill="2E74B5" w:themeFill="accent1" w:themeFillShade="BF"/>
      </w:tc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26">
    <w:name w:val="Colorful Grid Accent 2"/>
    <w:basedOn w:val="a3"/>
    <w:uiPriority w:val="73"/>
    <w:semiHidden/>
    <w:unhideWhenUsed/>
    <w:rsid w:val="00C50DF8"/>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36">
    <w:name w:val="Colorful Grid Accent 3"/>
    <w:basedOn w:val="a3"/>
    <w:uiPriority w:val="73"/>
    <w:semiHidden/>
    <w:unhideWhenUsed/>
    <w:rsid w:val="00C50DF8"/>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46">
    <w:name w:val="Colorful Grid Accent 4"/>
    <w:basedOn w:val="a3"/>
    <w:uiPriority w:val="73"/>
    <w:semiHidden/>
    <w:unhideWhenUsed/>
    <w:rsid w:val="00C50DF8"/>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56">
    <w:name w:val="Colorful Grid Accent 5"/>
    <w:basedOn w:val="a3"/>
    <w:uiPriority w:val="73"/>
    <w:semiHidden/>
    <w:unhideWhenUsed/>
    <w:rsid w:val="00C50DF8"/>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rPr>
      <w:tblPr/>
      <w:tcPr>
        <w:shd w:val="clear" w:color="auto" w:fill="B4C6E7" w:themeFill="accent5" w:themeFillTint="66"/>
      </w:tcPr>
    </w:tblStylePr>
    <w:tblStylePr w:type="firstCol">
      <w:rPr>
        <w:color w:val="FFFFFF" w:themeColor="background1"/>
      </w:rPr>
      <w:tblPr/>
      <w:tcPr>
        <w:shd w:val="clear" w:color="auto" w:fill="2F5496" w:themeFill="accent5" w:themeFillShade="BF"/>
      </w:tcPr>
    </w:tblStylePr>
    <w:tblStylePr w:type="lastCol">
      <w:rPr>
        <w:color w:val="FFFFFF" w:themeColor="background1"/>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66">
    <w:name w:val="Colorful Grid Accent 6"/>
    <w:basedOn w:val="a3"/>
    <w:uiPriority w:val="73"/>
    <w:semiHidden/>
    <w:unhideWhenUsed/>
    <w:rsid w:val="00C50DF8"/>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styleId="aff7">
    <w:name w:val="Normal (Web)"/>
    <w:basedOn w:val="a1"/>
    <w:uiPriority w:val="99"/>
    <w:semiHidden/>
    <w:unhideWhenUsed/>
    <w:rsid w:val="00C50DF8"/>
    <w:rPr>
      <w:rFonts w:ascii="Times New Roman" w:hAnsi="Times New Roman" w:cs="Times New Roman"/>
      <w:sz w:val="24"/>
      <w:szCs w:val="24"/>
    </w:rPr>
  </w:style>
  <w:style w:type="character" w:styleId="aff8">
    <w:name w:val="Hyperlink"/>
    <w:basedOn w:val="a2"/>
    <w:uiPriority w:val="99"/>
    <w:unhideWhenUsed/>
    <w:rsid w:val="009B2B4E"/>
    <w:rPr>
      <w:color w:val="0563C1" w:themeColor="hyperlink"/>
      <w:u w:val="single"/>
    </w:rPr>
  </w:style>
  <w:style w:type="paragraph" w:styleId="aff9">
    <w:name w:val="Balloon Text"/>
    <w:basedOn w:val="a1"/>
    <w:link w:val="affa"/>
    <w:uiPriority w:val="99"/>
    <w:semiHidden/>
    <w:unhideWhenUsed/>
    <w:rsid w:val="006607A5"/>
    <w:pPr>
      <w:spacing w:after="0" w:line="240" w:lineRule="auto"/>
    </w:pPr>
    <w:rPr>
      <w:rFonts w:ascii="Segoe UI" w:hAnsi="Segoe UI" w:cs="Segoe UI"/>
      <w:sz w:val="18"/>
      <w:szCs w:val="18"/>
    </w:rPr>
  </w:style>
  <w:style w:type="character" w:customStyle="1" w:styleId="affa">
    <w:name w:val="Текст выноски Знак"/>
    <w:basedOn w:val="a2"/>
    <w:link w:val="aff9"/>
    <w:uiPriority w:val="99"/>
    <w:semiHidden/>
    <w:rsid w:val="006607A5"/>
    <w:rPr>
      <w:rFonts w:ascii="Segoe UI" w:hAnsi="Segoe UI" w:cs="Segoe UI"/>
      <w:sz w:val="18"/>
      <w:szCs w:val="18"/>
    </w:rPr>
  </w:style>
  <w:style w:type="character" w:customStyle="1" w:styleId="UnresolvedMention">
    <w:name w:val="Unresolved Mention"/>
    <w:basedOn w:val="a2"/>
    <w:uiPriority w:val="99"/>
    <w:semiHidden/>
    <w:unhideWhenUsed/>
    <w:rsid w:val="0009689E"/>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B65CD3"/>
  </w:style>
  <w:style w:type="paragraph" w:styleId="1">
    <w:name w:val="heading 1"/>
    <w:basedOn w:val="a1"/>
    <w:next w:val="a1"/>
    <w:link w:val="11"/>
    <w:uiPriority w:val="9"/>
    <w:qFormat/>
    <w:rsid w:val="00C50DF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1">
    <w:name w:val="heading 2"/>
    <w:basedOn w:val="a1"/>
    <w:next w:val="a1"/>
    <w:link w:val="22"/>
    <w:uiPriority w:val="9"/>
    <w:semiHidden/>
    <w:unhideWhenUsed/>
    <w:qFormat/>
    <w:rsid w:val="00C50DF8"/>
    <w:pPr>
      <w:keepNext/>
      <w:keepLines/>
      <w:spacing w:before="40" w:after="0"/>
      <w:outlineLvl w:val="1"/>
    </w:pPr>
    <w:rPr>
      <w:rFonts w:ascii="Calibri" w:eastAsia="MS Gothic" w:hAnsi="Calibri" w:cs="Times New Roman"/>
      <w:b/>
      <w:bCs/>
      <w:color w:val="4F81BD"/>
      <w:sz w:val="26"/>
      <w:szCs w:val="26"/>
    </w:rPr>
  </w:style>
  <w:style w:type="paragraph" w:styleId="31">
    <w:name w:val="heading 3"/>
    <w:basedOn w:val="a1"/>
    <w:next w:val="a1"/>
    <w:link w:val="32"/>
    <w:uiPriority w:val="9"/>
    <w:semiHidden/>
    <w:unhideWhenUsed/>
    <w:qFormat/>
    <w:rsid w:val="00C50DF8"/>
    <w:pPr>
      <w:keepNext/>
      <w:keepLines/>
      <w:spacing w:before="40" w:after="0"/>
      <w:outlineLvl w:val="2"/>
    </w:pPr>
    <w:rPr>
      <w:rFonts w:ascii="Calibri" w:eastAsia="MS Gothic" w:hAnsi="Calibri" w:cs="Times New Roman"/>
      <w:b/>
      <w:bCs/>
      <w:color w:val="4F81BD"/>
    </w:rPr>
  </w:style>
  <w:style w:type="paragraph" w:styleId="4">
    <w:name w:val="heading 4"/>
    <w:basedOn w:val="a1"/>
    <w:next w:val="a1"/>
    <w:link w:val="40"/>
    <w:uiPriority w:val="9"/>
    <w:semiHidden/>
    <w:unhideWhenUsed/>
    <w:qFormat/>
    <w:rsid w:val="00C50DF8"/>
    <w:pPr>
      <w:keepNext/>
      <w:keepLines/>
      <w:spacing w:before="40" w:after="0"/>
      <w:outlineLvl w:val="3"/>
    </w:pPr>
    <w:rPr>
      <w:rFonts w:ascii="Calibri" w:eastAsia="MS Gothic" w:hAnsi="Calibri" w:cs="Times New Roman"/>
      <w:b/>
      <w:bCs/>
      <w:i/>
      <w:iCs/>
      <w:color w:val="4F81BD"/>
    </w:rPr>
  </w:style>
  <w:style w:type="paragraph" w:styleId="5">
    <w:name w:val="heading 5"/>
    <w:basedOn w:val="a1"/>
    <w:next w:val="a1"/>
    <w:link w:val="50"/>
    <w:uiPriority w:val="9"/>
    <w:semiHidden/>
    <w:unhideWhenUsed/>
    <w:qFormat/>
    <w:rsid w:val="00C50DF8"/>
    <w:pPr>
      <w:keepNext/>
      <w:keepLines/>
      <w:spacing w:before="40" w:after="0"/>
      <w:outlineLvl w:val="4"/>
    </w:pPr>
    <w:rPr>
      <w:rFonts w:ascii="Calibri" w:eastAsia="MS Gothic" w:hAnsi="Calibri" w:cs="Times New Roman"/>
      <w:color w:val="243F60"/>
    </w:rPr>
  </w:style>
  <w:style w:type="paragraph" w:styleId="6">
    <w:name w:val="heading 6"/>
    <w:basedOn w:val="a1"/>
    <w:next w:val="a1"/>
    <w:link w:val="60"/>
    <w:uiPriority w:val="9"/>
    <w:semiHidden/>
    <w:unhideWhenUsed/>
    <w:qFormat/>
    <w:rsid w:val="00C50DF8"/>
    <w:pPr>
      <w:keepNext/>
      <w:keepLines/>
      <w:spacing w:before="40" w:after="0"/>
      <w:outlineLvl w:val="5"/>
    </w:pPr>
    <w:rPr>
      <w:rFonts w:ascii="Calibri" w:eastAsia="MS Gothic" w:hAnsi="Calibri" w:cs="Times New Roman"/>
      <w:i/>
      <w:iCs/>
      <w:color w:val="243F60"/>
    </w:rPr>
  </w:style>
  <w:style w:type="paragraph" w:styleId="7">
    <w:name w:val="heading 7"/>
    <w:basedOn w:val="a1"/>
    <w:next w:val="a1"/>
    <w:link w:val="70"/>
    <w:uiPriority w:val="9"/>
    <w:semiHidden/>
    <w:unhideWhenUsed/>
    <w:qFormat/>
    <w:rsid w:val="00C50DF8"/>
    <w:pPr>
      <w:keepNext/>
      <w:keepLines/>
      <w:spacing w:before="40" w:after="0"/>
      <w:outlineLvl w:val="6"/>
    </w:pPr>
    <w:rPr>
      <w:rFonts w:ascii="Calibri" w:eastAsia="MS Gothic" w:hAnsi="Calibri" w:cs="Times New Roman"/>
      <w:i/>
      <w:iCs/>
      <w:color w:val="404040"/>
    </w:rPr>
  </w:style>
  <w:style w:type="paragraph" w:styleId="8">
    <w:name w:val="heading 8"/>
    <w:basedOn w:val="a1"/>
    <w:next w:val="a1"/>
    <w:link w:val="80"/>
    <w:uiPriority w:val="9"/>
    <w:semiHidden/>
    <w:unhideWhenUsed/>
    <w:qFormat/>
    <w:rsid w:val="00C50DF8"/>
    <w:pPr>
      <w:keepNext/>
      <w:keepLines/>
      <w:spacing w:before="40" w:after="0"/>
      <w:outlineLvl w:val="7"/>
    </w:pPr>
    <w:rPr>
      <w:rFonts w:ascii="Calibri" w:eastAsia="MS Gothic" w:hAnsi="Calibri" w:cs="Times New Roman"/>
      <w:color w:val="4F81BD"/>
      <w:sz w:val="20"/>
      <w:szCs w:val="20"/>
    </w:rPr>
  </w:style>
  <w:style w:type="paragraph" w:styleId="9">
    <w:name w:val="heading 9"/>
    <w:basedOn w:val="a1"/>
    <w:next w:val="a1"/>
    <w:link w:val="90"/>
    <w:uiPriority w:val="9"/>
    <w:semiHidden/>
    <w:unhideWhenUsed/>
    <w:qFormat/>
    <w:rsid w:val="00C50DF8"/>
    <w:pPr>
      <w:keepNext/>
      <w:keepLines/>
      <w:spacing w:before="40" w:after="0"/>
      <w:outlineLvl w:val="8"/>
    </w:pPr>
    <w:rPr>
      <w:rFonts w:ascii="Calibri" w:eastAsia="MS Gothic" w:hAnsi="Calibri" w:cs="Times New Roman"/>
      <w:i/>
      <w:iCs/>
      <w:color w:val="404040"/>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10"/>
    <w:uiPriority w:val="9"/>
    <w:rsid w:val="00C50DF8"/>
    <w:rPr>
      <w:rFonts w:asciiTheme="majorHAnsi" w:eastAsiaTheme="majorEastAsia" w:hAnsiTheme="majorHAnsi" w:cstheme="majorBidi"/>
      <w:color w:val="2E74B5" w:themeColor="accent1" w:themeShade="BF"/>
      <w:sz w:val="32"/>
      <w:szCs w:val="32"/>
    </w:rPr>
  </w:style>
  <w:style w:type="character" w:customStyle="1" w:styleId="22">
    <w:name w:val="Заголовок 2 Знак"/>
    <w:basedOn w:val="a2"/>
    <w:link w:val="21"/>
    <w:uiPriority w:val="9"/>
    <w:semiHidden/>
    <w:rsid w:val="00C50DF8"/>
    <w:rPr>
      <w:rFonts w:ascii="Calibri" w:eastAsia="MS Gothic" w:hAnsi="Calibri" w:cs="Times New Roman"/>
      <w:b/>
      <w:bCs/>
      <w:color w:val="4F81BD"/>
      <w:sz w:val="26"/>
      <w:szCs w:val="26"/>
    </w:rPr>
  </w:style>
  <w:style w:type="character" w:customStyle="1" w:styleId="32">
    <w:name w:val="Заголовок 3 Знак"/>
    <w:basedOn w:val="a2"/>
    <w:link w:val="31"/>
    <w:uiPriority w:val="9"/>
    <w:semiHidden/>
    <w:rsid w:val="00C50DF8"/>
    <w:rPr>
      <w:rFonts w:ascii="Calibri" w:eastAsia="MS Gothic" w:hAnsi="Calibri" w:cs="Times New Roman"/>
      <w:b/>
      <w:bCs/>
      <w:color w:val="4F81BD"/>
    </w:rPr>
  </w:style>
  <w:style w:type="character" w:customStyle="1" w:styleId="40">
    <w:name w:val="Заголовок 4 Знак"/>
    <w:basedOn w:val="a2"/>
    <w:link w:val="4"/>
    <w:uiPriority w:val="9"/>
    <w:semiHidden/>
    <w:rsid w:val="00C50DF8"/>
    <w:rPr>
      <w:rFonts w:ascii="Calibri" w:eastAsia="MS Gothic" w:hAnsi="Calibri" w:cs="Times New Roman"/>
      <w:b/>
      <w:bCs/>
      <w:i/>
      <w:iCs/>
      <w:color w:val="4F81BD"/>
    </w:rPr>
  </w:style>
  <w:style w:type="character" w:customStyle="1" w:styleId="50">
    <w:name w:val="Заголовок 5 Знак"/>
    <w:basedOn w:val="a2"/>
    <w:link w:val="5"/>
    <w:uiPriority w:val="9"/>
    <w:semiHidden/>
    <w:rsid w:val="00C50DF8"/>
    <w:rPr>
      <w:rFonts w:ascii="Calibri" w:eastAsia="MS Gothic" w:hAnsi="Calibri" w:cs="Times New Roman"/>
      <w:color w:val="243F60"/>
    </w:rPr>
  </w:style>
  <w:style w:type="character" w:customStyle="1" w:styleId="60">
    <w:name w:val="Заголовок 6 Знак"/>
    <w:basedOn w:val="a2"/>
    <w:link w:val="6"/>
    <w:uiPriority w:val="9"/>
    <w:semiHidden/>
    <w:rsid w:val="00C50DF8"/>
    <w:rPr>
      <w:rFonts w:ascii="Calibri" w:eastAsia="MS Gothic" w:hAnsi="Calibri" w:cs="Times New Roman"/>
      <w:i/>
      <w:iCs/>
      <w:color w:val="243F60"/>
    </w:rPr>
  </w:style>
  <w:style w:type="character" w:customStyle="1" w:styleId="70">
    <w:name w:val="Заголовок 7 Знак"/>
    <w:basedOn w:val="a2"/>
    <w:link w:val="7"/>
    <w:uiPriority w:val="9"/>
    <w:semiHidden/>
    <w:rsid w:val="00C50DF8"/>
    <w:rPr>
      <w:rFonts w:ascii="Calibri" w:eastAsia="MS Gothic" w:hAnsi="Calibri" w:cs="Times New Roman"/>
      <w:i/>
      <w:iCs/>
      <w:color w:val="404040"/>
    </w:rPr>
  </w:style>
  <w:style w:type="character" w:customStyle="1" w:styleId="80">
    <w:name w:val="Заголовок 8 Знак"/>
    <w:basedOn w:val="a2"/>
    <w:link w:val="8"/>
    <w:uiPriority w:val="9"/>
    <w:semiHidden/>
    <w:rsid w:val="00C50DF8"/>
    <w:rPr>
      <w:rFonts w:ascii="Calibri" w:eastAsia="MS Gothic" w:hAnsi="Calibri" w:cs="Times New Roman"/>
      <w:color w:val="4F81BD"/>
      <w:sz w:val="20"/>
      <w:szCs w:val="20"/>
    </w:rPr>
  </w:style>
  <w:style w:type="character" w:customStyle="1" w:styleId="90">
    <w:name w:val="Заголовок 9 Знак"/>
    <w:basedOn w:val="a2"/>
    <w:link w:val="9"/>
    <w:uiPriority w:val="9"/>
    <w:semiHidden/>
    <w:rsid w:val="00C50DF8"/>
    <w:rPr>
      <w:rFonts w:ascii="Calibri" w:eastAsia="MS Gothic" w:hAnsi="Calibri" w:cs="Times New Roman"/>
      <w:i/>
      <w:iCs/>
      <w:color w:val="404040"/>
      <w:sz w:val="20"/>
      <w:szCs w:val="20"/>
    </w:rPr>
  </w:style>
  <w:style w:type="paragraph" w:customStyle="1" w:styleId="110">
    <w:name w:val="Заголовок 11"/>
    <w:basedOn w:val="a1"/>
    <w:next w:val="a1"/>
    <w:link w:val="10"/>
    <w:uiPriority w:val="9"/>
    <w:qFormat/>
    <w:rsid w:val="00C50DF8"/>
    <w:pPr>
      <w:keepNext/>
      <w:keepLines/>
      <w:spacing w:before="480" w:after="0" w:line="276" w:lineRule="auto"/>
      <w:outlineLvl w:val="0"/>
    </w:pPr>
    <w:rPr>
      <w:rFonts w:asciiTheme="majorHAnsi" w:eastAsiaTheme="majorEastAsia" w:hAnsiTheme="majorHAnsi" w:cstheme="majorBidi"/>
      <w:color w:val="2E74B5" w:themeColor="accent1" w:themeShade="BF"/>
      <w:sz w:val="32"/>
      <w:szCs w:val="32"/>
    </w:rPr>
  </w:style>
  <w:style w:type="paragraph" w:customStyle="1" w:styleId="210">
    <w:name w:val="Заголовок 21"/>
    <w:basedOn w:val="a1"/>
    <w:next w:val="a1"/>
    <w:uiPriority w:val="9"/>
    <w:unhideWhenUsed/>
    <w:qFormat/>
    <w:rsid w:val="00C50DF8"/>
    <w:pPr>
      <w:keepNext/>
      <w:keepLines/>
      <w:spacing w:before="200" w:after="0" w:line="276" w:lineRule="auto"/>
      <w:outlineLvl w:val="1"/>
    </w:pPr>
    <w:rPr>
      <w:rFonts w:ascii="Calibri" w:eastAsia="MS Gothic" w:hAnsi="Calibri" w:cs="Times New Roman"/>
      <w:b/>
      <w:bCs/>
      <w:color w:val="4F81BD"/>
      <w:sz w:val="26"/>
      <w:szCs w:val="26"/>
      <w:lang w:val="en-US"/>
    </w:rPr>
  </w:style>
  <w:style w:type="paragraph" w:customStyle="1" w:styleId="310">
    <w:name w:val="Заголовок 31"/>
    <w:basedOn w:val="a1"/>
    <w:next w:val="a1"/>
    <w:uiPriority w:val="9"/>
    <w:unhideWhenUsed/>
    <w:qFormat/>
    <w:rsid w:val="00C50DF8"/>
    <w:pPr>
      <w:keepNext/>
      <w:keepLines/>
      <w:spacing w:before="200" w:after="0" w:line="276" w:lineRule="auto"/>
      <w:outlineLvl w:val="2"/>
    </w:pPr>
    <w:rPr>
      <w:rFonts w:ascii="Calibri" w:eastAsia="MS Gothic" w:hAnsi="Calibri" w:cs="Times New Roman"/>
      <w:b/>
      <w:bCs/>
      <w:color w:val="4F81BD"/>
      <w:lang w:val="en-US"/>
    </w:rPr>
  </w:style>
  <w:style w:type="paragraph" w:customStyle="1" w:styleId="41">
    <w:name w:val="Заголовок 41"/>
    <w:basedOn w:val="a1"/>
    <w:next w:val="a1"/>
    <w:uiPriority w:val="9"/>
    <w:semiHidden/>
    <w:unhideWhenUsed/>
    <w:qFormat/>
    <w:rsid w:val="00C50DF8"/>
    <w:pPr>
      <w:keepNext/>
      <w:keepLines/>
      <w:spacing w:before="200" w:after="0" w:line="276" w:lineRule="auto"/>
      <w:outlineLvl w:val="3"/>
    </w:pPr>
    <w:rPr>
      <w:rFonts w:ascii="Calibri" w:eastAsia="MS Gothic" w:hAnsi="Calibri" w:cs="Times New Roman"/>
      <w:b/>
      <w:bCs/>
      <w:i/>
      <w:iCs/>
      <w:color w:val="4F81BD"/>
      <w:lang w:val="en-US"/>
    </w:rPr>
  </w:style>
  <w:style w:type="paragraph" w:customStyle="1" w:styleId="51">
    <w:name w:val="Заголовок 51"/>
    <w:basedOn w:val="a1"/>
    <w:next w:val="a1"/>
    <w:uiPriority w:val="9"/>
    <w:semiHidden/>
    <w:unhideWhenUsed/>
    <w:qFormat/>
    <w:rsid w:val="00C50DF8"/>
    <w:pPr>
      <w:keepNext/>
      <w:keepLines/>
      <w:spacing w:before="200" w:after="0" w:line="276" w:lineRule="auto"/>
      <w:outlineLvl w:val="4"/>
    </w:pPr>
    <w:rPr>
      <w:rFonts w:ascii="Calibri" w:eastAsia="MS Gothic" w:hAnsi="Calibri" w:cs="Times New Roman"/>
      <w:color w:val="243F60"/>
      <w:lang w:val="en-US"/>
    </w:rPr>
  </w:style>
  <w:style w:type="paragraph" w:customStyle="1" w:styleId="61">
    <w:name w:val="Заголовок 61"/>
    <w:basedOn w:val="a1"/>
    <w:next w:val="a1"/>
    <w:uiPriority w:val="9"/>
    <w:semiHidden/>
    <w:unhideWhenUsed/>
    <w:qFormat/>
    <w:rsid w:val="00C50DF8"/>
    <w:pPr>
      <w:keepNext/>
      <w:keepLines/>
      <w:spacing w:before="200" w:after="0" w:line="276" w:lineRule="auto"/>
      <w:outlineLvl w:val="5"/>
    </w:pPr>
    <w:rPr>
      <w:rFonts w:ascii="Calibri" w:eastAsia="MS Gothic" w:hAnsi="Calibri" w:cs="Times New Roman"/>
      <w:i/>
      <w:iCs/>
      <w:color w:val="243F60"/>
      <w:lang w:val="en-US"/>
    </w:rPr>
  </w:style>
  <w:style w:type="paragraph" w:customStyle="1" w:styleId="71">
    <w:name w:val="Заголовок 71"/>
    <w:basedOn w:val="a1"/>
    <w:next w:val="a1"/>
    <w:uiPriority w:val="9"/>
    <w:semiHidden/>
    <w:unhideWhenUsed/>
    <w:qFormat/>
    <w:rsid w:val="00C50DF8"/>
    <w:pPr>
      <w:keepNext/>
      <w:keepLines/>
      <w:spacing w:before="200" w:after="0" w:line="276" w:lineRule="auto"/>
      <w:outlineLvl w:val="6"/>
    </w:pPr>
    <w:rPr>
      <w:rFonts w:ascii="Calibri" w:eastAsia="MS Gothic" w:hAnsi="Calibri" w:cs="Times New Roman"/>
      <w:i/>
      <w:iCs/>
      <w:color w:val="404040"/>
      <w:lang w:val="en-US"/>
    </w:rPr>
  </w:style>
  <w:style w:type="paragraph" w:customStyle="1" w:styleId="81">
    <w:name w:val="Заголовок 81"/>
    <w:basedOn w:val="a1"/>
    <w:next w:val="a1"/>
    <w:uiPriority w:val="9"/>
    <w:semiHidden/>
    <w:unhideWhenUsed/>
    <w:qFormat/>
    <w:rsid w:val="00C50DF8"/>
    <w:pPr>
      <w:keepNext/>
      <w:keepLines/>
      <w:spacing w:before="200" w:after="0" w:line="276" w:lineRule="auto"/>
      <w:outlineLvl w:val="7"/>
    </w:pPr>
    <w:rPr>
      <w:rFonts w:ascii="Calibri" w:eastAsia="MS Gothic" w:hAnsi="Calibri" w:cs="Times New Roman"/>
      <w:color w:val="4F81BD"/>
      <w:sz w:val="20"/>
      <w:szCs w:val="20"/>
      <w:lang w:val="en-US"/>
    </w:rPr>
  </w:style>
  <w:style w:type="paragraph" w:customStyle="1" w:styleId="91">
    <w:name w:val="Заголовок 91"/>
    <w:basedOn w:val="a1"/>
    <w:next w:val="a1"/>
    <w:uiPriority w:val="9"/>
    <w:semiHidden/>
    <w:unhideWhenUsed/>
    <w:qFormat/>
    <w:rsid w:val="00C50DF8"/>
    <w:pPr>
      <w:keepNext/>
      <w:keepLines/>
      <w:spacing w:before="200" w:after="0" w:line="276" w:lineRule="auto"/>
      <w:outlineLvl w:val="8"/>
    </w:pPr>
    <w:rPr>
      <w:rFonts w:ascii="Calibri" w:eastAsia="MS Gothic" w:hAnsi="Calibri" w:cs="Times New Roman"/>
      <w:i/>
      <w:iCs/>
      <w:color w:val="404040"/>
      <w:sz w:val="20"/>
      <w:szCs w:val="20"/>
      <w:lang w:val="en-US"/>
    </w:rPr>
  </w:style>
  <w:style w:type="numbering" w:customStyle="1" w:styleId="12">
    <w:name w:val="Нет списка1"/>
    <w:next w:val="a4"/>
    <w:uiPriority w:val="99"/>
    <w:semiHidden/>
    <w:unhideWhenUsed/>
    <w:rsid w:val="00C50DF8"/>
  </w:style>
  <w:style w:type="paragraph" w:styleId="a5">
    <w:name w:val="header"/>
    <w:basedOn w:val="a1"/>
    <w:link w:val="a6"/>
    <w:uiPriority w:val="99"/>
    <w:unhideWhenUsed/>
    <w:rsid w:val="00C50DF8"/>
    <w:pPr>
      <w:tabs>
        <w:tab w:val="center" w:pos="4680"/>
        <w:tab w:val="right" w:pos="9360"/>
      </w:tabs>
      <w:spacing w:after="0" w:line="240" w:lineRule="auto"/>
    </w:pPr>
    <w:rPr>
      <w:rFonts w:eastAsia="MS Mincho"/>
      <w:lang w:val="en-US"/>
    </w:rPr>
  </w:style>
  <w:style w:type="character" w:customStyle="1" w:styleId="a6">
    <w:name w:val="Верхний колонтитул Знак"/>
    <w:basedOn w:val="a2"/>
    <w:link w:val="a5"/>
    <w:uiPriority w:val="99"/>
    <w:rsid w:val="00C50DF8"/>
    <w:rPr>
      <w:rFonts w:eastAsia="MS Mincho"/>
      <w:lang w:val="en-US"/>
    </w:rPr>
  </w:style>
  <w:style w:type="paragraph" w:styleId="a7">
    <w:name w:val="footer"/>
    <w:basedOn w:val="a1"/>
    <w:link w:val="a8"/>
    <w:uiPriority w:val="99"/>
    <w:unhideWhenUsed/>
    <w:rsid w:val="00C50DF8"/>
    <w:pPr>
      <w:tabs>
        <w:tab w:val="center" w:pos="4680"/>
        <w:tab w:val="right" w:pos="9360"/>
      </w:tabs>
      <w:spacing w:after="0" w:line="240" w:lineRule="auto"/>
    </w:pPr>
    <w:rPr>
      <w:rFonts w:eastAsia="MS Mincho"/>
      <w:lang w:val="en-US"/>
    </w:rPr>
  </w:style>
  <w:style w:type="character" w:customStyle="1" w:styleId="a8">
    <w:name w:val="Нижний колонтитул Знак"/>
    <w:basedOn w:val="a2"/>
    <w:link w:val="a7"/>
    <w:uiPriority w:val="99"/>
    <w:rsid w:val="00C50DF8"/>
    <w:rPr>
      <w:rFonts w:eastAsia="MS Mincho"/>
      <w:lang w:val="en-US"/>
    </w:rPr>
  </w:style>
  <w:style w:type="paragraph" w:styleId="a9">
    <w:name w:val="No Spacing"/>
    <w:uiPriority w:val="1"/>
    <w:qFormat/>
    <w:rsid w:val="00C50DF8"/>
    <w:pPr>
      <w:spacing w:after="0" w:line="240" w:lineRule="auto"/>
    </w:pPr>
    <w:rPr>
      <w:rFonts w:eastAsia="MS Mincho"/>
      <w:lang w:val="en-US"/>
    </w:rPr>
  </w:style>
  <w:style w:type="paragraph" w:customStyle="1" w:styleId="13">
    <w:name w:val="Заголовок1"/>
    <w:basedOn w:val="a1"/>
    <w:next w:val="a1"/>
    <w:uiPriority w:val="10"/>
    <w:qFormat/>
    <w:rsid w:val="00C50DF8"/>
    <w:pPr>
      <w:pBdr>
        <w:bottom w:val="single" w:sz="8" w:space="4" w:color="4F81BD"/>
      </w:pBdr>
      <w:spacing w:after="300" w:line="240" w:lineRule="auto"/>
      <w:contextualSpacing/>
    </w:pPr>
    <w:rPr>
      <w:rFonts w:ascii="Calibri" w:eastAsia="MS Gothic" w:hAnsi="Calibri" w:cs="Times New Roman"/>
      <w:color w:val="17365D"/>
      <w:spacing w:val="5"/>
      <w:kern w:val="28"/>
      <w:sz w:val="52"/>
      <w:szCs w:val="52"/>
      <w:lang w:val="en-US"/>
    </w:rPr>
  </w:style>
  <w:style w:type="character" w:customStyle="1" w:styleId="aa">
    <w:name w:val="Название Знак"/>
    <w:basedOn w:val="a2"/>
    <w:link w:val="ab"/>
    <w:uiPriority w:val="10"/>
    <w:rsid w:val="00C50DF8"/>
    <w:rPr>
      <w:rFonts w:ascii="Calibri" w:eastAsia="MS Gothic" w:hAnsi="Calibri" w:cs="Times New Roman"/>
      <w:color w:val="17365D"/>
      <w:spacing w:val="5"/>
      <w:kern w:val="28"/>
      <w:sz w:val="52"/>
      <w:szCs w:val="52"/>
    </w:rPr>
  </w:style>
  <w:style w:type="paragraph" w:customStyle="1" w:styleId="14">
    <w:name w:val="Подзаголовок1"/>
    <w:basedOn w:val="a1"/>
    <w:next w:val="a1"/>
    <w:uiPriority w:val="11"/>
    <w:qFormat/>
    <w:rsid w:val="00C50DF8"/>
    <w:pPr>
      <w:numPr>
        <w:ilvl w:val="1"/>
      </w:numPr>
      <w:spacing w:after="200" w:line="276" w:lineRule="auto"/>
    </w:pPr>
    <w:rPr>
      <w:rFonts w:ascii="Calibri" w:eastAsia="MS Gothic" w:hAnsi="Calibri" w:cs="Times New Roman"/>
      <w:i/>
      <w:iCs/>
      <w:color w:val="4F81BD"/>
      <w:spacing w:val="15"/>
      <w:sz w:val="24"/>
      <w:szCs w:val="24"/>
      <w:lang w:val="en-US"/>
    </w:rPr>
  </w:style>
  <w:style w:type="character" w:customStyle="1" w:styleId="ac">
    <w:name w:val="Подзаголовок Знак"/>
    <w:basedOn w:val="a2"/>
    <w:link w:val="ad"/>
    <w:uiPriority w:val="11"/>
    <w:rsid w:val="00C50DF8"/>
    <w:rPr>
      <w:rFonts w:ascii="Calibri" w:eastAsia="MS Gothic" w:hAnsi="Calibri" w:cs="Times New Roman"/>
      <w:i/>
      <w:iCs/>
      <w:color w:val="4F81BD"/>
      <w:spacing w:val="15"/>
      <w:sz w:val="24"/>
      <w:szCs w:val="24"/>
    </w:rPr>
  </w:style>
  <w:style w:type="paragraph" w:styleId="ae">
    <w:name w:val="List Paragraph"/>
    <w:basedOn w:val="a1"/>
    <w:uiPriority w:val="34"/>
    <w:qFormat/>
    <w:rsid w:val="00C50DF8"/>
    <w:pPr>
      <w:spacing w:after="200" w:line="276" w:lineRule="auto"/>
      <w:ind w:left="720"/>
      <w:contextualSpacing/>
    </w:pPr>
    <w:rPr>
      <w:rFonts w:eastAsia="MS Mincho"/>
      <w:lang w:val="en-US"/>
    </w:rPr>
  </w:style>
  <w:style w:type="paragraph" w:styleId="af">
    <w:name w:val="Body Text"/>
    <w:basedOn w:val="a1"/>
    <w:link w:val="af0"/>
    <w:uiPriority w:val="99"/>
    <w:unhideWhenUsed/>
    <w:rsid w:val="00C50DF8"/>
    <w:pPr>
      <w:spacing w:after="120" w:line="276" w:lineRule="auto"/>
    </w:pPr>
    <w:rPr>
      <w:rFonts w:eastAsia="MS Mincho"/>
      <w:lang w:val="en-US"/>
    </w:rPr>
  </w:style>
  <w:style w:type="character" w:customStyle="1" w:styleId="af0">
    <w:name w:val="Основной текст Знак"/>
    <w:basedOn w:val="a2"/>
    <w:link w:val="af"/>
    <w:uiPriority w:val="99"/>
    <w:rsid w:val="00C50DF8"/>
    <w:rPr>
      <w:rFonts w:eastAsia="MS Mincho"/>
      <w:lang w:val="en-US"/>
    </w:rPr>
  </w:style>
  <w:style w:type="paragraph" w:styleId="23">
    <w:name w:val="Body Text 2"/>
    <w:basedOn w:val="a1"/>
    <w:link w:val="24"/>
    <w:uiPriority w:val="99"/>
    <w:unhideWhenUsed/>
    <w:rsid w:val="00C50DF8"/>
    <w:pPr>
      <w:spacing w:after="120" w:line="480" w:lineRule="auto"/>
    </w:pPr>
    <w:rPr>
      <w:rFonts w:eastAsia="MS Mincho"/>
      <w:lang w:val="en-US"/>
    </w:rPr>
  </w:style>
  <w:style w:type="character" w:customStyle="1" w:styleId="24">
    <w:name w:val="Основной текст 2 Знак"/>
    <w:basedOn w:val="a2"/>
    <w:link w:val="23"/>
    <w:uiPriority w:val="99"/>
    <w:rsid w:val="00C50DF8"/>
    <w:rPr>
      <w:rFonts w:eastAsia="MS Mincho"/>
      <w:lang w:val="en-US"/>
    </w:rPr>
  </w:style>
  <w:style w:type="paragraph" w:styleId="33">
    <w:name w:val="Body Text 3"/>
    <w:basedOn w:val="a1"/>
    <w:link w:val="34"/>
    <w:uiPriority w:val="99"/>
    <w:unhideWhenUsed/>
    <w:rsid w:val="00C50DF8"/>
    <w:pPr>
      <w:spacing w:after="120" w:line="276" w:lineRule="auto"/>
    </w:pPr>
    <w:rPr>
      <w:rFonts w:eastAsia="MS Mincho"/>
      <w:sz w:val="16"/>
      <w:szCs w:val="16"/>
      <w:lang w:val="en-US"/>
    </w:rPr>
  </w:style>
  <w:style w:type="character" w:customStyle="1" w:styleId="34">
    <w:name w:val="Основной текст 3 Знак"/>
    <w:basedOn w:val="a2"/>
    <w:link w:val="33"/>
    <w:uiPriority w:val="99"/>
    <w:rsid w:val="00C50DF8"/>
    <w:rPr>
      <w:rFonts w:eastAsia="MS Mincho"/>
      <w:sz w:val="16"/>
      <w:szCs w:val="16"/>
      <w:lang w:val="en-US"/>
    </w:rPr>
  </w:style>
  <w:style w:type="paragraph" w:styleId="af1">
    <w:name w:val="List"/>
    <w:basedOn w:val="a1"/>
    <w:uiPriority w:val="99"/>
    <w:unhideWhenUsed/>
    <w:rsid w:val="00C50DF8"/>
    <w:pPr>
      <w:spacing w:after="200" w:line="276" w:lineRule="auto"/>
      <w:ind w:left="360" w:hanging="360"/>
      <w:contextualSpacing/>
    </w:pPr>
    <w:rPr>
      <w:rFonts w:eastAsia="MS Mincho"/>
      <w:lang w:val="en-US"/>
    </w:rPr>
  </w:style>
  <w:style w:type="paragraph" w:styleId="25">
    <w:name w:val="List 2"/>
    <w:basedOn w:val="a1"/>
    <w:uiPriority w:val="99"/>
    <w:unhideWhenUsed/>
    <w:rsid w:val="00C50DF8"/>
    <w:pPr>
      <w:spacing w:after="200" w:line="276" w:lineRule="auto"/>
      <w:ind w:left="720" w:hanging="360"/>
      <w:contextualSpacing/>
    </w:pPr>
    <w:rPr>
      <w:rFonts w:eastAsia="MS Mincho"/>
      <w:lang w:val="en-US"/>
    </w:rPr>
  </w:style>
  <w:style w:type="paragraph" w:styleId="35">
    <w:name w:val="List 3"/>
    <w:basedOn w:val="a1"/>
    <w:uiPriority w:val="99"/>
    <w:unhideWhenUsed/>
    <w:rsid w:val="00C50DF8"/>
    <w:pPr>
      <w:spacing w:after="200" w:line="276" w:lineRule="auto"/>
      <w:ind w:left="1080" w:hanging="360"/>
      <w:contextualSpacing/>
    </w:pPr>
    <w:rPr>
      <w:rFonts w:eastAsia="MS Mincho"/>
      <w:lang w:val="en-US"/>
    </w:rPr>
  </w:style>
  <w:style w:type="paragraph" w:styleId="a0">
    <w:name w:val="List Bullet"/>
    <w:basedOn w:val="a1"/>
    <w:uiPriority w:val="99"/>
    <w:unhideWhenUsed/>
    <w:rsid w:val="00C50DF8"/>
    <w:pPr>
      <w:numPr>
        <w:numId w:val="1"/>
      </w:numPr>
      <w:spacing w:after="200" w:line="276" w:lineRule="auto"/>
      <w:contextualSpacing/>
    </w:pPr>
    <w:rPr>
      <w:rFonts w:eastAsia="MS Mincho"/>
      <w:lang w:val="en-US"/>
    </w:rPr>
  </w:style>
  <w:style w:type="paragraph" w:styleId="20">
    <w:name w:val="List Bullet 2"/>
    <w:basedOn w:val="a1"/>
    <w:uiPriority w:val="99"/>
    <w:unhideWhenUsed/>
    <w:rsid w:val="00C50DF8"/>
    <w:pPr>
      <w:numPr>
        <w:numId w:val="2"/>
      </w:numPr>
      <w:spacing w:after="200" w:line="276" w:lineRule="auto"/>
      <w:contextualSpacing/>
    </w:pPr>
    <w:rPr>
      <w:rFonts w:eastAsia="MS Mincho"/>
      <w:lang w:val="en-US"/>
    </w:rPr>
  </w:style>
  <w:style w:type="paragraph" w:styleId="30">
    <w:name w:val="List Bullet 3"/>
    <w:basedOn w:val="a1"/>
    <w:uiPriority w:val="99"/>
    <w:unhideWhenUsed/>
    <w:rsid w:val="00C50DF8"/>
    <w:pPr>
      <w:numPr>
        <w:numId w:val="3"/>
      </w:numPr>
      <w:spacing w:after="200" w:line="276" w:lineRule="auto"/>
      <w:contextualSpacing/>
    </w:pPr>
    <w:rPr>
      <w:rFonts w:eastAsia="MS Mincho"/>
      <w:lang w:val="en-US"/>
    </w:rPr>
  </w:style>
  <w:style w:type="paragraph" w:styleId="a">
    <w:name w:val="List Number"/>
    <w:basedOn w:val="a1"/>
    <w:uiPriority w:val="99"/>
    <w:unhideWhenUsed/>
    <w:rsid w:val="00C50DF8"/>
    <w:pPr>
      <w:numPr>
        <w:numId w:val="5"/>
      </w:numPr>
      <w:spacing w:after="200" w:line="276" w:lineRule="auto"/>
      <w:contextualSpacing/>
    </w:pPr>
    <w:rPr>
      <w:rFonts w:eastAsia="MS Mincho"/>
      <w:lang w:val="en-US"/>
    </w:rPr>
  </w:style>
  <w:style w:type="paragraph" w:styleId="2">
    <w:name w:val="List Number 2"/>
    <w:basedOn w:val="a1"/>
    <w:uiPriority w:val="99"/>
    <w:unhideWhenUsed/>
    <w:rsid w:val="00C50DF8"/>
    <w:pPr>
      <w:numPr>
        <w:numId w:val="6"/>
      </w:numPr>
      <w:spacing w:after="200" w:line="276" w:lineRule="auto"/>
      <w:contextualSpacing/>
    </w:pPr>
    <w:rPr>
      <w:rFonts w:eastAsia="MS Mincho"/>
      <w:lang w:val="en-US"/>
    </w:rPr>
  </w:style>
  <w:style w:type="paragraph" w:styleId="3">
    <w:name w:val="List Number 3"/>
    <w:basedOn w:val="a1"/>
    <w:uiPriority w:val="99"/>
    <w:unhideWhenUsed/>
    <w:rsid w:val="00C50DF8"/>
    <w:pPr>
      <w:numPr>
        <w:numId w:val="7"/>
      </w:numPr>
      <w:spacing w:after="200" w:line="276" w:lineRule="auto"/>
      <w:contextualSpacing/>
    </w:pPr>
    <w:rPr>
      <w:rFonts w:eastAsia="MS Mincho"/>
      <w:lang w:val="en-US"/>
    </w:rPr>
  </w:style>
  <w:style w:type="paragraph" w:styleId="af2">
    <w:name w:val="List Continue"/>
    <w:basedOn w:val="a1"/>
    <w:uiPriority w:val="99"/>
    <w:unhideWhenUsed/>
    <w:rsid w:val="00C50DF8"/>
    <w:pPr>
      <w:spacing w:after="120" w:line="276" w:lineRule="auto"/>
      <w:ind w:left="360"/>
      <w:contextualSpacing/>
    </w:pPr>
    <w:rPr>
      <w:rFonts w:eastAsia="MS Mincho"/>
      <w:lang w:val="en-US"/>
    </w:rPr>
  </w:style>
  <w:style w:type="paragraph" w:styleId="26">
    <w:name w:val="List Continue 2"/>
    <w:basedOn w:val="a1"/>
    <w:uiPriority w:val="99"/>
    <w:unhideWhenUsed/>
    <w:rsid w:val="00C50DF8"/>
    <w:pPr>
      <w:spacing w:after="120" w:line="276" w:lineRule="auto"/>
      <w:ind w:left="720"/>
      <w:contextualSpacing/>
    </w:pPr>
    <w:rPr>
      <w:rFonts w:eastAsia="MS Mincho"/>
      <w:lang w:val="en-US"/>
    </w:rPr>
  </w:style>
  <w:style w:type="paragraph" w:styleId="36">
    <w:name w:val="List Continue 3"/>
    <w:basedOn w:val="a1"/>
    <w:uiPriority w:val="99"/>
    <w:unhideWhenUsed/>
    <w:rsid w:val="00C50DF8"/>
    <w:pPr>
      <w:spacing w:after="120" w:line="276" w:lineRule="auto"/>
      <w:ind w:left="1080"/>
      <w:contextualSpacing/>
    </w:pPr>
    <w:rPr>
      <w:rFonts w:eastAsia="MS Mincho"/>
      <w:lang w:val="en-US"/>
    </w:rPr>
  </w:style>
  <w:style w:type="paragraph" w:styleId="af3">
    <w:name w:val="macro"/>
    <w:link w:val="af4"/>
    <w:uiPriority w:val="99"/>
    <w:unhideWhenUsed/>
    <w:rsid w:val="00C50DF8"/>
    <w:pPr>
      <w:tabs>
        <w:tab w:val="left" w:pos="576"/>
        <w:tab w:val="left" w:pos="1152"/>
        <w:tab w:val="left" w:pos="1728"/>
        <w:tab w:val="left" w:pos="2304"/>
        <w:tab w:val="left" w:pos="2880"/>
        <w:tab w:val="left" w:pos="3456"/>
        <w:tab w:val="left" w:pos="4032"/>
      </w:tabs>
      <w:spacing w:after="200" w:line="276" w:lineRule="auto"/>
    </w:pPr>
    <w:rPr>
      <w:rFonts w:ascii="Courier" w:eastAsia="MS Mincho" w:hAnsi="Courier"/>
      <w:sz w:val="20"/>
      <w:szCs w:val="20"/>
      <w:lang w:val="en-US"/>
    </w:rPr>
  </w:style>
  <w:style w:type="character" w:customStyle="1" w:styleId="af4">
    <w:name w:val="Текст макроса Знак"/>
    <w:basedOn w:val="a2"/>
    <w:link w:val="af3"/>
    <w:uiPriority w:val="99"/>
    <w:rsid w:val="00C50DF8"/>
    <w:rPr>
      <w:rFonts w:ascii="Courier" w:eastAsia="MS Mincho" w:hAnsi="Courier"/>
      <w:sz w:val="20"/>
      <w:szCs w:val="20"/>
      <w:lang w:val="en-US"/>
    </w:rPr>
  </w:style>
  <w:style w:type="paragraph" w:customStyle="1" w:styleId="211">
    <w:name w:val="Цитата 21"/>
    <w:basedOn w:val="a1"/>
    <w:next w:val="a1"/>
    <w:uiPriority w:val="29"/>
    <w:qFormat/>
    <w:rsid w:val="00C50DF8"/>
    <w:pPr>
      <w:spacing w:after="200" w:line="276" w:lineRule="auto"/>
    </w:pPr>
    <w:rPr>
      <w:rFonts w:eastAsia="MS Mincho"/>
      <w:i/>
      <w:iCs/>
      <w:color w:val="000000"/>
      <w:lang w:val="en-US"/>
    </w:rPr>
  </w:style>
  <w:style w:type="character" w:customStyle="1" w:styleId="27">
    <w:name w:val="Цитата 2 Знак"/>
    <w:basedOn w:val="a2"/>
    <w:link w:val="28"/>
    <w:uiPriority w:val="29"/>
    <w:rsid w:val="00C50DF8"/>
    <w:rPr>
      <w:i/>
      <w:iCs/>
      <w:color w:val="000000"/>
    </w:rPr>
  </w:style>
  <w:style w:type="paragraph" w:customStyle="1" w:styleId="15">
    <w:name w:val="Название объекта1"/>
    <w:basedOn w:val="a1"/>
    <w:next w:val="a1"/>
    <w:uiPriority w:val="35"/>
    <w:semiHidden/>
    <w:unhideWhenUsed/>
    <w:qFormat/>
    <w:rsid w:val="00C50DF8"/>
    <w:pPr>
      <w:spacing w:after="200" w:line="240" w:lineRule="auto"/>
    </w:pPr>
    <w:rPr>
      <w:rFonts w:eastAsia="MS Mincho"/>
      <w:b/>
      <w:bCs/>
      <w:color w:val="4F81BD"/>
      <w:sz w:val="18"/>
      <w:szCs w:val="18"/>
      <w:lang w:val="en-US"/>
    </w:rPr>
  </w:style>
  <w:style w:type="character" w:styleId="af5">
    <w:name w:val="Strong"/>
    <w:basedOn w:val="a2"/>
    <w:uiPriority w:val="22"/>
    <w:qFormat/>
    <w:rsid w:val="00C50DF8"/>
    <w:rPr>
      <w:b/>
      <w:bCs/>
    </w:rPr>
  </w:style>
  <w:style w:type="character" w:styleId="af6">
    <w:name w:val="Emphasis"/>
    <w:basedOn w:val="a2"/>
    <w:uiPriority w:val="20"/>
    <w:qFormat/>
    <w:rsid w:val="00C50DF8"/>
    <w:rPr>
      <w:i/>
      <w:iCs/>
    </w:rPr>
  </w:style>
  <w:style w:type="paragraph" w:customStyle="1" w:styleId="16">
    <w:name w:val="Выделенная цитата1"/>
    <w:basedOn w:val="a1"/>
    <w:next w:val="a1"/>
    <w:uiPriority w:val="30"/>
    <w:qFormat/>
    <w:rsid w:val="00C50DF8"/>
    <w:pPr>
      <w:pBdr>
        <w:bottom w:val="single" w:sz="4" w:space="4" w:color="4F81BD"/>
      </w:pBdr>
      <w:spacing w:before="200" w:after="280" w:line="276" w:lineRule="auto"/>
      <w:ind w:left="936" w:right="936"/>
    </w:pPr>
    <w:rPr>
      <w:rFonts w:eastAsia="MS Mincho"/>
      <w:b/>
      <w:bCs/>
      <w:i/>
      <w:iCs/>
      <w:color w:val="4F81BD"/>
      <w:lang w:val="en-US"/>
    </w:rPr>
  </w:style>
  <w:style w:type="character" w:customStyle="1" w:styleId="af7">
    <w:name w:val="Выделенная цитата Знак"/>
    <w:basedOn w:val="a2"/>
    <w:link w:val="af8"/>
    <w:uiPriority w:val="30"/>
    <w:rsid w:val="00C50DF8"/>
    <w:rPr>
      <w:b/>
      <w:bCs/>
      <w:i/>
      <w:iCs/>
      <w:color w:val="4F81BD"/>
    </w:rPr>
  </w:style>
  <w:style w:type="character" w:customStyle="1" w:styleId="17">
    <w:name w:val="Слабое выделение1"/>
    <w:basedOn w:val="a2"/>
    <w:uiPriority w:val="19"/>
    <w:qFormat/>
    <w:rsid w:val="00C50DF8"/>
    <w:rPr>
      <w:i/>
      <w:iCs/>
      <w:color w:val="808080"/>
    </w:rPr>
  </w:style>
  <w:style w:type="character" w:customStyle="1" w:styleId="18">
    <w:name w:val="Сильное выделение1"/>
    <w:basedOn w:val="a2"/>
    <w:uiPriority w:val="21"/>
    <w:qFormat/>
    <w:rsid w:val="00C50DF8"/>
    <w:rPr>
      <w:b/>
      <w:bCs/>
      <w:i/>
      <w:iCs/>
      <w:color w:val="4F81BD"/>
    </w:rPr>
  </w:style>
  <w:style w:type="character" w:customStyle="1" w:styleId="19">
    <w:name w:val="Слабая ссылка1"/>
    <w:basedOn w:val="a2"/>
    <w:uiPriority w:val="31"/>
    <w:qFormat/>
    <w:rsid w:val="00C50DF8"/>
    <w:rPr>
      <w:smallCaps/>
      <w:color w:val="C0504D"/>
      <w:u w:val="single"/>
    </w:rPr>
  </w:style>
  <w:style w:type="character" w:customStyle="1" w:styleId="1a">
    <w:name w:val="Сильная ссылка1"/>
    <w:basedOn w:val="a2"/>
    <w:uiPriority w:val="32"/>
    <w:qFormat/>
    <w:rsid w:val="00C50DF8"/>
    <w:rPr>
      <w:b/>
      <w:bCs/>
      <w:smallCaps/>
      <w:color w:val="C0504D"/>
      <w:spacing w:val="5"/>
      <w:u w:val="single"/>
    </w:rPr>
  </w:style>
  <w:style w:type="character" w:styleId="af9">
    <w:name w:val="Book Title"/>
    <w:basedOn w:val="a2"/>
    <w:uiPriority w:val="33"/>
    <w:qFormat/>
    <w:rsid w:val="00C50DF8"/>
    <w:rPr>
      <w:b/>
      <w:bCs/>
      <w:smallCaps/>
      <w:spacing w:val="5"/>
    </w:rPr>
  </w:style>
  <w:style w:type="character" w:customStyle="1" w:styleId="11">
    <w:name w:val="Заголовок 1 Знак1"/>
    <w:basedOn w:val="a2"/>
    <w:link w:val="1"/>
    <w:uiPriority w:val="9"/>
    <w:rsid w:val="00C50DF8"/>
    <w:rPr>
      <w:rFonts w:asciiTheme="majorHAnsi" w:eastAsiaTheme="majorEastAsia" w:hAnsiTheme="majorHAnsi" w:cstheme="majorBidi"/>
      <w:color w:val="2E74B5" w:themeColor="accent1" w:themeShade="BF"/>
      <w:sz w:val="32"/>
      <w:szCs w:val="32"/>
    </w:rPr>
  </w:style>
  <w:style w:type="paragraph" w:styleId="afa">
    <w:name w:val="TOC Heading"/>
    <w:basedOn w:val="1"/>
    <w:next w:val="a1"/>
    <w:uiPriority w:val="39"/>
    <w:semiHidden/>
    <w:unhideWhenUsed/>
    <w:qFormat/>
    <w:rsid w:val="00C50DF8"/>
    <w:pPr>
      <w:spacing w:before="480" w:line="276" w:lineRule="auto"/>
      <w:outlineLvl w:val="9"/>
    </w:pPr>
    <w:rPr>
      <w:b/>
      <w:bCs/>
      <w:sz w:val="28"/>
      <w:szCs w:val="28"/>
      <w:lang w:val="en-US"/>
    </w:rPr>
  </w:style>
  <w:style w:type="table" w:styleId="afb">
    <w:name w:val="Table Grid"/>
    <w:basedOn w:val="a3"/>
    <w:uiPriority w:val="59"/>
    <w:rsid w:val="00C50DF8"/>
    <w:pPr>
      <w:spacing w:after="0" w:line="240" w:lineRule="auto"/>
    </w:pPr>
    <w:rPr>
      <w:rFonts w:eastAsia="MS Mincho"/>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b">
    <w:name w:val="Светлая заливка1"/>
    <w:basedOn w:val="a3"/>
    <w:next w:val="afc"/>
    <w:uiPriority w:val="60"/>
    <w:rsid w:val="00C50DF8"/>
    <w:pPr>
      <w:spacing w:after="0" w:line="240" w:lineRule="auto"/>
    </w:pPr>
    <w:rPr>
      <w:rFonts w:eastAsia="MS Mincho"/>
      <w:color w:val="00000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Светлая заливка - Акцент 11"/>
    <w:basedOn w:val="a3"/>
    <w:next w:val="-1"/>
    <w:uiPriority w:val="60"/>
    <w:rsid w:val="00C50DF8"/>
    <w:pPr>
      <w:spacing w:after="0" w:line="240" w:lineRule="auto"/>
    </w:pPr>
    <w:rPr>
      <w:rFonts w:eastAsia="MS Mincho"/>
      <w:color w:val="365F91"/>
      <w:lang w:val="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
    <w:name w:val="Светлая заливка - Акцент 21"/>
    <w:basedOn w:val="a3"/>
    <w:next w:val="-2"/>
    <w:uiPriority w:val="60"/>
    <w:rsid w:val="00C50DF8"/>
    <w:pPr>
      <w:spacing w:after="0" w:line="240" w:lineRule="auto"/>
    </w:pPr>
    <w:rPr>
      <w:rFonts w:eastAsia="MS Mincho"/>
      <w:color w:val="943634"/>
      <w:lang w:val="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31">
    <w:name w:val="Светлая заливка - Акцент 31"/>
    <w:basedOn w:val="a3"/>
    <w:next w:val="-3"/>
    <w:uiPriority w:val="60"/>
    <w:rsid w:val="00C50DF8"/>
    <w:pPr>
      <w:spacing w:after="0" w:line="240" w:lineRule="auto"/>
    </w:pPr>
    <w:rPr>
      <w:rFonts w:eastAsia="MS Mincho"/>
      <w:color w:val="76923C"/>
      <w:lang w:val="en-US"/>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41">
    <w:name w:val="Светлая заливка - Акцент 41"/>
    <w:basedOn w:val="a3"/>
    <w:next w:val="-4"/>
    <w:uiPriority w:val="60"/>
    <w:rsid w:val="00C50DF8"/>
    <w:pPr>
      <w:spacing w:after="0" w:line="240" w:lineRule="auto"/>
    </w:pPr>
    <w:rPr>
      <w:rFonts w:eastAsia="MS Mincho"/>
      <w:color w:val="5F497A"/>
      <w:lang w:val="en-US"/>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51">
    <w:name w:val="Светлая заливка - Акцент 51"/>
    <w:basedOn w:val="a3"/>
    <w:next w:val="-5"/>
    <w:uiPriority w:val="60"/>
    <w:rsid w:val="00C50DF8"/>
    <w:pPr>
      <w:spacing w:after="0" w:line="240" w:lineRule="auto"/>
    </w:pPr>
    <w:rPr>
      <w:rFonts w:eastAsia="MS Mincho"/>
      <w:color w:val="31849B"/>
      <w:lang w:val="en-US"/>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61">
    <w:name w:val="Светлая заливка - Акцент 61"/>
    <w:basedOn w:val="a3"/>
    <w:next w:val="-6"/>
    <w:uiPriority w:val="60"/>
    <w:rsid w:val="00C50DF8"/>
    <w:pPr>
      <w:spacing w:after="0" w:line="240" w:lineRule="auto"/>
    </w:pPr>
    <w:rPr>
      <w:rFonts w:eastAsia="MS Mincho"/>
      <w:color w:val="E36C0A"/>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c">
    <w:name w:val="Светлый список1"/>
    <w:basedOn w:val="a3"/>
    <w:next w:val="afd"/>
    <w:uiPriority w:val="61"/>
    <w:rsid w:val="00C50DF8"/>
    <w:pPr>
      <w:spacing w:after="0" w:line="240" w:lineRule="auto"/>
    </w:pPr>
    <w:rPr>
      <w:rFonts w:eastAsia="MS Mincho"/>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0">
    <w:name w:val="Светлый список - Акцент 11"/>
    <w:basedOn w:val="a3"/>
    <w:next w:val="-10"/>
    <w:uiPriority w:val="61"/>
    <w:rsid w:val="00C50DF8"/>
    <w:pPr>
      <w:spacing w:after="0" w:line="240" w:lineRule="auto"/>
    </w:pPr>
    <w:rPr>
      <w:rFonts w:eastAsia="MS Mincho"/>
      <w:lang w:val="en-US"/>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0">
    <w:name w:val="Светлый список - Акцент 21"/>
    <w:basedOn w:val="a3"/>
    <w:next w:val="-20"/>
    <w:uiPriority w:val="61"/>
    <w:rsid w:val="00C50DF8"/>
    <w:pPr>
      <w:spacing w:after="0" w:line="240" w:lineRule="auto"/>
    </w:pPr>
    <w:rPr>
      <w:rFonts w:eastAsia="MS Mincho"/>
      <w:lang w:val="en-US"/>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310">
    <w:name w:val="Светлый список - Акцент 31"/>
    <w:basedOn w:val="a3"/>
    <w:next w:val="-30"/>
    <w:uiPriority w:val="61"/>
    <w:rsid w:val="00C50DF8"/>
    <w:pPr>
      <w:spacing w:after="0" w:line="240" w:lineRule="auto"/>
    </w:pPr>
    <w:rPr>
      <w:rFonts w:eastAsia="MS Mincho"/>
      <w:lang w:val="en-US"/>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410">
    <w:name w:val="Светлый список - Акцент 41"/>
    <w:basedOn w:val="a3"/>
    <w:next w:val="-40"/>
    <w:uiPriority w:val="61"/>
    <w:rsid w:val="00C50DF8"/>
    <w:pPr>
      <w:spacing w:after="0" w:line="240" w:lineRule="auto"/>
    </w:pPr>
    <w:rPr>
      <w:rFonts w:eastAsia="MS Mincho"/>
      <w:lang w:val="en-US"/>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510">
    <w:name w:val="Светлый список - Акцент 51"/>
    <w:basedOn w:val="a3"/>
    <w:next w:val="-50"/>
    <w:uiPriority w:val="61"/>
    <w:rsid w:val="00C50DF8"/>
    <w:pPr>
      <w:spacing w:after="0" w:line="240" w:lineRule="auto"/>
    </w:pPr>
    <w:rPr>
      <w:rFonts w:eastAsia="MS Mincho"/>
      <w:lang w:val="en-US"/>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610">
    <w:name w:val="Светлый список - Акцент 61"/>
    <w:basedOn w:val="a3"/>
    <w:next w:val="-60"/>
    <w:uiPriority w:val="61"/>
    <w:rsid w:val="00C50DF8"/>
    <w:pPr>
      <w:spacing w:after="0" w:line="240" w:lineRule="auto"/>
    </w:pPr>
    <w:rPr>
      <w:rFonts w:eastAsia="MS Mincho"/>
      <w:lang w:val="en-US"/>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1d">
    <w:name w:val="Светлая сетка1"/>
    <w:basedOn w:val="a3"/>
    <w:next w:val="afe"/>
    <w:uiPriority w:val="62"/>
    <w:rsid w:val="00C50DF8"/>
    <w:pPr>
      <w:spacing w:after="0" w:line="240" w:lineRule="auto"/>
    </w:pPr>
    <w:rPr>
      <w:rFonts w:eastAsia="MS Mincho"/>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
    <w:name w:val="Светлая сетка - Акцент 11"/>
    <w:basedOn w:val="a3"/>
    <w:next w:val="-12"/>
    <w:uiPriority w:val="62"/>
    <w:rsid w:val="00C50DF8"/>
    <w:pPr>
      <w:spacing w:after="0" w:line="240" w:lineRule="auto"/>
    </w:pPr>
    <w:rPr>
      <w:rFonts w:eastAsia="MS Mincho"/>
      <w:lang w:val="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211">
    <w:name w:val="Светлая сетка - Акцент 21"/>
    <w:basedOn w:val="a3"/>
    <w:next w:val="-22"/>
    <w:uiPriority w:val="62"/>
    <w:rsid w:val="00C50DF8"/>
    <w:pPr>
      <w:spacing w:after="0" w:line="240" w:lineRule="auto"/>
    </w:pPr>
    <w:rPr>
      <w:rFonts w:eastAsia="MS Mincho"/>
      <w:lang w:val="en-US"/>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311">
    <w:name w:val="Светлая сетка - Акцент 31"/>
    <w:basedOn w:val="a3"/>
    <w:next w:val="-32"/>
    <w:uiPriority w:val="62"/>
    <w:rsid w:val="00C50DF8"/>
    <w:pPr>
      <w:spacing w:after="0" w:line="240" w:lineRule="auto"/>
    </w:pPr>
    <w:rPr>
      <w:rFonts w:eastAsia="MS Mincho"/>
      <w:lang w:val="en-US"/>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
    <w:name w:val="Светлая сетка - Акцент 41"/>
    <w:basedOn w:val="a3"/>
    <w:next w:val="-42"/>
    <w:uiPriority w:val="62"/>
    <w:rsid w:val="00C50DF8"/>
    <w:pPr>
      <w:spacing w:after="0" w:line="240" w:lineRule="auto"/>
    </w:pPr>
    <w:rPr>
      <w:rFonts w:eastAsia="MS Mincho"/>
      <w:lang w:val="en-US"/>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511">
    <w:name w:val="Светлая сетка - Акцент 51"/>
    <w:basedOn w:val="a3"/>
    <w:next w:val="-52"/>
    <w:uiPriority w:val="62"/>
    <w:rsid w:val="00C50DF8"/>
    <w:pPr>
      <w:spacing w:after="0" w:line="240" w:lineRule="auto"/>
    </w:pPr>
    <w:rPr>
      <w:rFonts w:eastAsia="MS Mincho"/>
      <w:lang w:val="en-US"/>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611">
    <w:name w:val="Светлая сетка - Акцент 61"/>
    <w:basedOn w:val="a3"/>
    <w:next w:val="-62"/>
    <w:uiPriority w:val="62"/>
    <w:rsid w:val="00C50DF8"/>
    <w:pPr>
      <w:spacing w:after="0" w:line="240" w:lineRule="auto"/>
    </w:pPr>
    <w:rPr>
      <w:rFonts w:eastAsia="MS Mincho"/>
      <w:lang w:val="en-US"/>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111">
    <w:name w:val="Средняя заливка 11"/>
    <w:basedOn w:val="a3"/>
    <w:next w:val="1e"/>
    <w:uiPriority w:val="63"/>
    <w:rsid w:val="00C50DF8"/>
    <w:pPr>
      <w:spacing w:after="0" w:line="240" w:lineRule="auto"/>
    </w:pPr>
    <w:rPr>
      <w:rFonts w:eastAsia="MS Mincho"/>
      <w:lang w:val="en-US"/>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
    <w:name w:val="Средняя заливка 1 - Акцент 11"/>
    <w:basedOn w:val="a3"/>
    <w:next w:val="1-1"/>
    <w:uiPriority w:val="63"/>
    <w:rsid w:val="00C50DF8"/>
    <w:pPr>
      <w:spacing w:after="0" w:line="240" w:lineRule="auto"/>
    </w:pPr>
    <w:rPr>
      <w:rFonts w:eastAsia="MS Mincho"/>
      <w:lang w:val="en-US"/>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
    <w:name w:val="Средняя заливка 1 - Акцент 21"/>
    <w:basedOn w:val="a3"/>
    <w:next w:val="1-2"/>
    <w:uiPriority w:val="63"/>
    <w:rsid w:val="00C50DF8"/>
    <w:pPr>
      <w:spacing w:after="0" w:line="240" w:lineRule="auto"/>
    </w:pPr>
    <w:rPr>
      <w:rFonts w:eastAsia="MS Mincho"/>
      <w:lang w:val="en-US"/>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1-31">
    <w:name w:val="Средняя заливка 1 - Акцент 31"/>
    <w:basedOn w:val="a3"/>
    <w:next w:val="1-3"/>
    <w:uiPriority w:val="63"/>
    <w:rsid w:val="00C50DF8"/>
    <w:pPr>
      <w:spacing w:after="0" w:line="240" w:lineRule="auto"/>
    </w:pPr>
    <w:rPr>
      <w:rFonts w:eastAsia="MS Mincho"/>
      <w:lang w:val="en-US"/>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1-41">
    <w:name w:val="Средняя заливка 1 - Акцент 41"/>
    <w:basedOn w:val="a3"/>
    <w:next w:val="1-4"/>
    <w:uiPriority w:val="63"/>
    <w:rsid w:val="00C50DF8"/>
    <w:pPr>
      <w:spacing w:after="0" w:line="240" w:lineRule="auto"/>
    </w:pPr>
    <w:rPr>
      <w:rFonts w:eastAsia="MS Mincho"/>
      <w:lang w:val="en-US"/>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1-51">
    <w:name w:val="Средняя заливка 1 - Акцент 51"/>
    <w:basedOn w:val="a3"/>
    <w:next w:val="1-5"/>
    <w:uiPriority w:val="63"/>
    <w:rsid w:val="00C50DF8"/>
    <w:pPr>
      <w:spacing w:after="0" w:line="240" w:lineRule="auto"/>
    </w:pPr>
    <w:rPr>
      <w:rFonts w:eastAsia="MS Mincho"/>
      <w:lang w:val="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61">
    <w:name w:val="Средняя заливка 1 - Акцент 61"/>
    <w:basedOn w:val="a3"/>
    <w:next w:val="1-6"/>
    <w:uiPriority w:val="63"/>
    <w:rsid w:val="00C50DF8"/>
    <w:pPr>
      <w:spacing w:after="0" w:line="240" w:lineRule="auto"/>
    </w:pPr>
    <w:rPr>
      <w:rFonts w:eastAsia="MS Mincho"/>
      <w:lang w:val="en-US"/>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212">
    <w:name w:val="Средняя заливка 21"/>
    <w:basedOn w:val="a3"/>
    <w:next w:val="29"/>
    <w:uiPriority w:val="64"/>
    <w:rsid w:val="00C50DF8"/>
    <w:pPr>
      <w:spacing w:after="0" w:line="240" w:lineRule="auto"/>
    </w:pPr>
    <w:rPr>
      <w:rFonts w:eastAsia="MS Mincho"/>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1">
    <w:name w:val="Средняя заливка 2 - Акцент 11"/>
    <w:basedOn w:val="a3"/>
    <w:next w:val="2-1"/>
    <w:uiPriority w:val="64"/>
    <w:rsid w:val="00C50DF8"/>
    <w:pPr>
      <w:spacing w:after="0" w:line="240" w:lineRule="auto"/>
    </w:pPr>
    <w:rPr>
      <w:rFonts w:eastAsia="MS Mincho"/>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1">
    <w:name w:val="Средняя заливка 2 - Акцент 21"/>
    <w:basedOn w:val="a3"/>
    <w:next w:val="2-2"/>
    <w:uiPriority w:val="64"/>
    <w:rsid w:val="00C50DF8"/>
    <w:pPr>
      <w:spacing w:after="0" w:line="240" w:lineRule="auto"/>
    </w:pPr>
    <w:rPr>
      <w:rFonts w:eastAsia="MS Mincho"/>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1">
    <w:name w:val="Средняя заливка 2 - Акцент 31"/>
    <w:basedOn w:val="a3"/>
    <w:next w:val="2-3"/>
    <w:uiPriority w:val="64"/>
    <w:rsid w:val="00C50DF8"/>
    <w:pPr>
      <w:spacing w:after="0" w:line="240" w:lineRule="auto"/>
    </w:pPr>
    <w:rPr>
      <w:rFonts w:eastAsia="MS Mincho"/>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1">
    <w:name w:val="Средняя заливка 2 - Акцент 41"/>
    <w:basedOn w:val="a3"/>
    <w:next w:val="2-4"/>
    <w:uiPriority w:val="64"/>
    <w:rsid w:val="00C50DF8"/>
    <w:pPr>
      <w:spacing w:after="0" w:line="240" w:lineRule="auto"/>
    </w:pPr>
    <w:rPr>
      <w:rFonts w:eastAsia="MS Mincho"/>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1">
    <w:name w:val="Средняя заливка 2 - Акцент 51"/>
    <w:basedOn w:val="a3"/>
    <w:next w:val="2-5"/>
    <w:uiPriority w:val="64"/>
    <w:rsid w:val="00C50DF8"/>
    <w:pPr>
      <w:spacing w:after="0" w:line="240" w:lineRule="auto"/>
    </w:pPr>
    <w:rPr>
      <w:rFonts w:eastAsia="MS Mincho"/>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1">
    <w:name w:val="Средняя заливка 2 - Акцент 61"/>
    <w:basedOn w:val="a3"/>
    <w:next w:val="2-6"/>
    <w:uiPriority w:val="64"/>
    <w:rsid w:val="00C50DF8"/>
    <w:pPr>
      <w:spacing w:after="0" w:line="240" w:lineRule="auto"/>
    </w:pPr>
    <w:rPr>
      <w:rFonts w:eastAsia="MS Mincho"/>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2">
    <w:name w:val="Средний список 11"/>
    <w:basedOn w:val="a3"/>
    <w:next w:val="1f"/>
    <w:uiPriority w:val="65"/>
    <w:rsid w:val="00C50DF8"/>
    <w:pPr>
      <w:spacing w:after="0" w:line="240" w:lineRule="auto"/>
    </w:pPr>
    <w:rPr>
      <w:rFonts w:eastAsia="MS Mincho"/>
      <w:color w:val="00000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
    <w:name w:val="Средний список 1 - Акцент 11"/>
    <w:basedOn w:val="a3"/>
    <w:next w:val="1-10"/>
    <w:uiPriority w:val="65"/>
    <w:rsid w:val="00C50DF8"/>
    <w:pPr>
      <w:spacing w:after="0" w:line="240" w:lineRule="auto"/>
    </w:pPr>
    <w:rPr>
      <w:rFonts w:eastAsia="MS Mincho"/>
      <w:color w:val="000000"/>
      <w:lang w:val="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0">
    <w:name w:val="Средний список 1 - Акцент 21"/>
    <w:basedOn w:val="a3"/>
    <w:next w:val="1-20"/>
    <w:uiPriority w:val="65"/>
    <w:rsid w:val="00C50DF8"/>
    <w:pPr>
      <w:spacing w:after="0" w:line="240" w:lineRule="auto"/>
    </w:pPr>
    <w:rPr>
      <w:rFonts w:eastAsia="MS Mincho"/>
      <w:color w:val="000000"/>
      <w:lang w:val="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1-310">
    <w:name w:val="Средний список 1 - Акцент 31"/>
    <w:basedOn w:val="a3"/>
    <w:next w:val="1-30"/>
    <w:uiPriority w:val="65"/>
    <w:rsid w:val="00C50DF8"/>
    <w:pPr>
      <w:spacing w:after="0" w:line="240" w:lineRule="auto"/>
    </w:pPr>
    <w:rPr>
      <w:rFonts w:eastAsia="MS Mincho"/>
      <w:color w:val="000000"/>
      <w:lang w:val="en-US"/>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1-410">
    <w:name w:val="Средний список 1 - Акцент 41"/>
    <w:basedOn w:val="a3"/>
    <w:next w:val="1-40"/>
    <w:uiPriority w:val="65"/>
    <w:rsid w:val="00C50DF8"/>
    <w:pPr>
      <w:spacing w:after="0" w:line="240" w:lineRule="auto"/>
    </w:pPr>
    <w:rPr>
      <w:rFonts w:eastAsia="MS Mincho"/>
      <w:color w:val="000000"/>
      <w:lang w:val="en-US"/>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1-510">
    <w:name w:val="Средний список 1 - Акцент 51"/>
    <w:basedOn w:val="a3"/>
    <w:next w:val="1-50"/>
    <w:uiPriority w:val="65"/>
    <w:rsid w:val="00C50DF8"/>
    <w:pPr>
      <w:spacing w:after="0" w:line="240" w:lineRule="auto"/>
    </w:pPr>
    <w:rPr>
      <w:rFonts w:eastAsia="MS Mincho"/>
      <w:color w:val="000000"/>
      <w:lang w:val="en-US"/>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1-610">
    <w:name w:val="Средний список 1 - Акцент 61"/>
    <w:basedOn w:val="a3"/>
    <w:next w:val="1-60"/>
    <w:uiPriority w:val="65"/>
    <w:rsid w:val="00C50DF8"/>
    <w:pPr>
      <w:spacing w:after="0" w:line="240" w:lineRule="auto"/>
    </w:pPr>
    <w:rPr>
      <w:rFonts w:eastAsia="MS Mincho"/>
      <w:color w:val="00000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213">
    <w:name w:val="Средний список 21"/>
    <w:basedOn w:val="a3"/>
    <w:next w:val="2a"/>
    <w:uiPriority w:val="66"/>
    <w:rsid w:val="00C50DF8"/>
    <w:pPr>
      <w:spacing w:after="0" w:line="240" w:lineRule="auto"/>
    </w:pPr>
    <w:rPr>
      <w:rFonts w:ascii="Calibri" w:eastAsia="MS Gothic" w:hAnsi="Calibri" w:cs="Times New Roman"/>
      <w:color w:val="00000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2-110">
    <w:name w:val="Средний список 2 - Акцент 11"/>
    <w:basedOn w:val="a3"/>
    <w:next w:val="2-10"/>
    <w:uiPriority w:val="66"/>
    <w:rsid w:val="00C50DF8"/>
    <w:pPr>
      <w:spacing w:after="0" w:line="240" w:lineRule="auto"/>
    </w:pPr>
    <w:rPr>
      <w:rFonts w:ascii="Calibri" w:eastAsia="MS Gothic" w:hAnsi="Calibri" w:cs="Times New Roman"/>
      <w:color w:val="000000"/>
      <w:lang w:val="en-US"/>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2-210">
    <w:name w:val="Средний список 2 - Акцент 21"/>
    <w:basedOn w:val="a3"/>
    <w:next w:val="2-20"/>
    <w:uiPriority w:val="66"/>
    <w:rsid w:val="00C50DF8"/>
    <w:pPr>
      <w:spacing w:after="0" w:line="240" w:lineRule="auto"/>
    </w:pPr>
    <w:rPr>
      <w:rFonts w:ascii="Calibri" w:eastAsia="MS Gothic" w:hAnsi="Calibri" w:cs="Times New Roman"/>
      <w:color w:val="000000"/>
      <w:lang w:val="en-US"/>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customStyle="1" w:styleId="2-310">
    <w:name w:val="Средний список 2 - Акцент 31"/>
    <w:basedOn w:val="a3"/>
    <w:next w:val="2-30"/>
    <w:uiPriority w:val="66"/>
    <w:rsid w:val="00C50DF8"/>
    <w:pPr>
      <w:spacing w:after="0" w:line="240" w:lineRule="auto"/>
    </w:pPr>
    <w:rPr>
      <w:rFonts w:ascii="Calibri" w:eastAsia="MS Gothic" w:hAnsi="Calibri" w:cs="Times New Roman"/>
      <w:color w:val="000000"/>
      <w:lang w:val="en-US"/>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2-410">
    <w:name w:val="Средний список 2 - Акцент 41"/>
    <w:basedOn w:val="a3"/>
    <w:next w:val="2-40"/>
    <w:uiPriority w:val="66"/>
    <w:rsid w:val="00C50DF8"/>
    <w:pPr>
      <w:spacing w:after="0" w:line="240" w:lineRule="auto"/>
    </w:pPr>
    <w:rPr>
      <w:rFonts w:ascii="Calibri" w:eastAsia="MS Gothic" w:hAnsi="Calibri" w:cs="Times New Roman"/>
      <w:color w:val="000000"/>
      <w:lang w:val="en-US"/>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customStyle="1" w:styleId="2-510">
    <w:name w:val="Средний список 2 - Акцент 51"/>
    <w:basedOn w:val="a3"/>
    <w:next w:val="2-50"/>
    <w:uiPriority w:val="66"/>
    <w:rsid w:val="00C50DF8"/>
    <w:pPr>
      <w:spacing w:after="0" w:line="240" w:lineRule="auto"/>
    </w:pPr>
    <w:rPr>
      <w:rFonts w:ascii="Calibri" w:eastAsia="MS Gothic" w:hAnsi="Calibri" w:cs="Times New Roman"/>
      <w:color w:val="000000"/>
      <w:lang w:val="en-US"/>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2-610">
    <w:name w:val="Средний список 2 - Акцент 61"/>
    <w:basedOn w:val="a3"/>
    <w:next w:val="2-60"/>
    <w:uiPriority w:val="66"/>
    <w:rsid w:val="00C50DF8"/>
    <w:pPr>
      <w:spacing w:after="0" w:line="240" w:lineRule="auto"/>
    </w:pPr>
    <w:rPr>
      <w:rFonts w:ascii="Calibri" w:eastAsia="MS Gothic" w:hAnsi="Calibri" w:cs="Times New Roman"/>
      <w:color w:val="000000"/>
      <w:lang w:val="en-US"/>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customStyle="1" w:styleId="113">
    <w:name w:val="Средняя сетка 11"/>
    <w:basedOn w:val="a3"/>
    <w:next w:val="1f0"/>
    <w:uiPriority w:val="67"/>
    <w:rsid w:val="00C50DF8"/>
    <w:pPr>
      <w:spacing w:after="0" w:line="240" w:lineRule="auto"/>
    </w:pPr>
    <w:rPr>
      <w:rFonts w:eastAsia="MS Mincho"/>
      <w:lang w:val="en-US"/>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11">
    <w:name w:val="Средняя сетка 1 - Акцент 11"/>
    <w:basedOn w:val="a3"/>
    <w:next w:val="1-12"/>
    <w:uiPriority w:val="67"/>
    <w:rsid w:val="00C50DF8"/>
    <w:pPr>
      <w:spacing w:after="0" w:line="240" w:lineRule="auto"/>
    </w:pPr>
    <w:rPr>
      <w:rFonts w:eastAsia="MS Mincho"/>
      <w:lang w:val="en-US"/>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1-211">
    <w:name w:val="Средняя сетка 1 - Акцент 21"/>
    <w:basedOn w:val="a3"/>
    <w:next w:val="1-22"/>
    <w:uiPriority w:val="67"/>
    <w:rsid w:val="00C50DF8"/>
    <w:pPr>
      <w:spacing w:after="0" w:line="240" w:lineRule="auto"/>
    </w:pPr>
    <w:rPr>
      <w:rFonts w:eastAsia="MS Mincho"/>
      <w:lang w:val="en-US"/>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311">
    <w:name w:val="Средняя сетка 1 - Акцент 31"/>
    <w:basedOn w:val="a3"/>
    <w:next w:val="1-32"/>
    <w:uiPriority w:val="67"/>
    <w:rsid w:val="00C50DF8"/>
    <w:pPr>
      <w:spacing w:after="0" w:line="240" w:lineRule="auto"/>
    </w:pPr>
    <w:rPr>
      <w:rFonts w:eastAsia="MS Mincho"/>
      <w:lang w:val="en-US"/>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customStyle="1" w:styleId="1-411">
    <w:name w:val="Средняя сетка 1 - Акцент 41"/>
    <w:basedOn w:val="a3"/>
    <w:next w:val="1-42"/>
    <w:uiPriority w:val="67"/>
    <w:rsid w:val="00C50DF8"/>
    <w:pPr>
      <w:spacing w:after="0" w:line="240" w:lineRule="auto"/>
    </w:pPr>
    <w:rPr>
      <w:rFonts w:eastAsia="MS Mincho"/>
      <w:lang w:val="en-US"/>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CellMar>
        <w:top w:w="0" w:type="dxa"/>
        <w:left w:w="108" w:type="dxa"/>
        <w:bottom w:w="0" w:type="dxa"/>
        <w:right w:w="108" w:type="dxa"/>
      </w:tblCellMar>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customStyle="1" w:styleId="1-511">
    <w:name w:val="Средняя сетка 1 - Акцент 51"/>
    <w:basedOn w:val="a3"/>
    <w:next w:val="1-52"/>
    <w:uiPriority w:val="67"/>
    <w:rsid w:val="00C50DF8"/>
    <w:pPr>
      <w:spacing w:after="0" w:line="240" w:lineRule="auto"/>
    </w:pPr>
    <w:rPr>
      <w:rFonts w:eastAsia="MS Mincho"/>
      <w:lang w:val="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CellMar>
        <w:top w:w="0" w:type="dxa"/>
        <w:left w:w="108" w:type="dxa"/>
        <w:bottom w:w="0" w:type="dxa"/>
        <w:right w:w="108" w:type="dxa"/>
      </w:tblCellMar>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1-611">
    <w:name w:val="Средняя сетка 1 - Акцент 61"/>
    <w:basedOn w:val="a3"/>
    <w:next w:val="1-62"/>
    <w:uiPriority w:val="67"/>
    <w:rsid w:val="00C50DF8"/>
    <w:pPr>
      <w:spacing w:after="0" w:line="240" w:lineRule="auto"/>
    </w:pPr>
    <w:rPr>
      <w:rFonts w:eastAsia="MS Mincho"/>
      <w:lang w:val="en-US"/>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CellMar>
        <w:top w:w="0" w:type="dxa"/>
        <w:left w:w="108" w:type="dxa"/>
        <w:bottom w:w="0" w:type="dxa"/>
        <w:right w:w="108" w:type="dxa"/>
      </w:tblCellMar>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214">
    <w:name w:val="Средняя сетка 21"/>
    <w:basedOn w:val="a3"/>
    <w:next w:val="2b"/>
    <w:uiPriority w:val="68"/>
    <w:rsid w:val="00C50DF8"/>
    <w:pPr>
      <w:spacing w:after="0" w:line="240" w:lineRule="auto"/>
    </w:pPr>
    <w:rPr>
      <w:rFonts w:ascii="Calibri" w:eastAsia="MS Gothic" w:hAnsi="Calibri" w:cs="Times New Roman"/>
      <w:color w:val="00000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2-111">
    <w:name w:val="Средняя сетка 2 - Акцент 11"/>
    <w:basedOn w:val="a3"/>
    <w:next w:val="2-12"/>
    <w:uiPriority w:val="68"/>
    <w:rsid w:val="00C50DF8"/>
    <w:pPr>
      <w:spacing w:after="0" w:line="240" w:lineRule="auto"/>
    </w:pPr>
    <w:rPr>
      <w:rFonts w:ascii="Calibri" w:eastAsia="MS Gothic" w:hAnsi="Calibri" w:cs="Times New Roman"/>
      <w:color w:val="000000"/>
      <w:lang w:val="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2-211">
    <w:name w:val="Средняя сетка 2 - Акцент 21"/>
    <w:basedOn w:val="a3"/>
    <w:next w:val="2-22"/>
    <w:uiPriority w:val="68"/>
    <w:rsid w:val="00C50DF8"/>
    <w:pPr>
      <w:spacing w:after="0" w:line="240" w:lineRule="auto"/>
    </w:pPr>
    <w:rPr>
      <w:rFonts w:ascii="Calibri" w:eastAsia="MS Gothic" w:hAnsi="Calibri" w:cs="Times New Roman"/>
      <w:color w:val="000000"/>
      <w:lang w:val="en-US"/>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2-311">
    <w:name w:val="Средняя сетка 2 - Акцент 31"/>
    <w:basedOn w:val="a3"/>
    <w:next w:val="2-32"/>
    <w:uiPriority w:val="68"/>
    <w:rsid w:val="00C50DF8"/>
    <w:pPr>
      <w:spacing w:after="0" w:line="240" w:lineRule="auto"/>
    </w:pPr>
    <w:rPr>
      <w:rFonts w:ascii="Calibri" w:eastAsia="MS Gothic" w:hAnsi="Calibri" w:cs="Times New Roman"/>
      <w:color w:val="000000"/>
      <w:lang w:val="en-US"/>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customStyle="1" w:styleId="2-411">
    <w:name w:val="Средняя сетка 2 - Акцент 41"/>
    <w:basedOn w:val="a3"/>
    <w:next w:val="2-42"/>
    <w:uiPriority w:val="68"/>
    <w:rsid w:val="00C50DF8"/>
    <w:pPr>
      <w:spacing w:after="0" w:line="240" w:lineRule="auto"/>
    </w:pPr>
    <w:rPr>
      <w:rFonts w:ascii="Calibri" w:eastAsia="MS Gothic" w:hAnsi="Calibri" w:cs="Times New Roman"/>
      <w:color w:val="000000"/>
      <w:lang w:val="en-US"/>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customStyle="1" w:styleId="2-511">
    <w:name w:val="Средняя сетка 2 - Акцент 51"/>
    <w:basedOn w:val="a3"/>
    <w:next w:val="2-52"/>
    <w:uiPriority w:val="68"/>
    <w:rsid w:val="00C50DF8"/>
    <w:pPr>
      <w:spacing w:after="0" w:line="240" w:lineRule="auto"/>
    </w:pPr>
    <w:rPr>
      <w:rFonts w:ascii="Calibri" w:eastAsia="MS Gothic" w:hAnsi="Calibri" w:cs="Times New Roman"/>
      <w:color w:val="000000"/>
      <w:lang w:val="en-US"/>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customStyle="1" w:styleId="2-611">
    <w:name w:val="Средняя сетка 2 - Акцент 61"/>
    <w:basedOn w:val="a3"/>
    <w:next w:val="2-62"/>
    <w:uiPriority w:val="68"/>
    <w:rsid w:val="00C50DF8"/>
    <w:pPr>
      <w:spacing w:after="0" w:line="240" w:lineRule="auto"/>
    </w:pPr>
    <w:rPr>
      <w:rFonts w:ascii="Calibri" w:eastAsia="MS Gothic" w:hAnsi="Calibri" w:cs="Times New Roman"/>
      <w:color w:val="000000"/>
      <w:lang w:val="en-US"/>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11">
    <w:name w:val="Средняя сетка 31"/>
    <w:basedOn w:val="a3"/>
    <w:next w:val="37"/>
    <w:uiPriority w:val="69"/>
    <w:rsid w:val="00C50DF8"/>
    <w:pPr>
      <w:spacing w:after="0" w:line="240" w:lineRule="auto"/>
    </w:pPr>
    <w:rPr>
      <w:rFonts w:eastAsia="MS Mincho"/>
      <w:lang w:val="en-U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3-11">
    <w:name w:val="Средняя сетка 3 - Акцент 11"/>
    <w:basedOn w:val="a3"/>
    <w:next w:val="3-1"/>
    <w:uiPriority w:val="69"/>
    <w:rsid w:val="00C50DF8"/>
    <w:pPr>
      <w:spacing w:after="0" w:line="240" w:lineRule="auto"/>
    </w:pPr>
    <w:rPr>
      <w:rFonts w:eastAsia="MS Mincho"/>
      <w:lang w:val="en-U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3-21">
    <w:name w:val="Средняя сетка 3 - Акцент 21"/>
    <w:basedOn w:val="a3"/>
    <w:next w:val="3-2"/>
    <w:uiPriority w:val="69"/>
    <w:rsid w:val="00C50DF8"/>
    <w:pPr>
      <w:spacing w:after="0" w:line="240" w:lineRule="auto"/>
    </w:pPr>
    <w:rPr>
      <w:rFonts w:eastAsia="MS Mincho"/>
      <w:lang w:val="en-U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3-31">
    <w:name w:val="Средняя сетка 3 - Акцент 31"/>
    <w:basedOn w:val="a3"/>
    <w:next w:val="3-3"/>
    <w:uiPriority w:val="69"/>
    <w:rsid w:val="00C50DF8"/>
    <w:pPr>
      <w:spacing w:after="0" w:line="240" w:lineRule="auto"/>
    </w:pPr>
    <w:rPr>
      <w:rFonts w:eastAsia="MS Mincho"/>
      <w:lang w:val="en-U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3-41">
    <w:name w:val="Средняя сетка 3 - Акцент 41"/>
    <w:basedOn w:val="a3"/>
    <w:next w:val="3-4"/>
    <w:uiPriority w:val="69"/>
    <w:rsid w:val="00C50DF8"/>
    <w:pPr>
      <w:spacing w:after="0" w:line="240" w:lineRule="auto"/>
    </w:pPr>
    <w:rPr>
      <w:rFonts w:eastAsia="MS Mincho"/>
      <w:lang w:val="en-U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3-51">
    <w:name w:val="Средняя сетка 3 - Акцент 51"/>
    <w:basedOn w:val="a3"/>
    <w:next w:val="3-5"/>
    <w:uiPriority w:val="69"/>
    <w:rsid w:val="00C50DF8"/>
    <w:pPr>
      <w:spacing w:after="0" w:line="240" w:lineRule="auto"/>
    </w:pPr>
    <w:rPr>
      <w:rFonts w:eastAsia="MS Mincho"/>
      <w:lang w:val="en-U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3-61">
    <w:name w:val="Средняя сетка 3 - Акцент 61"/>
    <w:basedOn w:val="a3"/>
    <w:next w:val="3-6"/>
    <w:uiPriority w:val="69"/>
    <w:rsid w:val="00C50DF8"/>
    <w:pPr>
      <w:spacing w:after="0" w:line="240" w:lineRule="auto"/>
    </w:pPr>
    <w:rPr>
      <w:rFonts w:eastAsia="MS Mincho"/>
      <w:lang w:val="en-U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1f1">
    <w:name w:val="Темный список1"/>
    <w:basedOn w:val="a3"/>
    <w:next w:val="aff"/>
    <w:uiPriority w:val="70"/>
    <w:rsid w:val="00C50DF8"/>
    <w:pPr>
      <w:spacing w:after="0" w:line="240" w:lineRule="auto"/>
    </w:pPr>
    <w:rPr>
      <w:rFonts w:eastAsia="MS Mincho"/>
      <w:color w:val="FFFFFF"/>
      <w:lang w:val="en-US"/>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12">
    <w:name w:val="Темный список - Акцент 11"/>
    <w:basedOn w:val="a3"/>
    <w:next w:val="-13"/>
    <w:uiPriority w:val="70"/>
    <w:rsid w:val="00C50DF8"/>
    <w:pPr>
      <w:spacing w:after="0" w:line="240" w:lineRule="auto"/>
    </w:pPr>
    <w:rPr>
      <w:rFonts w:eastAsia="MS Mincho"/>
      <w:color w:val="FFFFFF"/>
      <w:lang w:val="en-US"/>
    </w:rPr>
    <w:tblPr>
      <w:tblStyleRowBandSize w:val="1"/>
      <w:tblStyleColBandSize w:val="1"/>
      <w:tblInd w:w="0" w:type="dxa"/>
      <w:tblCellMar>
        <w:top w:w="0" w:type="dxa"/>
        <w:left w:w="108" w:type="dxa"/>
        <w:bottom w:w="0" w:type="dxa"/>
        <w:right w:w="108" w:type="dxa"/>
      </w:tblCellMar>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customStyle="1" w:styleId="-212">
    <w:name w:val="Темный список - Акцент 21"/>
    <w:basedOn w:val="a3"/>
    <w:next w:val="-23"/>
    <w:uiPriority w:val="70"/>
    <w:rsid w:val="00C50DF8"/>
    <w:pPr>
      <w:spacing w:after="0" w:line="240" w:lineRule="auto"/>
    </w:pPr>
    <w:rPr>
      <w:rFonts w:eastAsia="MS Mincho"/>
      <w:color w:val="FFFFFF"/>
      <w:lang w:val="en-US"/>
    </w:rPr>
    <w:tblPr>
      <w:tblStyleRowBandSize w:val="1"/>
      <w:tblStyleColBandSize w:val="1"/>
      <w:tblInd w:w="0" w:type="dxa"/>
      <w:tblCellMar>
        <w:top w:w="0" w:type="dxa"/>
        <w:left w:w="108" w:type="dxa"/>
        <w:bottom w:w="0" w:type="dxa"/>
        <w:right w:w="108" w:type="dxa"/>
      </w:tblCellMar>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customStyle="1" w:styleId="-312">
    <w:name w:val="Темный список - Акцент 31"/>
    <w:basedOn w:val="a3"/>
    <w:next w:val="-33"/>
    <w:uiPriority w:val="70"/>
    <w:rsid w:val="00C50DF8"/>
    <w:pPr>
      <w:spacing w:after="0" w:line="240" w:lineRule="auto"/>
    </w:pPr>
    <w:rPr>
      <w:rFonts w:eastAsia="MS Mincho"/>
      <w:color w:val="FFFFFF"/>
      <w:lang w:val="en-US"/>
    </w:rPr>
    <w:tblPr>
      <w:tblStyleRowBandSize w:val="1"/>
      <w:tblStyleColBandSize w:val="1"/>
      <w:tblInd w:w="0" w:type="dxa"/>
      <w:tblCellMar>
        <w:top w:w="0" w:type="dxa"/>
        <w:left w:w="108" w:type="dxa"/>
        <w:bottom w:w="0" w:type="dxa"/>
        <w:right w:w="108" w:type="dxa"/>
      </w:tblCellMar>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customStyle="1" w:styleId="-412">
    <w:name w:val="Темный список - Акцент 41"/>
    <w:basedOn w:val="a3"/>
    <w:next w:val="-43"/>
    <w:uiPriority w:val="70"/>
    <w:rsid w:val="00C50DF8"/>
    <w:pPr>
      <w:spacing w:after="0" w:line="240" w:lineRule="auto"/>
    </w:pPr>
    <w:rPr>
      <w:rFonts w:eastAsia="MS Mincho"/>
      <w:color w:val="FFFFFF"/>
      <w:lang w:val="en-US"/>
    </w:rPr>
    <w:tblPr>
      <w:tblStyleRowBandSize w:val="1"/>
      <w:tblStyleColBandSize w:val="1"/>
      <w:tblInd w:w="0" w:type="dxa"/>
      <w:tblCellMar>
        <w:top w:w="0" w:type="dxa"/>
        <w:left w:w="108" w:type="dxa"/>
        <w:bottom w:w="0" w:type="dxa"/>
        <w:right w:w="108" w:type="dxa"/>
      </w:tblCellMar>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customStyle="1" w:styleId="-512">
    <w:name w:val="Темный список - Акцент 51"/>
    <w:basedOn w:val="a3"/>
    <w:next w:val="-53"/>
    <w:uiPriority w:val="70"/>
    <w:rsid w:val="00C50DF8"/>
    <w:pPr>
      <w:spacing w:after="0" w:line="240" w:lineRule="auto"/>
    </w:pPr>
    <w:rPr>
      <w:rFonts w:eastAsia="MS Mincho"/>
      <w:color w:val="FFFFFF"/>
      <w:lang w:val="en-US"/>
    </w:rPr>
    <w:tblPr>
      <w:tblStyleRowBandSize w:val="1"/>
      <w:tblStyleColBandSize w:val="1"/>
      <w:tblInd w:w="0" w:type="dxa"/>
      <w:tblCellMar>
        <w:top w:w="0" w:type="dxa"/>
        <w:left w:w="108" w:type="dxa"/>
        <w:bottom w:w="0" w:type="dxa"/>
        <w:right w:w="108" w:type="dxa"/>
      </w:tblCellMar>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customStyle="1" w:styleId="-612">
    <w:name w:val="Темный список - Акцент 61"/>
    <w:basedOn w:val="a3"/>
    <w:next w:val="-63"/>
    <w:uiPriority w:val="70"/>
    <w:rsid w:val="00C50DF8"/>
    <w:pPr>
      <w:spacing w:after="0" w:line="240" w:lineRule="auto"/>
    </w:pPr>
    <w:rPr>
      <w:rFonts w:eastAsia="MS Mincho"/>
      <w:color w:val="FFFFFF"/>
      <w:lang w:val="en-US"/>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f2">
    <w:name w:val="Цветная заливка1"/>
    <w:basedOn w:val="a3"/>
    <w:next w:val="aff0"/>
    <w:uiPriority w:val="71"/>
    <w:rsid w:val="00C50DF8"/>
    <w:pPr>
      <w:spacing w:after="0" w:line="240" w:lineRule="auto"/>
    </w:pPr>
    <w:rPr>
      <w:rFonts w:eastAsia="MS Mincho"/>
      <w:color w:val="000000"/>
      <w:lang w:val="en-US"/>
    </w:rPr>
    <w:tblPr>
      <w:tblStyleRowBandSize w:val="1"/>
      <w:tblStyleColBandSize w:val="1"/>
      <w:tblInd w:w="0" w:type="dxa"/>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13">
    <w:name w:val="Цветная заливка - Акцент 11"/>
    <w:basedOn w:val="a3"/>
    <w:next w:val="-14"/>
    <w:uiPriority w:val="71"/>
    <w:rsid w:val="00C50DF8"/>
    <w:pPr>
      <w:spacing w:after="0" w:line="240" w:lineRule="auto"/>
    </w:pPr>
    <w:rPr>
      <w:rFonts w:eastAsia="MS Mincho"/>
      <w:color w:val="000000"/>
      <w:lang w:val="en-US"/>
    </w:rPr>
    <w:tblPr>
      <w:tblStyleRowBandSize w:val="1"/>
      <w:tblStyleColBandSize w:val="1"/>
      <w:tblInd w:w="0" w:type="dxa"/>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CellMar>
        <w:top w:w="0" w:type="dxa"/>
        <w:left w:w="108" w:type="dxa"/>
        <w:bottom w:w="0" w:type="dxa"/>
        <w:right w:w="108" w:type="dxa"/>
      </w:tblCellMar>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213">
    <w:name w:val="Цветная заливка - Акцент 21"/>
    <w:basedOn w:val="a3"/>
    <w:next w:val="-24"/>
    <w:uiPriority w:val="71"/>
    <w:rsid w:val="00C50DF8"/>
    <w:pPr>
      <w:spacing w:after="0" w:line="240" w:lineRule="auto"/>
    </w:pPr>
    <w:rPr>
      <w:rFonts w:eastAsia="MS Mincho"/>
      <w:color w:val="000000"/>
      <w:lang w:val="en-US"/>
    </w:rPr>
    <w:tblPr>
      <w:tblStyleRowBandSize w:val="1"/>
      <w:tblStyleColBandSize w:val="1"/>
      <w:tblInd w:w="0" w:type="dxa"/>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CellMar>
        <w:top w:w="0" w:type="dxa"/>
        <w:left w:w="108" w:type="dxa"/>
        <w:bottom w:w="0" w:type="dxa"/>
        <w:right w:w="108" w:type="dxa"/>
      </w:tblCellMar>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313">
    <w:name w:val="Цветная заливка - Акцент 31"/>
    <w:basedOn w:val="a3"/>
    <w:next w:val="-34"/>
    <w:uiPriority w:val="71"/>
    <w:rsid w:val="00C50DF8"/>
    <w:pPr>
      <w:spacing w:after="0" w:line="240" w:lineRule="auto"/>
    </w:pPr>
    <w:rPr>
      <w:rFonts w:eastAsia="MS Mincho"/>
      <w:color w:val="000000"/>
      <w:lang w:val="en-US"/>
    </w:rPr>
    <w:tblPr>
      <w:tblStyleRowBandSize w:val="1"/>
      <w:tblStyleColBandSize w:val="1"/>
      <w:tblInd w:w="0" w:type="dxa"/>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CellMar>
        <w:top w:w="0" w:type="dxa"/>
        <w:left w:w="108" w:type="dxa"/>
        <w:bottom w:w="0" w:type="dxa"/>
        <w:right w:w="108" w:type="dxa"/>
      </w:tblCellMar>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413">
    <w:name w:val="Цветная заливка - Акцент 41"/>
    <w:basedOn w:val="a3"/>
    <w:next w:val="-44"/>
    <w:uiPriority w:val="71"/>
    <w:rsid w:val="00C50DF8"/>
    <w:pPr>
      <w:spacing w:after="0" w:line="240" w:lineRule="auto"/>
    </w:pPr>
    <w:rPr>
      <w:rFonts w:eastAsia="MS Mincho"/>
      <w:color w:val="000000"/>
      <w:lang w:val="en-US"/>
    </w:rPr>
    <w:tblPr>
      <w:tblStyleRowBandSize w:val="1"/>
      <w:tblStyleColBandSize w:val="1"/>
      <w:tblInd w:w="0" w:type="dxa"/>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CellMar>
        <w:top w:w="0" w:type="dxa"/>
        <w:left w:w="108" w:type="dxa"/>
        <w:bottom w:w="0" w:type="dxa"/>
        <w:right w:w="108" w:type="dxa"/>
      </w:tblCellMar>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513">
    <w:name w:val="Цветная заливка - Акцент 51"/>
    <w:basedOn w:val="a3"/>
    <w:next w:val="-54"/>
    <w:uiPriority w:val="71"/>
    <w:rsid w:val="00C50DF8"/>
    <w:pPr>
      <w:spacing w:after="0" w:line="240" w:lineRule="auto"/>
    </w:pPr>
    <w:rPr>
      <w:rFonts w:eastAsia="MS Mincho"/>
      <w:color w:val="000000"/>
      <w:lang w:val="en-US"/>
    </w:rPr>
    <w:tblPr>
      <w:tblStyleRowBandSize w:val="1"/>
      <w:tblStyleColBandSize w:val="1"/>
      <w:tblInd w:w="0" w:type="dxa"/>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CellMar>
        <w:top w:w="0" w:type="dxa"/>
        <w:left w:w="108" w:type="dxa"/>
        <w:bottom w:w="0" w:type="dxa"/>
        <w:right w:w="108" w:type="dxa"/>
      </w:tblCellMar>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613">
    <w:name w:val="Цветная заливка - Акцент 61"/>
    <w:basedOn w:val="a3"/>
    <w:next w:val="-64"/>
    <w:uiPriority w:val="71"/>
    <w:rsid w:val="00C50DF8"/>
    <w:pPr>
      <w:spacing w:after="0" w:line="240" w:lineRule="auto"/>
    </w:pPr>
    <w:rPr>
      <w:rFonts w:eastAsia="MS Mincho"/>
      <w:color w:val="000000"/>
      <w:lang w:val="en-US"/>
    </w:rPr>
    <w:tblPr>
      <w:tblStyleRowBandSize w:val="1"/>
      <w:tblStyleColBandSize w:val="1"/>
      <w:tblInd w:w="0" w:type="dxa"/>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CellMar>
        <w:top w:w="0" w:type="dxa"/>
        <w:left w:w="108" w:type="dxa"/>
        <w:bottom w:w="0" w:type="dxa"/>
        <w:right w:w="108" w:type="dxa"/>
      </w:tblCellMar>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1f3">
    <w:name w:val="Цветной список1"/>
    <w:basedOn w:val="a3"/>
    <w:next w:val="aff1"/>
    <w:uiPriority w:val="72"/>
    <w:rsid w:val="00C50DF8"/>
    <w:pPr>
      <w:spacing w:after="0" w:line="240" w:lineRule="auto"/>
    </w:pPr>
    <w:rPr>
      <w:rFonts w:eastAsia="MS Mincho"/>
      <w:color w:val="000000"/>
      <w:lang w:val="en-US"/>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14">
    <w:name w:val="Цветной список - Акцент 11"/>
    <w:basedOn w:val="a3"/>
    <w:next w:val="-15"/>
    <w:uiPriority w:val="72"/>
    <w:rsid w:val="00C50DF8"/>
    <w:pPr>
      <w:spacing w:after="0" w:line="240" w:lineRule="auto"/>
    </w:pPr>
    <w:rPr>
      <w:rFonts w:eastAsia="MS Mincho"/>
      <w:color w:val="000000"/>
      <w:lang w:val="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214">
    <w:name w:val="Цветной список - Акцент 21"/>
    <w:basedOn w:val="a3"/>
    <w:next w:val="-25"/>
    <w:uiPriority w:val="72"/>
    <w:rsid w:val="00C50DF8"/>
    <w:pPr>
      <w:spacing w:after="0" w:line="240" w:lineRule="auto"/>
    </w:pPr>
    <w:rPr>
      <w:rFonts w:eastAsia="MS Mincho"/>
      <w:color w:val="000000"/>
      <w:lang w:val="en-US"/>
    </w:rPr>
    <w:tblPr>
      <w:tblStyleRowBandSize w:val="1"/>
      <w:tblStyleColBandSize w:val="1"/>
      <w:tblInd w:w="0" w:type="dxa"/>
      <w:tblCellMar>
        <w:top w:w="0" w:type="dxa"/>
        <w:left w:w="108" w:type="dxa"/>
        <w:bottom w:w="0" w:type="dxa"/>
        <w:right w:w="108" w:type="dxa"/>
      </w:tblCellMar>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customStyle="1" w:styleId="-314">
    <w:name w:val="Цветной список - Акцент 31"/>
    <w:basedOn w:val="a3"/>
    <w:next w:val="-35"/>
    <w:uiPriority w:val="72"/>
    <w:rsid w:val="00C50DF8"/>
    <w:pPr>
      <w:spacing w:after="0" w:line="240" w:lineRule="auto"/>
    </w:pPr>
    <w:rPr>
      <w:rFonts w:eastAsia="MS Mincho"/>
      <w:color w:val="000000"/>
      <w:lang w:val="en-US"/>
    </w:rPr>
    <w:tblPr>
      <w:tblStyleRowBandSize w:val="1"/>
      <w:tblStyleColBandSize w:val="1"/>
      <w:tblInd w:w="0" w:type="dxa"/>
      <w:tblCellMar>
        <w:top w:w="0" w:type="dxa"/>
        <w:left w:w="108" w:type="dxa"/>
        <w:bottom w:w="0" w:type="dxa"/>
        <w:right w:w="108" w:type="dxa"/>
      </w:tblCellMar>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414">
    <w:name w:val="Цветной список - Акцент 41"/>
    <w:basedOn w:val="a3"/>
    <w:next w:val="-45"/>
    <w:uiPriority w:val="72"/>
    <w:rsid w:val="00C50DF8"/>
    <w:pPr>
      <w:spacing w:after="0" w:line="240" w:lineRule="auto"/>
    </w:pPr>
    <w:rPr>
      <w:rFonts w:eastAsia="MS Mincho"/>
      <w:color w:val="000000"/>
      <w:lang w:val="en-US"/>
    </w:rPr>
    <w:tblPr>
      <w:tblStyleRowBandSize w:val="1"/>
      <w:tblStyleColBandSize w:val="1"/>
      <w:tblInd w:w="0" w:type="dxa"/>
      <w:tblCellMar>
        <w:top w:w="0" w:type="dxa"/>
        <w:left w:w="108" w:type="dxa"/>
        <w:bottom w:w="0" w:type="dxa"/>
        <w:right w:w="108" w:type="dxa"/>
      </w:tblCellMar>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customStyle="1" w:styleId="-514">
    <w:name w:val="Цветной список - Акцент 51"/>
    <w:basedOn w:val="a3"/>
    <w:next w:val="-55"/>
    <w:uiPriority w:val="72"/>
    <w:rsid w:val="00C50DF8"/>
    <w:pPr>
      <w:spacing w:after="0" w:line="240" w:lineRule="auto"/>
    </w:pPr>
    <w:rPr>
      <w:rFonts w:eastAsia="MS Mincho"/>
      <w:color w:val="000000"/>
      <w:lang w:val="en-US"/>
    </w:rPr>
    <w:tblPr>
      <w:tblStyleRowBandSize w:val="1"/>
      <w:tblStyleColBandSize w:val="1"/>
      <w:tblInd w:w="0" w:type="dxa"/>
      <w:tblCellMar>
        <w:top w:w="0" w:type="dxa"/>
        <w:left w:w="108" w:type="dxa"/>
        <w:bottom w:w="0" w:type="dxa"/>
        <w:right w:w="108" w:type="dxa"/>
      </w:tblCellMar>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614">
    <w:name w:val="Цветной список - Акцент 61"/>
    <w:basedOn w:val="a3"/>
    <w:next w:val="-65"/>
    <w:uiPriority w:val="72"/>
    <w:rsid w:val="00C50DF8"/>
    <w:pPr>
      <w:spacing w:after="0" w:line="240" w:lineRule="auto"/>
    </w:pPr>
    <w:rPr>
      <w:rFonts w:eastAsia="MS Mincho"/>
      <w:color w:val="000000"/>
      <w:lang w:val="en-US"/>
    </w:rPr>
    <w:tblPr>
      <w:tblStyleRowBandSize w:val="1"/>
      <w:tblStyleColBandSize w:val="1"/>
      <w:tblInd w:w="0" w:type="dxa"/>
      <w:tblCellMar>
        <w:top w:w="0" w:type="dxa"/>
        <w:left w:w="108" w:type="dxa"/>
        <w:bottom w:w="0" w:type="dxa"/>
        <w:right w:w="108" w:type="dxa"/>
      </w:tblCellMar>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1f4">
    <w:name w:val="Цветная сетка1"/>
    <w:basedOn w:val="a3"/>
    <w:next w:val="aff2"/>
    <w:uiPriority w:val="73"/>
    <w:rsid w:val="00C50DF8"/>
    <w:pPr>
      <w:spacing w:after="0" w:line="240" w:lineRule="auto"/>
    </w:pPr>
    <w:rPr>
      <w:rFonts w:eastAsia="MS Mincho"/>
      <w:color w:val="000000"/>
      <w:lang w:val="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15">
    <w:name w:val="Цветная сетка - Акцент 11"/>
    <w:basedOn w:val="a3"/>
    <w:next w:val="-16"/>
    <w:uiPriority w:val="73"/>
    <w:rsid w:val="00C50DF8"/>
    <w:pPr>
      <w:spacing w:after="0" w:line="240" w:lineRule="auto"/>
    </w:pPr>
    <w:rPr>
      <w:rFonts w:eastAsia="MS Mincho"/>
      <w:color w:val="000000"/>
      <w:lang w:val="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215">
    <w:name w:val="Цветная сетка - Акцент 21"/>
    <w:basedOn w:val="a3"/>
    <w:next w:val="-26"/>
    <w:uiPriority w:val="73"/>
    <w:rsid w:val="00C50DF8"/>
    <w:pPr>
      <w:spacing w:after="0" w:line="240" w:lineRule="auto"/>
    </w:pPr>
    <w:rPr>
      <w:rFonts w:eastAsia="MS Mincho"/>
      <w:color w:val="000000"/>
      <w:lang w:val="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315">
    <w:name w:val="Цветная сетка - Акцент 31"/>
    <w:basedOn w:val="a3"/>
    <w:next w:val="-36"/>
    <w:uiPriority w:val="73"/>
    <w:rsid w:val="00C50DF8"/>
    <w:pPr>
      <w:spacing w:after="0" w:line="240" w:lineRule="auto"/>
    </w:pPr>
    <w:rPr>
      <w:rFonts w:eastAsia="MS Mincho"/>
      <w:color w:val="000000"/>
      <w:lang w:val="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415">
    <w:name w:val="Цветная сетка - Акцент 41"/>
    <w:basedOn w:val="a3"/>
    <w:next w:val="-46"/>
    <w:uiPriority w:val="73"/>
    <w:rsid w:val="00C50DF8"/>
    <w:pPr>
      <w:spacing w:after="0" w:line="240" w:lineRule="auto"/>
    </w:pPr>
    <w:rPr>
      <w:rFonts w:eastAsia="MS Mincho"/>
      <w:color w:val="000000"/>
      <w:lang w:val="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515">
    <w:name w:val="Цветная сетка - Акцент 51"/>
    <w:basedOn w:val="a3"/>
    <w:next w:val="-56"/>
    <w:uiPriority w:val="73"/>
    <w:rsid w:val="00C50DF8"/>
    <w:pPr>
      <w:spacing w:after="0" w:line="240" w:lineRule="auto"/>
    </w:pPr>
    <w:rPr>
      <w:rFonts w:eastAsia="MS Mincho"/>
      <w:color w:val="000000"/>
      <w:lang w:val="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615">
    <w:name w:val="Цветная сетка - Акцент 61"/>
    <w:basedOn w:val="a3"/>
    <w:next w:val="-66"/>
    <w:uiPriority w:val="73"/>
    <w:rsid w:val="00C50DF8"/>
    <w:pPr>
      <w:spacing w:after="0" w:line="240" w:lineRule="auto"/>
    </w:pPr>
    <w:rPr>
      <w:rFonts w:eastAsia="MS Mincho"/>
      <w:color w:val="000000"/>
      <w:lang w:val="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customStyle="1" w:styleId="215">
    <w:name w:val="Заголовок 2 Знак1"/>
    <w:basedOn w:val="a2"/>
    <w:uiPriority w:val="9"/>
    <w:semiHidden/>
    <w:rsid w:val="00C50DF8"/>
    <w:rPr>
      <w:rFonts w:asciiTheme="majorHAnsi" w:eastAsiaTheme="majorEastAsia" w:hAnsiTheme="majorHAnsi" w:cstheme="majorBidi"/>
      <w:color w:val="2E74B5" w:themeColor="accent1" w:themeShade="BF"/>
      <w:sz w:val="26"/>
      <w:szCs w:val="26"/>
    </w:rPr>
  </w:style>
  <w:style w:type="character" w:customStyle="1" w:styleId="312">
    <w:name w:val="Заголовок 3 Знак1"/>
    <w:basedOn w:val="a2"/>
    <w:uiPriority w:val="9"/>
    <w:semiHidden/>
    <w:rsid w:val="00C50DF8"/>
    <w:rPr>
      <w:rFonts w:asciiTheme="majorHAnsi" w:eastAsiaTheme="majorEastAsia" w:hAnsiTheme="majorHAnsi" w:cstheme="majorBidi"/>
      <w:color w:val="1F4D78" w:themeColor="accent1" w:themeShade="7F"/>
      <w:sz w:val="24"/>
      <w:szCs w:val="24"/>
    </w:rPr>
  </w:style>
  <w:style w:type="paragraph" w:styleId="ab">
    <w:name w:val="Title"/>
    <w:basedOn w:val="a1"/>
    <w:next w:val="a1"/>
    <w:link w:val="aa"/>
    <w:uiPriority w:val="10"/>
    <w:qFormat/>
    <w:rsid w:val="00C50DF8"/>
    <w:pPr>
      <w:spacing w:after="0" w:line="240" w:lineRule="auto"/>
      <w:contextualSpacing/>
    </w:pPr>
    <w:rPr>
      <w:rFonts w:ascii="Calibri" w:eastAsia="MS Gothic" w:hAnsi="Calibri" w:cs="Times New Roman"/>
      <w:color w:val="17365D"/>
      <w:spacing w:val="5"/>
      <w:kern w:val="28"/>
      <w:sz w:val="52"/>
      <w:szCs w:val="52"/>
    </w:rPr>
  </w:style>
  <w:style w:type="character" w:customStyle="1" w:styleId="1f5">
    <w:name w:val="Заголовок Знак1"/>
    <w:basedOn w:val="a2"/>
    <w:uiPriority w:val="10"/>
    <w:rsid w:val="00C50DF8"/>
    <w:rPr>
      <w:rFonts w:asciiTheme="majorHAnsi" w:eastAsiaTheme="majorEastAsia" w:hAnsiTheme="majorHAnsi" w:cstheme="majorBidi"/>
      <w:spacing w:val="-10"/>
      <w:kern w:val="28"/>
      <w:sz w:val="56"/>
      <w:szCs w:val="56"/>
    </w:rPr>
  </w:style>
  <w:style w:type="paragraph" w:styleId="ad">
    <w:name w:val="Subtitle"/>
    <w:basedOn w:val="a1"/>
    <w:next w:val="a1"/>
    <w:link w:val="ac"/>
    <w:uiPriority w:val="11"/>
    <w:qFormat/>
    <w:rsid w:val="00C50DF8"/>
    <w:pPr>
      <w:numPr>
        <w:ilvl w:val="1"/>
      </w:numPr>
    </w:pPr>
    <w:rPr>
      <w:rFonts w:ascii="Calibri" w:eastAsia="MS Gothic" w:hAnsi="Calibri" w:cs="Times New Roman"/>
      <w:i/>
      <w:iCs/>
      <w:color w:val="4F81BD"/>
      <w:spacing w:val="15"/>
      <w:sz w:val="24"/>
      <w:szCs w:val="24"/>
    </w:rPr>
  </w:style>
  <w:style w:type="character" w:customStyle="1" w:styleId="1f6">
    <w:name w:val="Подзаголовок Знак1"/>
    <w:basedOn w:val="a2"/>
    <w:uiPriority w:val="11"/>
    <w:rsid w:val="00C50DF8"/>
    <w:rPr>
      <w:rFonts w:eastAsiaTheme="minorEastAsia"/>
      <w:color w:val="5A5A5A" w:themeColor="text1" w:themeTint="A5"/>
      <w:spacing w:val="15"/>
    </w:rPr>
  </w:style>
  <w:style w:type="paragraph" w:styleId="28">
    <w:name w:val="Quote"/>
    <w:basedOn w:val="a1"/>
    <w:next w:val="a1"/>
    <w:link w:val="27"/>
    <w:uiPriority w:val="29"/>
    <w:qFormat/>
    <w:rsid w:val="00C50DF8"/>
    <w:pPr>
      <w:spacing w:before="200"/>
      <w:ind w:left="864" w:right="864"/>
      <w:jc w:val="center"/>
    </w:pPr>
    <w:rPr>
      <w:i/>
      <w:iCs/>
      <w:color w:val="000000"/>
    </w:rPr>
  </w:style>
  <w:style w:type="character" w:customStyle="1" w:styleId="216">
    <w:name w:val="Цитата 2 Знак1"/>
    <w:basedOn w:val="a2"/>
    <w:uiPriority w:val="29"/>
    <w:rsid w:val="00C50DF8"/>
    <w:rPr>
      <w:i/>
      <w:iCs/>
      <w:color w:val="404040" w:themeColor="text1" w:themeTint="BF"/>
    </w:rPr>
  </w:style>
  <w:style w:type="character" w:customStyle="1" w:styleId="410">
    <w:name w:val="Заголовок 4 Знак1"/>
    <w:basedOn w:val="a2"/>
    <w:uiPriority w:val="9"/>
    <w:semiHidden/>
    <w:rsid w:val="00C50DF8"/>
    <w:rPr>
      <w:rFonts w:asciiTheme="majorHAnsi" w:eastAsiaTheme="majorEastAsia" w:hAnsiTheme="majorHAnsi" w:cstheme="majorBidi"/>
      <w:i/>
      <w:iCs/>
      <w:color w:val="2E74B5" w:themeColor="accent1" w:themeShade="BF"/>
    </w:rPr>
  </w:style>
  <w:style w:type="character" w:customStyle="1" w:styleId="510">
    <w:name w:val="Заголовок 5 Знак1"/>
    <w:basedOn w:val="a2"/>
    <w:uiPriority w:val="9"/>
    <w:semiHidden/>
    <w:rsid w:val="00C50DF8"/>
    <w:rPr>
      <w:rFonts w:asciiTheme="majorHAnsi" w:eastAsiaTheme="majorEastAsia" w:hAnsiTheme="majorHAnsi" w:cstheme="majorBidi"/>
      <w:color w:val="2E74B5" w:themeColor="accent1" w:themeShade="BF"/>
    </w:rPr>
  </w:style>
  <w:style w:type="character" w:customStyle="1" w:styleId="610">
    <w:name w:val="Заголовок 6 Знак1"/>
    <w:basedOn w:val="a2"/>
    <w:uiPriority w:val="9"/>
    <w:semiHidden/>
    <w:rsid w:val="00C50DF8"/>
    <w:rPr>
      <w:rFonts w:asciiTheme="majorHAnsi" w:eastAsiaTheme="majorEastAsia" w:hAnsiTheme="majorHAnsi" w:cstheme="majorBidi"/>
      <w:color w:val="1F4D78" w:themeColor="accent1" w:themeShade="7F"/>
    </w:rPr>
  </w:style>
  <w:style w:type="character" w:customStyle="1" w:styleId="710">
    <w:name w:val="Заголовок 7 Знак1"/>
    <w:basedOn w:val="a2"/>
    <w:uiPriority w:val="9"/>
    <w:semiHidden/>
    <w:rsid w:val="00C50DF8"/>
    <w:rPr>
      <w:rFonts w:asciiTheme="majorHAnsi" w:eastAsiaTheme="majorEastAsia" w:hAnsiTheme="majorHAnsi" w:cstheme="majorBidi"/>
      <w:i/>
      <w:iCs/>
      <w:color w:val="1F4D78" w:themeColor="accent1" w:themeShade="7F"/>
    </w:rPr>
  </w:style>
  <w:style w:type="character" w:customStyle="1" w:styleId="810">
    <w:name w:val="Заголовок 8 Знак1"/>
    <w:basedOn w:val="a2"/>
    <w:uiPriority w:val="9"/>
    <w:semiHidden/>
    <w:rsid w:val="00C50DF8"/>
    <w:rPr>
      <w:rFonts w:asciiTheme="majorHAnsi" w:eastAsiaTheme="majorEastAsia" w:hAnsiTheme="majorHAnsi" w:cstheme="majorBidi"/>
      <w:color w:val="272727" w:themeColor="text1" w:themeTint="D8"/>
      <w:sz w:val="21"/>
      <w:szCs w:val="21"/>
    </w:rPr>
  </w:style>
  <w:style w:type="character" w:customStyle="1" w:styleId="910">
    <w:name w:val="Заголовок 9 Знак1"/>
    <w:basedOn w:val="a2"/>
    <w:uiPriority w:val="9"/>
    <w:semiHidden/>
    <w:rsid w:val="00C50DF8"/>
    <w:rPr>
      <w:rFonts w:asciiTheme="majorHAnsi" w:eastAsiaTheme="majorEastAsia" w:hAnsiTheme="majorHAnsi" w:cstheme="majorBidi"/>
      <w:i/>
      <w:iCs/>
      <w:color w:val="272727" w:themeColor="text1" w:themeTint="D8"/>
      <w:sz w:val="21"/>
      <w:szCs w:val="21"/>
    </w:rPr>
  </w:style>
  <w:style w:type="paragraph" w:styleId="af8">
    <w:name w:val="Intense Quote"/>
    <w:basedOn w:val="a1"/>
    <w:next w:val="a1"/>
    <w:link w:val="af7"/>
    <w:uiPriority w:val="30"/>
    <w:qFormat/>
    <w:rsid w:val="00C50DF8"/>
    <w:pPr>
      <w:pBdr>
        <w:top w:val="single" w:sz="4" w:space="10" w:color="5B9BD5" w:themeColor="accent1"/>
        <w:bottom w:val="single" w:sz="4" w:space="10" w:color="5B9BD5" w:themeColor="accent1"/>
      </w:pBdr>
      <w:spacing w:before="360" w:after="360"/>
      <w:ind w:left="864" w:right="864"/>
      <w:jc w:val="center"/>
    </w:pPr>
    <w:rPr>
      <w:b/>
      <w:bCs/>
      <w:i/>
      <w:iCs/>
      <w:color w:val="4F81BD"/>
    </w:rPr>
  </w:style>
  <w:style w:type="character" w:customStyle="1" w:styleId="1f7">
    <w:name w:val="Выделенная цитата Знак1"/>
    <w:basedOn w:val="a2"/>
    <w:uiPriority w:val="30"/>
    <w:rsid w:val="00C50DF8"/>
    <w:rPr>
      <w:i/>
      <w:iCs/>
      <w:color w:val="5B9BD5" w:themeColor="accent1"/>
    </w:rPr>
  </w:style>
  <w:style w:type="character" w:styleId="aff3">
    <w:name w:val="Subtle Emphasis"/>
    <w:basedOn w:val="a2"/>
    <w:uiPriority w:val="19"/>
    <w:qFormat/>
    <w:rsid w:val="00C50DF8"/>
    <w:rPr>
      <w:i/>
      <w:iCs/>
      <w:color w:val="404040" w:themeColor="text1" w:themeTint="BF"/>
    </w:rPr>
  </w:style>
  <w:style w:type="character" w:styleId="aff4">
    <w:name w:val="Intense Emphasis"/>
    <w:basedOn w:val="a2"/>
    <w:uiPriority w:val="21"/>
    <w:qFormat/>
    <w:rsid w:val="00C50DF8"/>
    <w:rPr>
      <w:i/>
      <w:iCs/>
      <w:color w:val="5B9BD5" w:themeColor="accent1"/>
    </w:rPr>
  </w:style>
  <w:style w:type="character" w:styleId="aff5">
    <w:name w:val="Subtle Reference"/>
    <w:basedOn w:val="a2"/>
    <w:uiPriority w:val="31"/>
    <w:qFormat/>
    <w:rsid w:val="00C50DF8"/>
    <w:rPr>
      <w:smallCaps/>
      <w:color w:val="5A5A5A" w:themeColor="text1" w:themeTint="A5"/>
    </w:rPr>
  </w:style>
  <w:style w:type="character" w:styleId="aff6">
    <w:name w:val="Intense Reference"/>
    <w:basedOn w:val="a2"/>
    <w:uiPriority w:val="32"/>
    <w:qFormat/>
    <w:rsid w:val="00C50DF8"/>
    <w:rPr>
      <w:b/>
      <w:bCs/>
      <w:smallCaps/>
      <w:color w:val="5B9BD5" w:themeColor="accent1"/>
      <w:spacing w:val="5"/>
    </w:rPr>
  </w:style>
  <w:style w:type="table" w:styleId="afc">
    <w:name w:val="Light Shading"/>
    <w:basedOn w:val="a3"/>
    <w:uiPriority w:val="60"/>
    <w:semiHidden/>
    <w:unhideWhenUsed/>
    <w:rsid w:val="00C50DF8"/>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semiHidden/>
    <w:unhideWhenUsed/>
    <w:rsid w:val="00C50DF8"/>
    <w:pPr>
      <w:spacing w:after="0" w:line="240" w:lineRule="auto"/>
    </w:pPr>
    <w:rPr>
      <w:color w:val="2E74B5" w:themeColor="accent1" w:themeShade="BF"/>
    </w:rPr>
    <w:tblPr>
      <w:tblStyleRowBandSize w:val="1"/>
      <w:tblStyleColBandSize w:val="1"/>
      <w:tblInd w:w="0" w:type="dxa"/>
      <w:tblBorders>
        <w:top w:val="single" w:sz="8" w:space="0" w:color="5B9BD5" w:themeColor="accent1"/>
        <w:bottom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2">
    <w:name w:val="Light Shading Accent 2"/>
    <w:basedOn w:val="a3"/>
    <w:uiPriority w:val="60"/>
    <w:semiHidden/>
    <w:unhideWhenUsed/>
    <w:rsid w:val="00C50DF8"/>
    <w:pPr>
      <w:spacing w:after="0" w:line="240" w:lineRule="auto"/>
    </w:pPr>
    <w:rPr>
      <w:color w:val="C45911" w:themeColor="accent2" w:themeShade="BF"/>
    </w:rPr>
    <w:tblPr>
      <w:tblStyleRowBandSize w:val="1"/>
      <w:tblStyleColBandSize w:val="1"/>
      <w:tblInd w:w="0" w:type="dxa"/>
      <w:tblBorders>
        <w:top w:val="single" w:sz="8" w:space="0" w:color="ED7D31" w:themeColor="accent2"/>
        <w:bottom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3">
    <w:name w:val="Light Shading Accent 3"/>
    <w:basedOn w:val="a3"/>
    <w:uiPriority w:val="60"/>
    <w:semiHidden/>
    <w:unhideWhenUsed/>
    <w:rsid w:val="00C50DF8"/>
    <w:pPr>
      <w:spacing w:after="0" w:line="240" w:lineRule="auto"/>
    </w:pPr>
    <w:rPr>
      <w:color w:val="7B7B7B" w:themeColor="accent3" w:themeShade="BF"/>
    </w:rPr>
    <w:tblPr>
      <w:tblStyleRowBandSize w:val="1"/>
      <w:tblStyleColBandSize w:val="1"/>
      <w:tblInd w:w="0" w:type="dxa"/>
      <w:tblBorders>
        <w:top w:val="single" w:sz="8" w:space="0" w:color="A5A5A5" w:themeColor="accent3"/>
        <w:bottom w:val="single" w:sz="8" w:space="0" w:color="A5A5A5"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4">
    <w:name w:val="Light Shading Accent 4"/>
    <w:basedOn w:val="a3"/>
    <w:uiPriority w:val="60"/>
    <w:semiHidden/>
    <w:unhideWhenUsed/>
    <w:rsid w:val="00C50DF8"/>
    <w:pPr>
      <w:spacing w:after="0" w:line="240" w:lineRule="auto"/>
    </w:pPr>
    <w:rPr>
      <w:color w:val="BF8F00" w:themeColor="accent4" w:themeShade="BF"/>
    </w:rPr>
    <w:tblPr>
      <w:tblStyleRowBandSize w:val="1"/>
      <w:tblStyleColBandSize w:val="1"/>
      <w:tblInd w:w="0" w:type="dxa"/>
      <w:tblBorders>
        <w:top w:val="single" w:sz="8" w:space="0" w:color="FFC000" w:themeColor="accent4"/>
        <w:bottom w:val="single" w:sz="8" w:space="0" w:color="FFC000"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5">
    <w:name w:val="Light Shading Accent 5"/>
    <w:basedOn w:val="a3"/>
    <w:uiPriority w:val="60"/>
    <w:semiHidden/>
    <w:unhideWhenUsed/>
    <w:rsid w:val="00C50DF8"/>
    <w:pPr>
      <w:spacing w:after="0" w:line="240" w:lineRule="auto"/>
    </w:pPr>
    <w:rPr>
      <w:color w:val="2F5496" w:themeColor="accent5" w:themeShade="BF"/>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6">
    <w:name w:val="Light Shading Accent 6"/>
    <w:basedOn w:val="a3"/>
    <w:uiPriority w:val="60"/>
    <w:semiHidden/>
    <w:unhideWhenUsed/>
    <w:rsid w:val="00C50DF8"/>
    <w:pPr>
      <w:spacing w:after="0" w:line="240" w:lineRule="auto"/>
    </w:pPr>
    <w:rPr>
      <w:color w:val="538135" w:themeColor="accent6" w:themeShade="BF"/>
    </w:rPr>
    <w:tblPr>
      <w:tblStyleRowBandSize w:val="1"/>
      <w:tblStyleColBandSize w:val="1"/>
      <w:tblInd w:w="0" w:type="dxa"/>
      <w:tblBorders>
        <w:top w:val="single" w:sz="8" w:space="0" w:color="70AD47" w:themeColor="accent6"/>
        <w:bottom w:val="single" w:sz="8" w:space="0" w:color="70AD47"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afd">
    <w:name w:val="Light List"/>
    <w:basedOn w:val="a3"/>
    <w:uiPriority w:val="61"/>
    <w:semiHidden/>
    <w:unhideWhenUsed/>
    <w:rsid w:val="00C50DF8"/>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semiHidden/>
    <w:unhideWhenUsed/>
    <w:rsid w:val="00C50DF8"/>
    <w:pPr>
      <w:spacing w:after="0" w:line="240" w:lineRule="auto"/>
    </w:pPr>
    <w:tblPr>
      <w:tblStyleRowBandSize w:val="1"/>
      <w:tblStyleColBandSize w:val="1"/>
      <w:tblInd w:w="0" w:type="dxa"/>
      <w:tblBorders>
        <w:top w:val="single" w:sz="8" w:space="0" w:color="5B9BD5" w:themeColor="accent1"/>
        <w:left w:val="single" w:sz="8" w:space="0" w:color="5B9BD5" w:themeColor="accent1"/>
        <w:bottom w:val="single" w:sz="8" w:space="0" w:color="5B9BD5" w:themeColor="accent1"/>
        <w:right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20">
    <w:name w:val="Light List Accent 2"/>
    <w:basedOn w:val="a3"/>
    <w:uiPriority w:val="61"/>
    <w:semiHidden/>
    <w:unhideWhenUsed/>
    <w:rsid w:val="00C50DF8"/>
    <w:pPr>
      <w:spacing w:after="0" w:line="240" w:lineRule="auto"/>
    </w:pPr>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30">
    <w:name w:val="Light List Accent 3"/>
    <w:basedOn w:val="a3"/>
    <w:uiPriority w:val="61"/>
    <w:semiHidden/>
    <w:unhideWhenUsed/>
    <w:rsid w:val="00C50DF8"/>
    <w:pPr>
      <w:spacing w:after="0" w:line="240" w:lineRule="auto"/>
    </w:pPr>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40">
    <w:name w:val="Light List Accent 4"/>
    <w:basedOn w:val="a3"/>
    <w:uiPriority w:val="61"/>
    <w:semiHidden/>
    <w:unhideWhenUsed/>
    <w:rsid w:val="00C50DF8"/>
    <w:pPr>
      <w:spacing w:after="0" w:line="240" w:lineRule="auto"/>
    </w:pPr>
    <w:tblPr>
      <w:tblStyleRowBandSize w:val="1"/>
      <w:tblStyleColBandSize w:val="1"/>
      <w:tblInd w:w="0" w:type="dxa"/>
      <w:tblBorders>
        <w:top w:val="single" w:sz="8" w:space="0" w:color="FFC000" w:themeColor="accent4"/>
        <w:left w:val="single" w:sz="8" w:space="0" w:color="FFC000" w:themeColor="accent4"/>
        <w:bottom w:val="single" w:sz="8" w:space="0" w:color="FFC000" w:themeColor="accent4"/>
        <w:right w:val="single" w:sz="8" w:space="0" w:color="FFC000"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50">
    <w:name w:val="Light List Accent 5"/>
    <w:basedOn w:val="a3"/>
    <w:uiPriority w:val="61"/>
    <w:semiHidden/>
    <w:unhideWhenUsed/>
    <w:rsid w:val="00C50DF8"/>
    <w:pPr>
      <w:spacing w:after="0" w:line="240" w:lineRule="auto"/>
    </w:pPr>
    <w:tblPr>
      <w:tblStyleRowBandSize w:val="1"/>
      <w:tblStyleColBandSize w:val="1"/>
      <w:tblInd w:w="0" w:type="dxa"/>
      <w:tblBorders>
        <w:top w:val="single" w:sz="8" w:space="0" w:color="4472C4" w:themeColor="accent5"/>
        <w:left w:val="single" w:sz="8" w:space="0" w:color="4472C4" w:themeColor="accent5"/>
        <w:bottom w:val="single" w:sz="8" w:space="0" w:color="4472C4" w:themeColor="accent5"/>
        <w:right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table" w:styleId="-60">
    <w:name w:val="Light List Accent 6"/>
    <w:basedOn w:val="a3"/>
    <w:uiPriority w:val="61"/>
    <w:semiHidden/>
    <w:unhideWhenUsed/>
    <w:rsid w:val="00C50DF8"/>
    <w:pPr>
      <w:spacing w:after="0" w:line="240" w:lineRule="auto"/>
    </w:pPr>
    <w:tblPr>
      <w:tblStyleRowBandSize w:val="1"/>
      <w:tblStyleColBandSize w:val="1"/>
      <w:tblInd w:w="0" w:type="dxa"/>
      <w:tblBorders>
        <w:top w:val="single" w:sz="8" w:space="0" w:color="70AD47" w:themeColor="accent6"/>
        <w:left w:val="single" w:sz="8" w:space="0" w:color="70AD47" w:themeColor="accent6"/>
        <w:bottom w:val="single" w:sz="8" w:space="0" w:color="70AD47" w:themeColor="accent6"/>
        <w:right w:val="single" w:sz="8" w:space="0" w:color="70AD47"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afe">
    <w:name w:val="Light Grid"/>
    <w:basedOn w:val="a3"/>
    <w:uiPriority w:val="62"/>
    <w:semiHidden/>
    <w:unhideWhenUsed/>
    <w:rsid w:val="00C50DF8"/>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2">
    <w:name w:val="Light Grid Accent 1"/>
    <w:basedOn w:val="a3"/>
    <w:uiPriority w:val="62"/>
    <w:semiHidden/>
    <w:unhideWhenUsed/>
    <w:rsid w:val="00C50DF8"/>
    <w:pPr>
      <w:spacing w:after="0" w:line="240" w:lineRule="auto"/>
    </w:pPr>
    <w:tblPr>
      <w:tblStyleRowBandSize w:val="1"/>
      <w:tblStyleColBandSize w:val="1"/>
      <w:tblInd w:w="0" w:type="dxa"/>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styleId="-22">
    <w:name w:val="Light Grid Accent 2"/>
    <w:basedOn w:val="a3"/>
    <w:uiPriority w:val="62"/>
    <w:semiHidden/>
    <w:unhideWhenUsed/>
    <w:rsid w:val="00C50DF8"/>
    <w:pPr>
      <w:spacing w:after="0" w:line="240" w:lineRule="auto"/>
    </w:pPr>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32">
    <w:name w:val="Light Grid Accent 3"/>
    <w:basedOn w:val="a3"/>
    <w:uiPriority w:val="62"/>
    <w:semiHidden/>
    <w:unhideWhenUsed/>
    <w:rsid w:val="00C50DF8"/>
    <w:pPr>
      <w:spacing w:after="0" w:line="240" w:lineRule="auto"/>
    </w:pPr>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42">
    <w:name w:val="Light Grid Accent 4"/>
    <w:basedOn w:val="a3"/>
    <w:uiPriority w:val="62"/>
    <w:semiHidden/>
    <w:unhideWhenUsed/>
    <w:rsid w:val="00C50DF8"/>
    <w:pPr>
      <w:spacing w:after="0" w:line="240" w:lineRule="auto"/>
    </w:pPr>
    <w:tblPr>
      <w:tblStyleRowBandSize w:val="1"/>
      <w:tblStyleColBandSize w:val="1"/>
      <w:tblInd w:w="0" w:type="dxa"/>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52">
    <w:name w:val="Light Grid Accent 5"/>
    <w:basedOn w:val="a3"/>
    <w:uiPriority w:val="62"/>
    <w:semiHidden/>
    <w:unhideWhenUsed/>
    <w:rsid w:val="00C50DF8"/>
    <w:pPr>
      <w:spacing w:after="0" w:line="240" w:lineRule="auto"/>
    </w:pPr>
    <w:tblPr>
      <w:tblStyleRowBandSize w:val="1"/>
      <w:tblStyleColBandSize w:val="1"/>
      <w:tblInd w:w="0" w:type="dxa"/>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table" w:styleId="-62">
    <w:name w:val="Light Grid Accent 6"/>
    <w:basedOn w:val="a3"/>
    <w:uiPriority w:val="62"/>
    <w:semiHidden/>
    <w:unhideWhenUsed/>
    <w:rsid w:val="00C50DF8"/>
    <w:pPr>
      <w:spacing w:after="0" w:line="240" w:lineRule="auto"/>
    </w:pPr>
    <w:tblPr>
      <w:tblStyleRowBandSize w:val="1"/>
      <w:tblStyleColBandSize w:val="1"/>
      <w:tblInd w:w="0" w:type="dxa"/>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1e">
    <w:name w:val="Medium Shading 1"/>
    <w:basedOn w:val="a3"/>
    <w:uiPriority w:val="63"/>
    <w:semiHidden/>
    <w:unhideWhenUsed/>
    <w:rsid w:val="00C50DF8"/>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semiHidden/>
    <w:unhideWhenUsed/>
    <w:rsid w:val="00C50DF8"/>
    <w:pPr>
      <w:spacing w:after="0" w:line="240" w:lineRule="auto"/>
    </w:pPr>
    <w:tblPr>
      <w:tblStyleRowBandSize w:val="1"/>
      <w:tblStyleColBandSize w:val="1"/>
      <w:tblInd w:w="0" w:type="dxa"/>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1-2">
    <w:name w:val="Medium Shading 1 Accent 2"/>
    <w:basedOn w:val="a3"/>
    <w:uiPriority w:val="63"/>
    <w:semiHidden/>
    <w:unhideWhenUsed/>
    <w:rsid w:val="00C50DF8"/>
    <w:pPr>
      <w:spacing w:after="0" w:line="240" w:lineRule="auto"/>
    </w:pPr>
    <w:tblPr>
      <w:tblStyleRowBandSize w:val="1"/>
      <w:tblStyleColBandSize w:val="1"/>
      <w:tblInd w:w="0" w:type="dxa"/>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1-3">
    <w:name w:val="Medium Shading 1 Accent 3"/>
    <w:basedOn w:val="a3"/>
    <w:uiPriority w:val="63"/>
    <w:semiHidden/>
    <w:unhideWhenUsed/>
    <w:rsid w:val="00C50DF8"/>
    <w:pPr>
      <w:spacing w:after="0" w:line="240" w:lineRule="auto"/>
    </w:pPr>
    <w:tblPr>
      <w:tblStyleRowBandSize w:val="1"/>
      <w:tblStyleColBandSize w:val="1"/>
      <w:tblInd w:w="0" w:type="dxa"/>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1-4">
    <w:name w:val="Medium Shading 1 Accent 4"/>
    <w:basedOn w:val="a3"/>
    <w:uiPriority w:val="63"/>
    <w:semiHidden/>
    <w:unhideWhenUsed/>
    <w:rsid w:val="00C50DF8"/>
    <w:pPr>
      <w:spacing w:after="0" w:line="240" w:lineRule="auto"/>
    </w:pPr>
    <w:tblPr>
      <w:tblStyleRowBandSize w:val="1"/>
      <w:tblStyleColBandSize w:val="1"/>
      <w:tblInd w:w="0" w:type="dxa"/>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1-5">
    <w:name w:val="Medium Shading 1 Accent 5"/>
    <w:basedOn w:val="a3"/>
    <w:uiPriority w:val="63"/>
    <w:semiHidden/>
    <w:unhideWhenUsed/>
    <w:rsid w:val="00C50DF8"/>
    <w:pPr>
      <w:spacing w:after="0" w:line="240" w:lineRule="auto"/>
    </w:pPr>
    <w:tblPr>
      <w:tblStyleRowBandSize w:val="1"/>
      <w:tblStyleColBandSize w:val="1"/>
      <w:tblInd w:w="0" w:type="dxa"/>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table" w:styleId="1-6">
    <w:name w:val="Medium Shading 1 Accent 6"/>
    <w:basedOn w:val="a3"/>
    <w:uiPriority w:val="63"/>
    <w:semiHidden/>
    <w:unhideWhenUsed/>
    <w:rsid w:val="00C50DF8"/>
    <w:pPr>
      <w:spacing w:after="0" w:line="240" w:lineRule="auto"/>
    </w:pPr>
    <w:tblPr>
      <w:tblStyleRowBandSize w:val="1"/>
      <w:tblStyleColBandSize w:val="1"/>
      <w:tblInd w:w="0" w:type="dxa"/>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29">
    <w:name w:val="Medium Shading 2"/>
    <w:basedOn w:val="a3"/>
    <w:uiPriority w:val="64"/>
    <w:semiHidden/>
    <w:unhideWhenUsed/>
    <w:rsid w:val="00C50DF8"/>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1">
    <w:name w:val="Medium Shading 2 Accent 1"/>
    <w:basedOn w:val="a3"/>
    <w:uiPriority w:val="64"/>
    <w:semiHidden/>
    <w:unhideWhenUsed/>
    <w:rsid w:val="00C50DF8"/>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2">
    <w:name w:val="Medium Shading 2 Accent 2"/>
    <w:basedOn w:val="a3"/>
    <w:uiPriority w:val="64"/>
    <w:semiHidden/>
    <w:unhideWhenUsed/>
    <w:rsid w:val="00C50DF8"/>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3">
    <w:name w:val="Medium Shading 2 Accent 3"/>
    <w:basedOn w:val="a3"/>
    <w:uiPriority w:val="64"/>
    <w:semiHidden/>
    <w:unhideWhenUsed/>
    <w:rsid w:val="00C50DF8"/>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4">
    <w:name w:val="Medium Shading 2 Accent 4"/>
    <w:basedOn w:val="a3"/>
    <w:uiPriority w:val="64"/>
    <w:semiHidden/>
    <w:unhideWhenUsed/>
    <w:rsid w:val="00C50DF8"/>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5">
    <w:name w:val="Medium Shading 2 Accent 5"/>
    <w:basedOn w:val="a3"/>
    <w:uiPriority w:val="64"/>
    <w:semiHidden/>
    <w:unhideWhenUsed/>
    <w:rsid w:val="00C50DF8"/>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6">
    <w:name w:val="Medium Shading 2 Accent 6"/>
    <w:basedOn w:val="a3"/>
    <w:uiPriority w:val="64"/>
    <w:semiHidden/>
    <w:unhideWhenUsed/>
    <w:rsid w:val="00C50DF8"/>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1f">
    <w:name w:val="Medium List 1"/>
    <w:basedOn w:val="a3"/>
    <w:uiPriority w:val="65"/>
    <w:semiHidden/>
    <w:unhideWhenUsed/>
    <w:rsid w:val="00C50DF8"/>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semiHidden/>
    <w:unhideWhenUsed/>
    <w:rsid w:val="00C50DF8"/>
    <w:pPr>
      <w:spacing w:after="0" w:line="240" w:lineRule="auto"/>
    </w:pPr>
    <w:rPr>
      <w:color w:val="000000" w:themeColor="text1"/>
    </w:rPr>
    <w:tblPr>
      <w:tblStyleRowBandSize w:val="1"/>
      <w:tblStyleColBandSize w:val="1"/>
      <w:tblInd w:w="0" w:type="dxa"/>
      <w:tblBorders>
        <w:top w:val="single" w:sz="8" w:space="0" w:color="5B9BD5" w:themeColor="accent1"/>
        <w:bottom w:val="single" w:sz="8" w:space="0" w:color="5B9BD5"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1-20">
    <w:name w:val="Medium List 1 Accent 2"/>
    <w:basedOn w:val="a3"/>
    <w:uiPriority w:val="65"/>
    <w:semiHidden/>
    <w:unhideWhenUsed/>
    <w:rsid w:val="00C50DF8"/>
    <w:pPr>
      <w:spacing w:after="0" w:line="240" w:lineRule="auto"/>
    </w:pPr>
    <w:rPr>
      <w:color w:val="000000" w:themeColor="text1"/>
    </w:rPr>
    <w:tblPr>
      <w:tblStyleRowBandSize w:val="1"/>
      <w:tblStyleColBandSize w:val="1"/>
      <w:tblInd w:w="0" w:type="dxa"/>
      <w:tblBorders>
        <w:top w:val="single" w:sz="8" w:space="0" w:color="ED7D31" w:themeColor="accent2"/>
        <w:bottom w:val="single" w:sz="8" w:space="0" w:color="ED7D31"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1-30">
    <w:name w:val="Medium List 1 Accent 3"/>
    <w:basedOn w:val="a3"/>
    <w:uiPriority w:val="65"/>
    <w:semiHidden/>
    <w:unhideWhenUsed/>
    <w:rsid w:val="00C50DF8"/>
    <w:pPr>
      <w:spacing w:after="0" w:line="240" w:lineRule="auto"/>
    </w:pPr>
    <w:rPr>
      <w:color w:val="000000" w:themeColor="text1"/>
    </w:rPr>
    <w:tblPr>
      <w:tblStyleRowBandSize w:val="1"/>
      <w:tblStyleColBandSize w:val="1"/>
      <w:tblInd w:w="0" w:type="dxa"/>
      <w:tblBorders>
        <w:top w:val="single" w:sz="8" w:space="0" w:color="A5A5A5" w:themeColor="accent3"/>
        <w:bottom w:val="single" w:sz="8" w:space="0" w:color="A5A5A5"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1-40">
    <w:name w:val="Medium List 1 Accent 4"/>
    <w:basedOn w:val="a3"/>
    <w:uiPriority w:val="65"/>
    <w:semiHidden/>
    <w:unhideWhenUsed/>
    <w:rsid w:val="00C50DF8"/>
    <w:pPr>
      <w:spacing w:after="0" w:line="240" w:lineRule="auto"/>
    </w:pPr>
    <w:rPr>
      <w:color w:val="000000" w:themeColor="text1"/>
    </w:rPr>
    <w:tblPr>
      <w:tblStyleRowBandSize w:val="1"/>
      <w:tblStyleColBandSize w:val="1"/>
      <w:tblInd w:w="0" w:type="dxa"/>
      <w:tblBorders>
        <w:top w:val="single" w:sz="8" w:space="0" w:color="FFC000" w:themeColor="accent4"/>
        <w:bottom w:val="single" w:sz="8" w:space="0" w:color="FFC000"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1-50">
    <w:name w:val="Medium List 1 Accent 5"/>
    <w:basedOn w:val="a3"/>
    <w:uiPriority w:val="65"/>
    <w:semiHidden/>
    <w:unhideWhenUsed/>
    <w:rsid w:val="00C50DF8"/>
    <w:pPr>
      <w:spacing w:after="0" w:line="240" w:lineRule="auto"/>
    </w:pPr>
    <w:rPr>
      <w:color w:val="000000" w:themeColor="text1"/>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472C4" w:themeColor="accent5"/>
        </w:tcBorders>
      </w:tcPr>
    </w:tblStylePr>
    <w:tblStylePr w:type="lastRow">
      <w:rPr>
        <w:b/>
        <w:bCs/>
        <w:color w:val="44546A" w:themeColor="text2"/>
      </w:rPr>
      <w:tblPr/>
      <w:tcPr>
        <w:tcBorders>
          <w:top w:val="single" w:sz="8" w:space="0" w:color="4472C4" w:themeColor="accent5"/>
          <w:bottom w:val="single" w:sz="8" w:space="0" w:color="4472C4" w:themeColor="accent5"/>
        </w:tcBorders>
      </w:tcPr>
    </w:tblStylePr>
    <w:tblStylePr w:type="firstCol">
      <w:rPr>
        <w:b/>
        <w:bCs/>
      </w:rPr>
    </w:tblStylePr>
    <w:tblStylePr w:type="lastCol">
      <w:rPr>
        <w:b/>
        <w:bCs/>
      </w:rPr>
      <w:tblPr/>
      <w:tcPr>
        <w:tcBorders>
          <w:top w:val="single" w:sz="8" w:space="0" w:color="4472C4" w:themeColor="accent5"/>
          <w:bottom w:val="single" w:sz="8" w:space="0" w:color="4472C4" w:themeColor="accent5"/>
        </w:tcBorders>
      </w:tcPr>
    </w:tblStylePr>
    <w:tblStylePr w:type="band1Vert">
      <w:tblPr/>
      <w:tcPr>
        <w:shd w:val="clear" w:color="auto" w:fill="D0DBF0" w:themeFill="accent5" w:themeFillTint="3F"/>
      </w:tcPr>
    </w:tblStylePr>
    <w:tblStylePr w:type="band1Horz">
      <w:tblPr/>
      <w:tcPr>
        <w:shd w:val="clear" w:color="auto" w:fill="D0DBF0" w:themeFill="accent5" w:themeFillTint="3F"/>
      </w:tcPr>
    </w:tblStylePr>
  </w:style>
  <w:style w:type="table" w:styleId="1-60">
    <w:name w:val="Medium List 1 Accent 6"/>
    <w:basedOn w:val="a3"/>
    <w:uiPriority w:val="65"/>
    <w:semiHidden/>
    <w:unhideWhenUsed/>
    <w:rsid w:val="00C50DF8"/>
    <w:pPr>
      <w:spacing w:after="0" w:line="240" w:lineRule="auto"/>
    </w:pPr>
    <w:rPr>
      <w:color w:val="000000" w:themeColor="text1"/>
    </w:rPr>
    <w:tblPr>
      <w:tblStyleRowBandSize w:val="1"/>
      <w:tblStyleColBandSize w:val="1"/>
      <w:tblInd w:w="0" w:type="dxa"/>
      <w:tblBorders>
        <w:top w:val="single" w:sz="8" w:space="0" w:color="70AD47" w:themeColor="accent6"/>
        <w:bottom w:val="single" w:sz="8" w:space="0" w:color="70AD47"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2a">
    <w:name w:val="Medium List 2"/>
    <w:basedOn w:val="a3"/>
    <w:uiPriority w:val="66"/>
    <w:semiHidden/>
    <w:unhideWhenUsed/>
    <w:rsid w:val="00C50DF8"/>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semiHidden/>
    <w:unhideWhenUsed/>
    <w:rsid w:val="00C50DF8"/>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5B9BD5" w:themeColor="accent1"/>
        <w:left w:val="single" w:sz="8" w:space="0" w:color="5B9BD5" w:themeColor="accent1"/>
        <w:bottom w:val="single" w:sz="8" w:space="0" w:color="5B9BD5" w:themeColor="accent1"/>
        <w:right w:val="single" w:sz="8" w:space="0" w:color="5B9BD5"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semiHidden/>
    <w:unhideWhenUsed/>
    <w:rsid w:val="00C50DF8"/>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semiHidden/>
    <w:unhideWhenUsed/>
    <w:rsid w:val="00C50DF8"/>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semiHidden/>
    <w:unhideWhenUsed/>
    <w:rsid w:val="00C50DF8"/>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FC000" w:themeColor="accent4"/>
        <w:left w:val="single" w:sz="8" w:space="0" w:color="FFC000" w:themeColor="accent4"/>
        <w:bottom w:val="single" w:sz="8" w:space="0" w:color="FFC000" w:themeColor="accent4"/>
        <w:right w:val="single" w:sz="8" w:space="0" w:color="FFC000"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semiHidden/>
    <w:unhideWhenUsed/>
    <w:rsid w:val="00C50DF8"/>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472C4" w:themeColor="accent5"/>
        <w:left w:val="single" w:sz="8" w:space="0" w:color="4472C4" w:themeColor="accent5"/>
        <w:bottom w:val="single" w:sz="8" w:space="0" w:color="4472C4" w:themeColor="accent5"/>
        <w:right w:val="single" w:sz="8" w:space="0" w:color="4472C4"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5"/>
          <w:insideH w:val="nil"/>
          <w:insideV w:val="nil"/>
        </w:tcBorders>
        <w:shd w:val="clear" w:color="auto" w:fill="FFFFFF" w:themeFill="background1"/>
      </w:tcPr>
    </w:tblStylePr>
    <w:tblStylePr w:type="lastCol">
      <w:tblPr/>
      <w:tcPr>
        <w:tcBorders>
          <w:top w:val="nil"/>
          <w:left w:val="single" w:sz="8" w:space="0" w:color="4472C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top w:val="nil"/>
          <w:bottom w:val="nil"/>
          <w:insideH w:val="nil"/>
          <w:insideV w:val="nil"/>
        </w:tcBorders>
        <w:shd w:val="clear" w:color="auto" w:fill="D0DB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semiHidden/>
    <w:unhideWhenUsed/>
    <w:rsid w:val="00C50DF8"/>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70AD47" w:themeColor="accent6"/>
        <w:left w:val="single" w:sz="8" w:space="0" w:color="70AD47" w:themeColor="accent6"/>
        <w:bottom w:val="single" w:sz="8" w:space="0" w:color="70AD47" w:themeColor="accent6"/>
        <w:right w:val="single" w:sz="8" w:space="0" w:color="70AD47"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f0">
    <w:name w:val="Medium Grid 1"/>
    <w:basedOn w:val="a3"/>
    <w:uiPriority w:val="67"/>
    <w:semiHidden/>
    <w:unhideWhenUsed/>
    <w:rsid w:val="00C50DF8"/>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2">
    <w:name w:val="Medium Grid 1 Accent 1"/>
    <w:basedOn w:val="a3"/>
    <w:uiPriority w:val="67"/>
    <w:semiHidden/>
    <w:unhideWhenUsed/>
    <w:rsid w:val="00C50DF8"/>
    <w:pPr>
      <w:spacing w:after="0" w:line="240" w:lineRule="auto"/>
    </w:pPr>
    <w:tblPr>
      <w:tblStyleRowBandSize w:val="1"/>
      <w:tblStyleColBandSize w:val="1"/>
      <w:tblInd w:w="0" w:type="dxa"/>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CellMar>
        <w:top w:w="0" w:type="dxa"/>
        <w:left w:w="108" w:type="dxa"/>
        <w:bottom w:w="0" w:type="dxa"/>
        <w:right w:w="108" w:type="dxa"/>
      </w:tblCellMar>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1-22">
    <w:name w:val="Medium Grid 1 Accent 2"/>
    <w:basedOn w:val="a3"/>
    <w:uiPriority w:val="67"/>
    <w:semiHidden/>
    <w:unhideWhenUsed/>
    <w:rsid w:val="00C50DF8"/>
    <w:pPr>
      <w:spacing w:after="0" w:line="240" w:lineRule="auto"/>
    </w:pPr>
    <w:tblPr>
      <w:tblStyleRowBandSize w:val="1"/>
      <w:tblStyleColBandSize w:val="1"/>
      <w:tblInd w:w="0" w:type="dxa"/>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CellMar>
        <w:top w:w="0" w:type="dxa"/>
        <w:left w:w="108" w:type="dxa"/>
        <w:bottom w:w="0" w:type="dxa"/>
        <w:right w:w="108" w:type="dxa"/>
      </w:tblCellMar>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1-32">
    <w:name w:val="Medium Grid 1 Accent 3"/>
    <w:basedOn w:val="a3"/>
    <w:uiPriority w:val="67"/>
    <w:semiHidden/>
    <w:unhideWhenUsed/>
    <w:rsid w:val="00C50DF8"/>
    <w:pPr>
      <w:spacing w:after="0" w:line="240" w:lineRule="auto"/>
    </w:pPr>
    <w:tblPr>
      <w:tblStyleRowBandSize w:val="1"/>
      <w:tblStyleColBandSize w:val="1"/>
      <w:tblInd w:w="0" w:type="dxa"/>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CellMar>
        <w:top w:w="0" w:type="dxa"/>
        <w:left w:w="108" w:type="dxa"/>
        <w:bottom w:w="0" w:type="dxa"/>
        <w:right w:w="108" w:type="dxa"/>
      </w:tblCellMar>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1-42">
    <w:name w:val="Medium Grid 1 Accent 4"/>
    <w:basedOn w:val="a3"/>
    <w:uiPriority w:val="67"/>
    <w:semiHidden/>
    <w:unhideWhenUsed/>
    <w:rsid w:val="00C50DF8"/>
    <w:pPr>
      <w:spacing w:after="0" w:line="240" w:lineRule="auto"/>
    </w:pPr>
    <w:tblPr>
      <w:tblStyleRowBandSize w:val="1"/>
      <w:tblStyleColBandSize w:val="1"/>
      <w:tblInd w:w="0" w:type="dxa"/>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CellMar>
        <w:top w:w="0" w:type="dxa"/>
        <w:left w:w="108" w:type="dxa"/>
        <w:bottom w:w="0" w:type="dxa"/>
        <w:right w:w="108" w:type="dxa"/>
      </w:tblCellMar>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1-52">
    <w:name w:val="Medium Grid 1 Accent 5"/>
    <w:basedOn w:val="a3"/>
    <w:uiPriority w:val="67"/>
    <w:semiHidden/>
    <w:unhideWhenUsed/>
    <w:rsid w:val="00C50DF8"/>
    <w:pPr>
      <w:spacing w:after="0" w:line="240" w:lineRule="auto"/>
    </w:pPr>
    <w:tblPr>
      <w:tblStyleRowBandSize w:val="1"/>
      <w:tblStyleColBandSize w:val="1"/>
      <w:tblInd w:w="0" w:type="dxa"/>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CellMar>
        <w:top w:w="0" w:type="dxa"/>
        <w:left w:w="108" w:type="dxa"/>
        <w:bottom w:w="0" w:type="dxa"/>
        <w:right w:w="108" w:type="dxa"/>
      </w:tblCellMar>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1-62">
    <w:name w:val="Medium Grid 1 Accent 6"/>
    <w:basedOn w:val="a3"/>
    <w:uiPriority w:val="67"/>
    <w:semiHidden/>
    <w:unhideWhenUsed/>
    <w:rsid w:val="00C50DF8"/>
    <w:pPr>
      <w:spacing w:after="0" w:line="240" w:lineRule="auto"/>
    </w:pPr>
    <w:tblPr>
      <w:tblStyleRowBandSize w:val="1"/>
      <w:tblStyleColBandSize w:val="1"/>
      <w:tblInd w:w="0" w:type="dxa"/>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CellMar>
        <w:top w:w="0" w:type="dxa"/>
        <w:left w:w="108" w:type="dxa"/>
        <w:bottom w:w="0" w:type="dxa"/>
        <w:right w:w="108" w:type="dxa"/>
      </w:tblCellMar>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2b">
    <w:name w:val="Medium Grid 2"/>
    <w:basedOn w:val="a3"/>
    <w:uiPriority w:val="68"/>
    <w:semiHidden/>
    <w:unhideWhenUsed/>
    <w:rsid w:val="00C50DF8"/>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2">
    <w:name w:val="Medium Grid 2 Accent 1"/>
    <w:basedOn w:val="a3"/>
    <w:uiPriority w:val="68"/>
    <w:semiHidden/>
    <w:unhideWhenUsed/>
    <w:rsid w:val="00C50DF8"/>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CellMar>
        <w:top w:w="0" w:type="dxa"/>
        <w:left w:w="108" w:type="dxa"/>
        <w:bottom w:w="0" w:type="dxa"/>
        <w:right w:w="108" w:type="dxa"/>
      </w:tblCellMar>
    </w:tblPr>
    <w:tcPr>
      <w:shd w:val="clear" w:color="auto" w:fill="D6E6F4" w:themeFill="accent1" w:themeFillTint="3F"/>
    </w:tcPr>
    <w:tblStylePr w:type="firstRow">
      <w:rPr>
        <w:b/>
        <w:bCs/>
        <w:color w:val="000000" w:themeColor="text1"/>
      </w:rPr>
      <w:tblPr/>
      <w:tcPr>
        <w:shd w:val="clear" w:color="auto" w:fill="EEF5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CEA" w:themeFill="accent1" w:themeFillTint="7F"/>
      </w:tcPr>
    </w:tblStylePr>
    <w:tblStylePr w:type="band1Horz">
      <w:tblPr/>
      <w:tcPr>
        <w:tcBorders>
          <w:insideH w:val="single" w:sz="6" w:space="0" w:color="5B9BD5" w:themeColor="accent1"/>
          <w:insideV w:val="single" w:sz="6" w:space="0" w:color="5B9BD5" w:themeColor="accent1"/>
        </w:tcBorders>
        <w:shd w:val="clear" w:color="auto" w:fill="ADCCEA" w:themeFill="accent1" w:themeFillTint="7F"/>
      </w:tcPr>
    </w:tblStylePr>
    <w:tblStylePr w:type="nwCell">
      <w:tblPr/>
      <w:tcPr>
        <w:shd w:val="clear" w:color="auto" w:fill="FFFFFF" w:themeFill="background1"/>
      </w:tcPr>
    </w:tblStylePr>
  </w:style>
  <w:style w:type="table" w:styleId="2-22">
    <w:name w:val="Medium Grid 2 Accent 2"/>
    <w:basedOn w:val="a3"/>
    <w:uiPriority w:val="68"/>
    <w:semiHidden/>
    <w:unhideWhenUsed/>
    <w:rsid w:val="00C50DF8"/>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CellMar>
        <w:top w:w="0" w:type="dxa"/>
        <w:left w:w="108" w:type="dxa"/>
        <w:bottom w:w="0" w:type="dxa"/>
        <w:right w:w="108" w:type="dxa"/>
      </w:tblCellMar>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2-32">
    <w:name w:val="Medium Grid 2 Accent 3"/>
    <w:basedOn w:val="a3"/>
    <w:uiPriority w:val="68"/>
    <w:semiHidden/>
    <w:unhideWhenUsed/>
    <w:rsid w:val="00C50DF8"/>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CellMar>
        <w:top w:w="0" w:type="dxa"/>
        <w:left w:w="108" w:type="dxa"/>
        <w:bottom w:w="0" w:type="dxa"/>
        <w:right w:w="108" w:type="dxa"/>
      </w:tblCellMar>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2-42">
    <w:name w:val="Medium Grid 2 Accent 4"/>
    <w:basedOn w:val="a3"/>
    <w:uiPriority w:val="68"/>
    <w:semiHidden/>
    <w:unhideWhenUsed/>
    <w:rsid w:val="00C50DF8"/>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CellMar>
        <w:top w:w="0" w:type="dxa"/>
        <w:left w:w="108" w:type="dxa"/>
        <w:bottom w:w="0" w:type="dxa"/>
        <w:right w:w="108" w:type="dxa"/>
      </w:tblCellMar>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2-52">
    <w:name w:val="Medium Grid 2 Accent 5"/>
    <w:basedOn w:val="a3"/>
    <w:uiPriority w:val="68"/>
    <w:semiHidden/>
    <w:unhideWhenUsed/>
    <w:rsid w:val="00C50DF8"/>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CellMar>
        <w:top w:w="0" w:type="dxa"/>
        <w:left w:w="108" w:type="dxa"/>
        <w:bottom w:w="0" w:type="dxa"/>
        <w:right w:w="108" w:type="dxa"/>
      </w:tblCellMar>
    </w:tblPr>
    <w:tcPr>
      <w:shd w:val="clear" w:color="auto" w:fill="D0DBF0" w:themeFill="accent5" w:themeFillTint="3F"/>
    </w:tcPr>
    <w:tblStylePr w:type="firstRow">
      <w:rPr>
        <w:b/>
        <w:bCs/>
        <w:color w:val="000000" w:themeColor="text1"/>
      </w:rPr>
      <w:tblPr/>
      <w:tcPr>
        <w:shd w:val="clear" w:color="auto" w:fill="ECF1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color="4472C4" w:themeColor="accent5"/>
          <w:insideV w:val="single" w:sz="6" w:space="0" w:color="4472C4" w:themeColor="accent5"/>
        </w:tcBorders>
        <w:shd w:val="clear" w:color="auto" w:fill="A1B8E1" w:themeFill="accent5" w:themeFillTint="7F"/>
      </w:tcPr>
    </w:tblStylePr>
    <w:tblStylePr w:type="nwCell">
      <w:tblPr/>
      <w:tcPr>
        <w:shd w:val="clear" w:color="auto" w:fill="FFFFFF" w:themeFill="background1"/>
      </w:tcPr>
    </w:tblStylePr>
  </w:style>
  <w:style w:type="table" w:styleId="2-62">
    <w:name w:val="Medium Grid 2 Accent 6"/>
    <w:basedOn w:val="a3"/>
    <w:uiPriority w:val="68"/>
    <w:semiHidden/>
    <w:unhideWhenUsed/>
    <w:rsid w:val="00C50DF8"/>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CellMar>
        <w:top w:w="0" w:type="dxa"/>
        <w:left w:w="108" w:type="dxa"/>
        <w:bottom w:w="0" w:type="dxa"/>
        <w:right w:w="108" w:type="dxa"/>
      </w:tblCellMar>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37">
    <w:name w:val="Medium Grid 3"/>
    <w:basedOn w:val="a3"/>
    <w:uiPriority w:val="69"/>
    <w:semiHidden/>
    <w:unhideWhenUsed/>
    <w:rsid w:val="00C50DF8"/>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semiHidden/>
    <w:unhideWhenUsed/>
    <w:rsid w:val="00C50DF8"/>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table" w:styleId="3-2">
    <w:name w:val="Medium Grid 3 Accent 2"/>
    <w:basedOn w:val="a3"/>
    <w:uiPriority w:val="69"/>
    <w:semiHidden/>
    <w:unhideWhenUsed/>
    <w:rsid w:val="00C50DF8"/>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3-3">
    <w:name w:val="Medium Grid 3 Accent 3"/>
    <w:basedOn w:val="a3"/>
    <w:uiPriority w:val="69"/>
    <w:semiHidden/>
    <w:unhideWhenUsed/>
    <w:rsid w:val="00C50DF8"/>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3-4">
    <w:name w:val="Medium Grid 3 Accent 4"/>
    <w:basedOn w:val="a3"/>
    <w:uiPriority w:val="69"/>
    <w:semiHidden/>
    <w:unhideWhenUsed/>
    <w:rsid w:val="00C50DF8"/>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3-5">
    <w:name w:val="Medium Grid 3 Accent 5"/>
    <w:basedOn w:val="a3"/>
    <w:uiPriority w:val="69"/>
    <w:semiHidden/>
    <w:unhideWhenUsed/>
    <w:rsid w:val="00C50DF8"/>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5" w:themeFillTint="7F"/>
      </w:tcPr>
    </w:tblStylePr>
  </w:style>
  <w:style w:type="table" w:styleId="3-6">
    <w:name w:val="Medium Grid 3 Accent 6"/>
    <w:basedOn w:val="a3"/>
    <w:uiPriority w:val="69"/>
    <w:semiHidden/>
    <w:unhideWhenUsed/>
    <w:rsid w:val="00C50DF8"/>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aff">
    <w:name w:val="Dark List"/>
    <w:basedOn w:val="a3"/>
    <w:uiPriority w:val="70"/>
    <w:semiHidden/>
    <w:unhideWhenUsed/>
    <w:rsid w:val="00C50DF8"/>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3"/>
    <w:uiPriority w:val="70"/>
    <w:semiHidden/>
    <w:unhideWhenUsed/>
    <w:rsid w:val="00C50DF8"/>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5B9BD5"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1" w:themeFillShade="BF"/>
      </w:tcPr>
    </w:tblStylePr>
    <w:tblStylePr w:type="band1Vert">
      <w:tblPr/>
      <w:tcPr>
        <w:tcBorders>
          <w:top w:val="nil"/>
          <w:left w:val="nil"/>
          <w:bottom w:val="nil"/>
          <w:right w:val="nil"/>
          <w:insideH w:val="nil"/>
          <w:insideV w:val="nil"/>
        </w:tcBorders>
        <w:shd w:val="clear" w:color="auto" w:fill="2E74B5" w:themeFill="accent1" w:themeFillShade="BF"/>
      </w:tcPr>
    </w:tblStylePr>
    <w:tblStylePr w:type="band1Horz">
      <w:tblPr/>
      <w:tcPr>
        <w:tcBorders>
          <w:top w:val="nil"/>
          <w:left w:val="nil"/>
          <w:bottom w:val="nil"/>
          <w:right w:val="nil"/>
          <w:insideH w:val="nil"/>
          <w:insideV w:val="nil"/>
        </w:tcBorders>
        <w:shd w:val="clear" w:color="auto" w:fill="2E74B5" w:themeFill="accent1" w:themeFillShade="BF"/>
      </w:tcPr>
    </w:tblStylePr>
  </w:style>
  <w:style w:type="table" w:styleId="-23">
    <w:name w:val="Dark List Accent 2"/>
    <w:basedOn w:val="a3"/>
    <w:uiPriority w:val="70"/>
    <w:semiHidden/>
    <w:unhideWhenUsed/>
    <w:rsid w:val="00C50DF8"/>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33">
    <w:name w:val="Dark List Accent 3"/>
    <w:basedOn w:val="a3"/>
    <w:uiPriority w:val="70"/>
    <w:semiHidden/>
    <w:unhideWhenUsed/>
    <w:rsid w:val="00C50DF8"/>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43">
    <w:name w:val="Dark List Accent 4"/>
    <w:basedOn w:val="a3"/>
    <w:uiPriority w:val="70"/>
    <w:semiHidden/>
    <w:unhideWhenUsed/>
    <w:rsid w:val="00C50DF8"/>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53">
    <w:name w:val="Dark List Accent 5"/>
    <w:basedOn w:val="a3"/>
    <w:uiPriority w:val="70"/>
    <w:semiHidden/>
    <w:unhideWhenUsed/>
    <w:rsid w:val="00C50DF8"/>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472C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63">
    <w:name w:val="Dark List Accent 6"/>
    <w:basedOn w:val="a3"/>
    <w:uiPriority w:val="70"/>
    <w:semiHidden/>
    <w:unhideWhenUsed/>
    <w:rsid w:val="00C50DF8"/>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aff0">
    <w:name w:val="Colorful Shading"/>
    <w:basedOn w:val="a3"/>
    <w:uiPriority w:val="71"/>
    <w:semiHidden/>
    <w:unhideWhenUsed/>
    <w:rsid w:val="00C50DF8"/>
    <w:pPr>
      <w:spacing w:after="0" w:line="240" w:lineRule="auto"/>
    </w:pPr>
    <w:rPr>
      <w:color w:val="000000" w:themeColor="text1"/>
    </w:rPr>
    <w:tblPr>
      <w:tblStyleRowBandSize w:val="1"/>
      <w:tblStyleColBandSize w:val="1"/>
      <w:tblInd w:w="0" w:type="dxa"/>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4">
    <w:name w:val="Colorful Shading Accent 1"/>
    <w:basedOn w:val="a3"/>
    <w:uiPriority w:val="71"/>
    <w:semiHidden/>
    <w:unhideWhenUsed/>
    <w:rsid w:val="00C50DF8"/>
    <w:pPr>
      <w:spacing w:after="0" w:line="240" w:lineRule="auto"/>
    </w:pPr>
    <w:rPr>
      <w:color w:val="000000" w:themeColor="text1"/>
    </w:rPr>
    <w:tblPr>
      <w:tblStyleRowBandSize w:val="1"/>
      <w:tblStyleColBandSize w:val="1"/>
      <w:tblInd w:w="0" w:type="dxa"/>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table" w:styleId="-24">
    <w:name w:val="Colorful Shading Accent 2"/>
    <w:basedOn w:val="a3"/>
    <w:uiPriority w:val="71"/>
    <w:semiHidden/>
    <w:unhideWhenUsed/>
    <w:rsid w:val="00C50DF8"/>
    <w:pPr>
      <w:spacing w:after="0" w:line="240" w:lineRule="auto"/>
    </w:pPr>
    <w:rPr>
      <w:color w:val="000000" w:themeColor="text1"/>
    </w:rPr>
    <w:tblPr>
      <w:tblStyleRowBandSize w:val="1"/>
      <w:tblStyleColBandSize w:val="1"/>
      <w:tblInd w:w="0" w:type="dxa"/>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34">
    <w:name w:val="Colorful Shading Accent 3"/>
    <w:basedOn w:val="a3"/>
    <w:uiPriority w:val="71"/>
    <w:semiHidden/>
    <w:unhideWhenUsed/>
    <w:rsid w:val="00C50DF8"/>
    <w:pPr>
      <w:spacing w:after="0" w:line="240" w:lineRule="auto"/>
    </w:pPr>
    <w:rPr>
      <w:color w:val="000000" w:themeColor="text1"/>
    </w:rPr>
    <w:tblPr>
      <w:tblStyleRowBandSize w:val="1"/>
      <w:tblStyleColBandSize w:val="1"/>
      <w:tblInd w:w="0" w:type="dxa"/>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44">
    <w:name w:val="Colorful Shading Accent 4"/>
    <w:basedOn w:val="a3"/>
    <w:uiPriority w:val="71"/>
    <w:semiHidden/>
    <w:unhideWhenUsed/>
    <w:rsid w:val="00C50DF8"/>
    <w:pPr>
      <w:spacing w:after="0" w:line="240" w:lineRule="auto"/>
    </w:pPr>
    <w:rPr>
      <w:color w:val="000000" w:themeColor="text1"/>
    </w:rPr>
    <w:tblPr>
      <w:tblStyleRowBandSize w:val="1"/>
      <w:tblStyleColBandSize w:val="1"/>
      <w:tblInd w:w="0" w:type="dxa"/>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54">
    <w:name w:val="Colorful Shading Accent 5"/>
    <w:basedOn w:val="a3"/>
    <w:uiPriority w:val="71"/>
    <w:semiHidden/>
    <w:unhideWhenUsed/>
    <w:rsid w:val="00C50DF8"/>
    <w:pPr>
      <w:spacing w:after="0" w:line="240" w:lineRule="auto"/>
    </w:pPr>
    <w:rPr>
      <w:color w:val="000000" w:themeColor="text1"/>
    </w:rPr>
    <w:tblPr>
      <w:tblStyleRowBandSize w:val="1"/>
      <w:tblStyleColBandSize w:val="1"/>
      <w:tblInd w:w="0" w:type="dxa"/>
      <w:tblBorders>
        <w:top w:val="single" w:sz="24" w:space="0" w:color="70AD47" w:themeColor="accent6"/>
        <w:left w:val="single" w:sz="4" w:space="0" w:color="4472C4" w:themeColor="accent5"/>
        <w:bottom w:val="single" w:sz="4" w:space="0" w:color="4472C4" w:themeColor="accent5"/>
        <w:right w:val="single" w:sz="4" w:space="0" w:color="4472C4"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CF1F9"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5" w:themeFillShade="99"/>
      </w:tcPr>
    </w:tblStylePr>
    <w:tblStylePr w:type="firstCol">
      <w:rPr>
        <w:color w:val="FFFFFF" w:themeColor="background1"/>
      </w:rPr>
      <w:tblPr/>
      <w:tcPr>
        <w:tcBorders>
          <w:top w:val="nil"/>
          <w:left w:val="nil"/>
          <w:bottom w:val="nil"/>
          <w:right w:val="nil"/>
          <w:insideH w:val="single" w:sz="4" w:space="0" w:color="264378" w:themeColor="accent5" w:themeShade="99"/>
          <w:insideV w:val="nil"/>
        </w:tcBorders>
        <w:shd w:val="clear" w:color="auto" w:fill="26437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rPr>
    </w:tblStylePr>
    <w:tblStylePr w:type="nwCell">
      <w:rPr>
        <w:color w:val="000000" w:themeColor="text1"/>
      </w:rPr>
    </w:tblStylePr>
  </w:style>
  <w:style w:type="table" w:styleId="-64">
    <w:name w:val="Colorful Shading Accent 6"/>
    <w:basedOn w:val="a3"/>
    <w:uiPriority w:val="71"/>
    <w:semiHidden/>
    <w:unhideWhenUsed/>
    <w:rsid w:val="00C50DF8"/>
    <w:pPr>
      <w:spacing w:after="0" w:line="240" w:lineRule="auto"/>
    </w:pPr>
    <w:rPr>
      <w:color w:val="000000" w:themeColor="text1"/>
    </w:rPr>
    <w:tblPr>
      <w:tblStyleRowBandSize w:val="1"/>
      <w:tblStyleColBandSize w:val="1"/>
      <w:tblInd w:w="0" w:type="dxa"/>
      <w:tblBorders>
        <w:top w:val="single" w:sz="24" w:space="0" w:color="4472C4"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0F7EC" w:themeFill="accent6" w:themeFillTint="19"/>
    </w:tcPr>
    <w:tblStylePr w:type="firstRow">
      <w:rPr>
        <w:b/>
        <w:bCs/>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aff1">
    <w:name w:val="Colorful List"/>
    <w:basedOn w:val="a3"/>
    <w:uiPriority w:val="72"/>
    <w:semiHidden/>
    <w:unhideWhenUsed/>
    <w:rsid w:val="00C50DF8"/>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5">
    <w:name w:val="Colorful List Accent 1"/>
    <w:basedOn w:val="a3"/>
    <w:uiPriority w:val="72"/>
    <w:semiHidden/>
    <w:unhideWhenUsed/>
    <w:rsid w:val="00C50DF8"/>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25">
    <w:name w:val="Colorful List Accent 2"/>
    <w:basedOn w:val="a3"/>
    <w:uiPriority w:val="72"/>
    <w:semiHidden/>
    <w:unhideWhenUsed/>
    <w:rsid w:val="00C50DF8"/>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35">
    <w:name w:val="Colorful List Accent 3"/>
    <w:basedOn w:val="a3"/>
    <w:uiPriority w:val="72"/>
    <w:semiHidden/>
    <w:unhideWhenUsed/>
    <w:rsid w:val="00C50DF8"/>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45">
    <w:name w:val="Colorful List Accent 4"/>
    <w:basedOn w:val="a3"/>
    <w:uiPriority w:val="72"/>
    <w:semiHidden/>
    <w:unhideWhenUsed/>
    <w:rsid w:val="00C50DF8"/>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55">
    <w:name w:val="Colorful List Accent 5"/>
    <w:basedOn w:val="a3"/>
    <w:uiPriority w:val="72"/>
    <w:semiHidden/>
    <w:unhideWhenUsed/>
    <w:rsid w:val="00C50DF8"/>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CF1F9"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5" w:themeFillTint="3F"/>
      </w:tcPr>
    </w:tblStylePr>
    <w:tblStylePr w:type="band1Horz">
      <w:tblPr/>
      <w:tcPr>
        <w:shd w:val="clear" w:color="auto" w:fill="D9E2F3" w:themeFill="accent5" w:themeFillTint="33"/>
      </w:tcPr>
    </w:tblStylePr>
  </w:style>
  <w:style w:type="table" w:styleId="-65">
    <w:name w:val="Colorful List Accent 6"/>
    <w:basedOn w:val="a3"/>
    <w:uiPriority w:val="72"/>
    <w:semiHidden/>
    <w:unhideWhenUsed/>
    <w:rsid w:val="00C50DF8"/>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259A0" w:themeFill="accent5" w:themeFillShade="CC"/>
      </w:tcPr>
    </w:tblStylePr>
    <w:tblStylePr w:type="lastRow">
      <w:rPr>
        <w:b/>
        <w:bCs/>
        <w:color w:val="3259A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aff2">
    <w:name w:val="Colorful Grid"/>
    <w:basedOn w:val="a3"/>
    <w:uiPriority w:val="73"/>
    <w:semiHidden/>
    <w:unhideWhenUsed/>
    <w:rsid w:val="00C50DF8"/>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6">
    <w:name w:val="Colorful Grid Accent 1"/>
    <w:basedOn w:val="a3"/>
    <w:uiPriority w:val="73"/>
    <w:semiHidden/>
    <w:unhideWhenUsed/>
    <w:rsid w:val="00C50DF8"/>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rPr>
      <w:tblPr/>
      <w:tcPr>
        <w:shd w:val="clear" w:color="auto" w:fill="BDD6EE" w:themeFill="accent1" w:themeFillTint="66"/>
      </w:tcPr>
    </w:tblStylePr>
    <w:tblStylePr w:type="firstCol">
      <w:rPr>
        <w:color w:val="FFFFFF" w:themeColor="background1"/>
      </w:rPr>
      <w:tblPr/>
      <w:tcPr>
        <w:shd w:val="clear" w:color="auto" w:fill="2E74B5" w:themeFill="accent1" w:themeFillShade="BF"/>
      </w:tcPr>
    </w:tblStylePr>
    <w:tblStylePr w:type="lastCol">
      <w:rPr>
        <w:color w:val="FFFFFF" w:themeColor="background1"/>
      </w:rPr>
      <w:tblPr/>
      <w:tcPr>
        <w:shd w:val="clear" w:color="auto" w:fill="2E74B5" w:themeFill="accent1" w:themeFillShade="BF"/>
      </w:tc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26">
    <w:name w:val="Colorful Grid Accent 2"/>
    <w:basedOn w:val="a3"/>
    <w:uiPriority w:val="73"/>
    <w:semiHidden/>
    <w:unhideWhenUsed/>
    <w:rsid w:val="00C50DF8"/>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36">
    <w:name w:val="Colorful Grid Accent 3"/>
    <w:basedOn w:val="a3"/>
    <w:uiPriority w:val="73"/>
    <w:semiHidden/>
    <w:unhideWhenUsed/>
    <w:rsid w:val="00C50DF8"/>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46">
    <w:name w:val="Colorful Grid Accent 4"/>
    <w:basedOn w:val="a3"/>
    <w:uiPriority w:val="73"/>
    <w:semiHidden/>
    <w:unhideWhenUsed/>
    <w:rsid w:val="00C50DF8"/>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56">
    <w:name w:val="Colorful Grid Accent 5"/>
    <w:basedOn w:val="a3"/>
    <w:uiPriority w:val="73"/>
    <w:semiHidden/>
    <w:unhideWhenUsed/>
    <w:rsid w:val="00C50DF8"/>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rPr>
      <w:tblPr/>
      <w:tcPr>
        <w:shd w:val="clear" w:color="auto" w:fill="B4C6E7" w:themeFill="accent5" w:themeFillTint="66"/>
      </w:tcPr>
    </w:tblStylePr>
    <w:tblStylePr w:type="firstCol">
      <w:rPr>
        <w:color w:val="FFFFFF" w:themeColor="background1"/>
      </w:rPr>
      <w:tblPr/>
      <w:tcPr>
        <w:shd w:val="clear" w:color="auto" w:fill="2F5496" w:themeFill="accent5" w:themeFillShade="BF"/>
      </w:tcPr>
    </w:tblStylePr>
    <w:tblStylePr w:type="lastCol">
      <w:rPr>
        <w:color w:val="FFFFFF" w:themeColor="background1"/>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66">
    <w:name w:val="Colorful Grid Accent 6"/>
    <w:basedOn w:val="a3"/>
    <w:uiPriority w:val="73"/>
    <w:semiHidden/>
    <w:unhideWhenUsed/>
    <w:rsid w:val="00C50DF8"/>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styleId="aff7">
    <w:name w:val="Normal (Web)"/>
    <w:basedOn w:val="a1"/>
    <w:uiPriority w:val="99"/>
    <w:semiHidden/>
    <w:unhideWhenUsed/>
    <w:rsid w:val="00C50DF8"/>
    <w:rPr>
      <w:rFonts w:ascii="Times New Roman" w:hAnsi="Times New Roman" w:cs="Times New Roman"/>
      <w:sz w:val="24"/>
      <w:szCs w:val="24"/>
    </w:rPr>
  </w:style>
  <w:style w:type="character" w:styleId="aff8">
    <w:name w:val="Hyperlink"/>
    <w:basedOn w:val="a2"/>
    <w:uiPriority w:val="99"/>
    <w:unhideWhenUsed/>
    <w:rsid w:val="009B2B4E"/>
    <w:rPr>
      <w:color w:val="0563C1" w:themeColor="hyperlink"/>
      <w:u w:val="single"/>
    </w:rPr>
  </w:style>
  <w:style w:type="paragraph" w:styleId="aff9">
    <w:name w:val="Balloon Text"/>
    <w:basedOn w:val="a1"/>
    <w:link w:val="affa"/>
    <w:uiPriority w:val="99"/>
    <w:semiHidden/>
    <w:unhideWhenUsed/>
    <w:rsid w:val="006607A5"/>
    <w:pPr>
      <w:spacing w:after="0" w:line="240" w:lineRule="auto"/>
    </w:pPr>
    <w:rPr>
      <w:rFonts w:ascii="Segoe UI" w:hAnsi="Segoe UI" w:cs="Segoe UI"/>
      <w:sz w:val="18"/>
      <w:szCs w:val="18"/>
    </w:rPr>
  </w:style>
  <w:style w:type="character" w:customStyle="1" w:styleId="affa">
    <w:name w:val="Текст выноски Знак"/>
    <w:basedOn w:val="a2"/>
    <w:link w:val="aff9"/>
    <w:uiPriority w:val="99"/>
    <w:semiHidden/>
    <w:rsid w:val="006607A5"/>
    <w:rPr>
      <w:rFonts w:ascii="Segoe UI" w:hAnsi="Segoe UI" w:cs="Segoe UI"/>
      <w:sz w:val="18"/>
      <w:szCs w:val="18"/>
    </w:rPr>
  </w:style>
  <w:style w:type="character" w:customStyle="1" w:styleId="UnresolvedMention">
    <w:name w:val="Unresolved Mention"/>
    <w:basedOn w:val="a2"/>
    <w:uiPriority w:val="99"/>
    <w:semiHidden/>
    <w:unhideWhenUsed/>
    <w:rsid w:val="000968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0bj.ru/" TargetMode="External"/><Relationship Id="rId3" Type="http://schemas.openxmlformats.org/officeDocument/2006/relationships/styles" Target="styles.xml"/><Relationship Id="rId7" Type="http://schemas.openxmlformats.org/officeDocument/2006/relationships/hyperlink" Target="https://multiurok.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A13EC1-0FE5-40F4-A452-1B6B9AFC88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633</TotalTime>
  <Pages>1</Pages>
  <Words>7293</Words>
  <Characters>41573</Characters>
  <Application>Microsoft Office Word</Application>
  <DocSecurity>0</DocSecurity>
  <Lines>346</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48769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Анатолий</dc:creator>
  <cp:keywords/>
  <dc:description/>
  <cp:lastModifiedBy>Анна</cp:lastModifiedBy>
  <cp:revision>58</cp:revision>
  <cp:lastPrinted>2022-05-24T13:47:00Z</cp:lastPrinted>
  <dcterms:created xsi:type="dcterms:W3CDTF">2022-05-20T06:33:00Z</dcterms:created>
  <dcterms:modified xsi:type="dcterms:W3CDTF">2023-09-04T07:06:00Z</dcterms:modified>
</cp:coreProperties>
</file>